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97B89" w:rsidR="007549DE" w:rsidP="08CD3B05" w:rsidRDefault="08CD3B05" w14:paraId="2BB9CEC6" w14:textId="4D50A0EC">
      <w:pPr>
        <w:pStyle w:val="Kopzondernummering"/>
        <w:rPr>
          <w:b/>
          <w:bCs/>
          <w:sz w:val="32"/>
          <w:szCs w:val="32"/>
          <w:lang w:val="en-US"/>
        </w:rPr>
      </w:pPr>
      <w:r w:rsidRPr="08CD3B05">
        <w:rPr>
          <w:b/>
          <w:bCs/>
          <w:sz w:val="32"/>
          <w:szCs w:val="32"/>
          <w:lang w:val="en-US"/>
        </w:rPr>
        <w:t xml:space="preserve">Geotechnical Survey </w:t>
      </w:r>
      <w:r w:rsidR="002665F4">
        <w:rPr>
          <w:b/>
          <w:bCs/>
          <w:sz w:val="32"/>
          <w:szCs w:val="32"/>
          <w:lang w:val="en-US"/>
        </w:rPr>
        <w:t>in</w:t>
      </w:r>
      <w:r w:rsidRPr="08CD3B05">
        <w:rPr>
          <w:b/>
          <w:bCs/>
          <w:sz w:val="32"/>
          <w:szCs w:val="32"/>
          <w:lang w:val="en-US"/>
        </w:rPr>
        <w:t xml:space="preserve"> Nederwiek Wind Farm Zone</w:t>
      </w:r>
    </w:p>
    <w:p w:rsidRPr="003E7FAE" w:rsidR="00AD67DB" w:rsidP="007549DE" w:rsidRDefault="00AD67DB" w14:paraId="3B974A8F" w14:textId="123E540E">
      <w:pPr>
        <w:pStyle w:val="Kopzondernummering"/>
        <w:rPr>
          <w:b/>
          <w:sz w:val="32"/>
          <w:lang w:val="en-US"/>
        </w:rPr>
      </w:pPr>
    </w:p>
    <w:p w:rsidRPr="00861CE7" w:rsidR="0085304C" w:rsidP="63F99849" w:rsidRDefault="00334AA3" w14:paraId="361435A1" w14:textId="4834ADC5">
      <w:pPr>
        <w:pStyle w:val="Kopzondernummering"/>
        <w:ind w:left="-1276" w:firstLine="1276"/>
        <w:rPr>
          <w:b w:val="1"/>
          <w:bCs w:val="1"/>
          <w:sz w:val="32"/>
          <w:szCs w:val="32"/>
          <w:lang w:val="en-GB"/>
        </w:rPr>
      </w:pPr>
      <w:r w:rsidRPr="63F99849" w:rsidR="63F99849">
        <w:rPr>
          <w:b w:val="1"/>
          <w:bCs w:val="1"/>
          <w:sz w:val="32"/>
          <w:szCs w:val="32"/>
          <w:lang w:val="en-GB"/>
        </w:rPr>
        <w:t>Annex 6 Section II</w:t>
      </w:r>
    </w:p>
    <w:p w:rsidRPr="00861CE7" w:rsidR="0085304C" w:rsidP="003F3A78" w:rsidRDefault="0085304C" w14:paraId="405A279F" w14:textId="77777777">
      <w:pPr>
        <w:pStyle w:val="Kopzondernummering"/>
        <w:ind w:left="-1276" w:firstLine="1276"/>
        <w:rPr>
          <w:b/>
          <w:sz w:val="32"/>
          <w:szCs w:val="32"/>
          <w:lang w:val="en-GB"/>
        </w:rPr>
      </w:pPr>
    </w:p>
    <w:p w:rsidRPr="00597B89" w:rsidR="001051A2" w:rsidP="00597B89" w:rsidRDefault="0085304C" w14:paraId="5DAED933" w14:textId="77777777">
      <w:pPr>
        <w:pStyle w:val="Kopzondernummering"/>
        <w:ind w:left="-1276" w:firstLine="1276"/>
        <w:rPr>
          <w:b/>
          <w:sz w:val="32"/>
          <w:szCs w:val="32"/>
          <w:lang w:val="en-GB"/>
        </w:rPr>
      </w:pPr>
      <w:r w:rsidRPr="00861CE7">
        <w:rPr>
          <w:b/>
          <w:sz w:val="32"/>
          <w:szCs w:val="32"/>
          <w:lang w:val="en-GB"/>
        </w:rPr>
        <w:t>C</w:t>
      </w:r>
      <w:r w:rsidRPr="00861CE7" w:rsidR="00C30789">
        <w:rPr>
          <w:b/>
          <w:sz w:val="32"/>
          <w:szCs w:val="32"/>
          <w:lang w:val="en-GB"/>
        </w:rPr>
        <w:t>onditions</w:t>
      </w:r>
      <w:r w:rsidRPr="00861CE7">
        <w:rPr>
          <w:b/>
          <w:sz w:val="32"/>
          <w:szCs w:val="32"/>
          <w:lang w:val="en-GB"/>
        </w:rPr>
        <w:t xml:space="preserve"> of Contract</w:t>
      </w:r>
    </w:p>
    <w:p w:rsidRPr="00C51175" w:rsidR="00C51175" w:rsidP="003F3A78" w:rsidRDefault="00C51175" w14:paraId="53B5DC8D" w14:textId="44408278">
      <w:pPr>
        <w:pStyle w:val="Kopzondernummering"/>
        <w:ind w:left="-1276" w:firstLine="1276"/>
        <w:rPr>
          <w:lang w:val="en-GB"/>
        </w:rPr>
      </w:pPr>
    </w:p>
    <w:p w:rsidRPr="00861CE7" w:rsidR="001051A2" w:rsidP="003F3A78" w:rsidRDefault="001051A2" w14:paraId="02DAF9B9" w14:textId="77777777">
      <w:pPr>
        <w:pStyle w:val="Kopzondernummering"/>
        <w:ind w:left="-1276" w:firstLine="1276"/>
        <w:rPr>
          <w:lang w:val="en-GB"/>
        </w:rPr>
      </w:pPr>
    </w:p>
    <w:p w:rsidRPr="00861CE7" w:rsidR="00142BCD" w:rsidP="003F3A78" w:rsidRDefault="00E95546" w14:paraId="17CF5C96" w14:textId="77777777">
      <w:pPr>
        <w:pStyle w:val="Kopzondernummering"/>
        <w:ind w:left="-1276" w:firstLine="1276"/>
        <w:rPr>
          <w:lang w:val="en-GB"/>
        </w:rPr>
      </w:pPr>
      <w:r w:rsidRPr="00861CE7">
        <w:rPr>
          <w:lang w:val="en-GB"/>
        </w:rPr>
        <w:br w:type="page"/>
      </w:r>
      <w:bookmarkStart w:name="_Toc209500354" w:id="0"/>
      <w:bookmarkStart w:name="_Toc246823595" w:id="1"/>
      <w:r w:rsidRPr="00861CE7" w:rsidR="00142BCD">
        <w:rPr>
          <w:lang w:val="en-GB"/>
        </w:rPr>
        <w:lastRenderedPageBreak/>
        <w:t>Colo</w:t>
      </w:r>
      <w:r w:rsidRPr="00861CE7" w:rsidR="008131FC">
        <w:rPr>
          <w:lang w:val="en-GB"/>
        </w:rPr>
        <w:t>ph</w:t>
      </w:r>
      <w:r w:rsidRPr="00861CE7" w:rsidR="00142BCD">
        <w:rPr>
          <w:lang w:val="en-GB"/>
        </w:rPr>
        <w:t>on</w:t>
      </w:r>
      <w:bookmarkEnd w:id="0"/>
      <w:bookmarkEnd w:id="1"/>
    </w:p>
    <w:tbl>
      <w:tblPr>
        <w:tblW w:w="9640" w:type="dxa"/>
        <w:tblInd w:w="-1560" w:type="dxa"/>
        <w:tblLayout w:type="fixed"/>
        <w:tblCellMar>
          <w:left w:w="0" w:type="dxa"/>
          <w:right w:w="0" w:type="dxa"/>
        </w:tblCellMar>
        <w:tblLook w:val="0000" w:firstRow="0" w:lastRow="0" w:firstColumn="0" w:lastColumn="0" w:noHBand="0" w:noVBand="0"/>
      </w:tblPr>
      <w:tblGrid>
        <w:gridCol w:w="1844"/>
        <w:gridCol w:w="7796"/>
      </w:tblGrid>
      <w:tr w:rsidRPr="00887C35" w:rsidR="007549DE" w:rsidTr="002665F4" w14:paraId="7A7FD560" w14:textId="5C5D5125">
        <w:trPr>
          <w:cantSplit/>
          <w:trHeight w:val="240"/>
        </w:trPr>
        <w:tc>
          <w:tcPr>
            <w:tcW w:w="1844" w:type="dxa"/>
            <w:shd w:val="clear" w:color="auto" w:fill="auto"/>
          </w:tcPr>
          <w:p w:rsidRPr="002665F4" w:rsidR="007549DE" w:rsidP="002665F4" w:rsidRDefault="08CD3B05" w14:paraId="091F9EEB" w14:textId="42D1DF9B">
            <w:pPr>
              <w:ind w:left="144"/>
              <w:rPr>
                <w:lang w:val="en-GB"/>
              </w:rPr>
            </w:pPr>
            <w:bookmarkStart w:name="bmColofon" w:id="2"/>
            <w:bookmarkStart w:name="bmProjectnaam" w:id="3"/>
            <w:bookmarkEnd w:id="2"/>
            <w:r w:rsidRPr="002665F4">
              <w:rPr>
                <w:lang w:val="en-GB"/>
              </w:rPr>
              <w:t>Project name</w:t>
            </w:r>
          </w:p>
        </w:tc>
        <w:tc>
          <w:tcPr>
            <w:tcW w:w="7796" w:type="dxa"/>
            <w:shd w:val="clear" w:color="auto" w:fill="auto"/>
          </w:tcPr>
          <w:p w:rsidRPr="002665F4" w:rsidR="007549DE" w:rsidP="002665F4" w:rsidRDefault="08CD3B05" w14:paraId="1D20483C" w14:textId="26B2F1DB">
            <w:pPr>
              <w:autoSpaceDE w:val="0"/>
              <w:autoSpaceDN w:val="0"/>
              <w:adjustRightInd w:val="0"/>
              <w:ind w:left="424" w:hanging="12"/>
              <w:rPr>
                <w:lang w:val="en-US"/>
              </w:rPr>
            </w:pPr>
            <w:r w:rsidRPr="002665F4">
              <w:rPr>
                <w:rFonts w:cs="Verdana"/>
                <w:lang w:val="en-US"/>
              </w:rPr>
              <w:t xml:space="preserve">Geotechnical Survey </w:t>
            </w:r>
            <w:r w:rsidRPr="002665F4" w:rsidR="002665F4">
              <w:rPr>
                <w:rFonts w:cs="Verdana"/>
                <w:lang w:val="en-US"/>
              </w:rPr>
              <w:t xml:space="preserve">in </w:t>
            </w:r>
            <w:r w:rsidRPr="002665F4">
              <w:rPr>
                <w:rFonts w:cs="Verdana"/>
                <w:lang w:val="en-US"/>
              </w:rPr>
              <w:t>Nederwiek Wind Farm Zone</w:t>
            </w:r>
          </w:p>
        </w:tc>
      </w:tr>
      <w:tr w:rsidRPr="003E7FAE" w:rsidR="007549DE" w:rsidTr="002665F4" w14:paraId="4DA29F2A" w14:textId="77777777">
        <w:trPr>
          <w:cantSplit/>
          <w:trHeight w:val="240"/>
        </w:trPr>
        <w:tc>
          <w:tcPr>
            <w:tcW w:w="1844" w:type="dxa"/>
            <w:shd w:val="clear" w:color="auto" w:fill="auto"/>
          </w:tcPr>
          <w:p w:rsidRPr="002665F4" w:rsidR="007549DE" w:rsidP="002665F4" w:rsidRDefault="08CD3B05" w14:paraId="1529AAD4" w14:textId="604A60ED">
            <w:pPr>
              <w:ind w:left="144"/>
              <w:rPr>
                <w:lang w:val="en-GB"/>
              </w:rPr>
            </w:pPr>
            <w:bookmarkStart w:name="bmProjectnummer" w:id="4"/>
            <w:bookmarkEnd w:id="3"/>
            <w:r w:rsidRPr="002665F4">
              <w:rPr>
                <w:lang w:val="en-GB"/>
              </w:rPr>
              <w:t>Project number</w:t>
            </w:r>
          </w:p>
        </w:tc>
        <w:tc>
          <w:tcPr>
            <w:tcW w:w="7796" w:type="dxa"/>
            <w:shd w:val="clear" w:color="auto" w:fill="auto"/>
          </w:tcPr>
          <w:p w:rsidRPr="002665F4" w:rsidR="007549DE" w:rsidP="002665F4" w:rsidRDefault="006D0570" w14:paraId="7A8B50AB" w14:textId="3A5AC93B">
            <w:pPr>
              <w:ind w:left="424"/>
              <w:rPr>
                <w:rFonts w:eastAsia="Verdana" w:cs="Verdana"/>
                <w:szCs w:val="18"/>
                <w:lang w:val="en-US"/>
              </w:rPr>
            </w:pPr>
            <w:r>
              <w:t>WOZ2230070/WOZ2230071</w:t>
            </w:r>
          </w:p>
        </w:tc>
      </w:tr>
      <w:tr w:rsidRPr="00861CE7" w:rsidR="007549DE" w:rsidTr="002665F4" w14:paraId="15CD9AB9" w14:textId="77777777">
        <w:trPr>
          <w:cantSplit/>
          <w:trHeight w:val="240"/>
        </w:trPr>
        <w:tc>
          <w:tcPr>
            <w:tcW w:w="1844" w:type="dxa"/>
            <w:shd w:val="clear" w:color="auto" w:fill="auto"/>
          </w:tcPr>
          <w:p w:rsidRPr="002665F4" w:rsidR="007549DE" w:rsidP="002665F4" w:rsidRDefault="08CD3B05" w14:paraId="72C0EF96" w14:textId="4384777E">
            <w:pPr>
              <w:ind w:left="144"/>
              <w:rPr>
                <w:lang w:val="en-GB"/>
              </w:rPr>
            </w:pPr>
            <w:bookmarkStart w:name="bmVersienummer" w:id="5"/>
            <w:bookmarkEnd w:id="4"/>
            <w:r w:rsidRPr="002665F4">
              <w:rPr>
                <w:lang w:val="en-GB"/>
              </w:rPr>
              <w:t>Version</w:t>
            </w:r>
          </w:p>
        </w:tc>
        <w:tc>
          <w:tcPr>
            <w:tcW w:w="7796" w:type="dxa"/>
            <w:shd w:val="clear" w:color="auto" w:fill="auto"/>
          </w:tcPr>
          <w:p w:rsidRPr="002665F4" w:rsidR="007549DE" w:rsidP="002665F4" w:rsidRDefault="08CD3B05" w14:paraId="6EB44BD2" w14:textId="41AEA933">
            <w:pPr>
              <w:autoSpaceDE w:val="0"/>
              <w:autoSpaceDN w:val="0"/>
              <w:adjustRightInd w:val="0"/>
              <w:ind w:left="424"/>
              <w:rPr>
                <w:rFonts w:cs="Verdana"/>
                <w:lang w:val="en-GB"/>
              </w:rPr>
            </w:pPr>
            <w:r w:rsidRPr="002665F4">
              <w:rPr>
                <w:rFonts w:cs="Verdana"/>
                <w:lang w:val="en-GB"/>
              </w:rPr>
              <w:t>Final</w:t>
            </w:r>
          </w:p>
        </w:tc>
      </w:tr>
      <w:bookmarkEnd w:id="5"/>
      <w:tr w:rsidRPr="00887C35" w:rsidR="007549DE" w:rsidTr="002665F4" w14:paraId="1B345D18" w14:textId="77777777">
        <w:trPr>
          <w:cantSplit/>
          <w:trHeight w:val="240"/>
        </w:trPr>
        <w:tc>
          <w:tcPr>
            <w:tcW w:w="1844" w:type="dxa"/>
            <w:shd w:val="clear" w:color="auto" w:fill="auto"/>
          </w:tcPr>
          <w:p w:rsidRPr="002665F4" w:rsidR="007549DE" w:rsidP="002665F4" w:rsidRDefault="08CD3B05" w14:paraId="0BB5602F" w14:textId="1A2AE7AC">
            <w:pPr>
              <w:ind w:left="144"/>
              <w:rPr>
                <w:lang w:val="en-GB"/>
              </w:rPr>
            </w:pPr>
            <w:r w:rsidRPr="002665F4">
              <w:rPr>
                <w:lang w:val="en-GB"/>
              </w:rPr>
              <w:t>File name</w:t>
            </w:r>
          </w:p>
        </w:tc>
        <w:tc>
          <w:tcPr>
            <w:tcW w:w="7796" w:type="dxa"/>
            <w:shd w:val="clear" w:color="auto" w:fill="auto"/>
          </w:tcPr>
          <w:p w:rsidRPr="002665F4" w:rsidR="007549DE" w:rsidP="002665F4" w:rsidRDefault="007549DE" w14:paraId="4837AEA9" w14:textId="21AD0A56">
            <w:pPr>
              <w:autoSpaceDE w:val="0"/>
              <w:autoSpaceDN w:val="0"/>
              <w:adjustRightInd w:val="0"/>
              <w:ind w:left="424"/>
              <w:rPr>
                <w:lang w:val="fr-FR"/>
              </w:rPr>
            </w:pPr>
            <w:r w:rsidRPr="002665F4">
              <w:rPr>
                <w:lang w:val="en-US"/>
              </w:rPr>
              <w:fldChar w:fldCharType="begin"/>
            </w:r>
            <w:r w:rsidRPr="002665F4">
              <w:rPr>
                <w:lang w:val="en-US"/>
              </w:rPr>
              <w:instrText xml:space="preserve"> FILENAME   \* MERGEFORMAT </w:instrText>
            </w:r>
            <w:r w:rsidRPr="002665F4">
              <w:rPr>
                <w:lang w:val="en-US"/>
              </w:rPr>
              <w:fldChar w:fldCharType="separate"/>
            </w:r>
            <w:r w:rsidR="00887C35">
              <w:rPr>
                <w:noProof/>
                <w:lang w:val="en-US"/>
              </w:rPr>
              <w:t>NW_GT_Annex 6 Section IIa Conditions of Contract _F</w:t>
            </w:r>
            <w:r w:rsidRPr="002665F4">
              <w:rPr>
                <w:lang w:val="en-US"/>
              </w:rPr>
              <w:fldChar w:fldCharType="end"/>
            </w:r>
          </w:p>
        </w:tc>
      </w:tr>
      <w:tr w:rsidRPr="00861CE7" w:rsidR="007549DE" w:rsidTr="002665F4" w14:paraId="57BC5B25" w14:textId="77777777">
        <w:trPr>
          <w:cantSplit/>
          <w:trHeight w:val="240"/>
        </w:trPr>
        <w:tc>
          <w:tcPr>
            <w:tcW w:w="1844" w:type="dxa"/>
            <w:shd w:val="clear" w:color="auto" w:fill="auto"/>
          </w:tcPr>
          <w:p w:rsidR="002665F4" w:rsidP="002665F4" w:rsidRDefault="002665F4" w14:paraId="449A3BB2" w14:textId="77777777">
            <w:pPr>
              <w:ind w:left="144"/>
              <w:rPr>
                <w:lang w:val="en-GB"/>
              </w:rPr>
            </w:pPr>
            <w:bookmarkStart w:name="bmProjectLeiders" w:id="6"/>
          </w:p>
          <w:p w:rsidRPr="002665F4" w:rsidR="007549DE" w:rsidP="002665F4" w:rsidRDefault="08CD3B05" w14:paraId="42E41113" w14:textId="2A0CB576">
            <w:pPr>
              <w:ind w:left="144"/>
              <w:rPr>
                <w:lang w:val="en-GB"/>
              </w:rPr>
            </w:pPr>
            <w:r w:rsidRPr="002665F4">
              <w:rPr>
                <w:lang w:val="en-GB"/>
              </w:rPr>
              <w:t>Project manager</w:t>
            </w:r>
          </w:p>
        </w:tc>
        <w:tc>
          <w:tcPr>
            <w:tcW w:w="7796" w:type="dxa"/>
            <w:shd w:val="clear" w:color="auto" w:fill="auto"/>
          </w:tcPr>
          <w:p w:rsidR="002665F4" w:rsidP="002665F4" w:rsidRDefault="002665F4" w14:paraId="14FEB370" w14:textId="77777777">
            <w:pPr>
              <w:autoSpaceDE w:val="0"/>
              <w:autoSpaceDN w:val="0"/>
              <w:adjustRightInd w:val="0"/>
              <w:ind w:left="424"/>
              <w:rPr>
                <w:rFonts w:cs="Verdana"/>
                <w:lang w:val="en-GB"/>
              </w:rPr>
            </w:pPr>
          </w:p>
          <w:p w:rsidRPr="002665F4" w:rsidR="007549DE" w:rsidP="002665F4" w:rsidRDefault="08CD3B05" w14:paraId="426FD7F3" w14:textId="6873B3D0">
            <w:pPr>
              <w:autoSpaceDE w:val="0"/>
              <w:autoSpaceDN w:val="0"/>
              <w:adjustRightInd w:val="0"/>
              <w:ind w:left="424"/>
              <w:rPr>
                <w:rFonts w:cs="Verdana"/>
                <w:lang w:val="en-GB"/>
              </w:rPr>
            </w:pPr>
            <w:r w:rsidRPr="002665F4">
              <w:rPr>
                <w:rFonts w:cs="Verdana"/>
                <w:lang w:val="en-GB"/>
              </w:rPr>
              <w:t>M.</w:t>
            </w:r>
            <w:r w:rsidR="00C96F00">
              <w:rPr>
                <w:rFonts w:cs="Verdana"/>
                <w:lang w:val="en-GB"/>
              </w:rPr>
              <w:t xml:space="preserve"> </w:t>
            </w:r>
            <w:r w:rsidRPr="002665F4">
              <w:rPr>
                <w:rFonts w:cs="Verdana"/>
                <w:lang w:val="en-GB"/>
              </w:rPr>
              <w:t>Vrolijk</w:t>
            </w:r>
          </w:p>
        </w:tc>
      </w:tr>
      <w:tr w:rsidRPr="00861CE7" w:rsidR="002665F4" w:rsidTr="002665F4" w14:paraId="01C9CC90" w14:textId="77777777">
        <w:trPr>
          <w:cantSplit/>
          <w:trHeight w:val="240"/>
        </w:trPr>
        <w:tc>
          <w:tcPr>
            <w:tcW w:w="1844" w:type="dxa"/>
            <w:shd w:val="clear" w:color="auto" w:fill="auto"/>
          </w:tcPr>
          <w:p w:rsidRPr="002665F4" w:rsidR="002665F4" w:rsidP="002665F4" w:rsidRDefault="002665F4" w14:paraId="60B8E0F9" w14:textId="77777777">
            <w:pPr>
              <w:ind w:left="144"/>
            </w:pPr>
          </w:p>
        </w:tc>
        <w:tc>
          <w:tcPr>
            <w:tcW w:w="7796" w:type="dxa"/>
            <w:shd w:val="clear" w:color="auto" w:fill="auto"/>
          </w:tcPr>
          <w:p w:rsidRPr="002665F4" w:rsidR="002665F4" w:rsidP="002665F4" w:rsidRDefault="002665F4" w14:paraId="2F9BA9B2" w14:textId="77777777">
            <w:pPr>
              <w:autoSpaceDE w:val="0"/>
              <w:autoSpaceDN w:val="0"/>
              <w:adjustRightInd w:val="0"/>
              <w:ind w:left="424"/>
              <w:rPr>
                <w:rFonts w:cs="Verdana"/>
                <w:szCs w:val="18"/>
              </w:rPr>
            </w:pPr>
          </w:p>
        </w:tc>
      </w:tr>
      <w:bookmarkEnd w:id="6"/>
      <w:tr w:rsidRPr="00861CE7" w:rsidR="002665F4" w:rsidTr="002665F4" w14:paraId="7BA0C96A" w14:textId="77777777">
        <w:trPr>
          <w:cantSplit/>
          <w:trHeight w:val="240"/>
        </w:trPr>
        <w:tc>
          <w:tcPr>
            <w:tcW w:w="1844" w:type="dxa"/>
            <w:shd w:val="clear" w:color="auto" w:fill="auto"/>
          </w:tcPr>
          <w:p w:rsidR="002665F4" w:rsidP="002665F4" w:rsidRDefault="002665F4" w14:paraId="7F75D906" w14:textId="576D703C">
            <w:pPr>
              <w:ind w:left="144"/>
              <w:rPr>
                <w:lang w:val="en-GB"/>
              </w:rPr>
            </w:pPr>
            <w:r w:rsidRPr="002665F4">
              <w:t>Reviewed</w:t>
            </w:r>
          </w:p>
        </w:tc>
        <w:tc>
          <w:tcPr>
            <w:tcW w:w="7796" w:type="dxa"/>
            <w:shd w:val="clear" w:color="auto" w:fill="auto"/>
          </w:tcPr>
          <w:p w:rsidR="002665F4" w:rsidP="002665F4" w:rsidRDefault="00C96F00" w14:paraId="6713BF5A" w14:textId="1A653D60">
            <w:pPr>
              <w:autoSpaceDE w:val="0"/>
              <w:autoSpaceDN w:val="0"/>
              <w:adjustRightInd w:val="0"/>
              <w:ind w:left="424"/>
              <w:rPr>
                <w:rFonts w:cs="Verdana"/>
                <w:lang w:val="en-GB"/>
              </w:rPr>
            </w:pPr>
            <w:r>
              <w:rPr>
                <w:rFonts w:cs="Verdana"/>
                <w:szCs w:val="18"/>
              </w:rPr>
              <w:t>U. Gerdes</w:t>
            </w:r>
          </w:p>
        </w:tc>
      </w:tr>
      <w:tr w:rsidRPr="00861CE7" w:rsidR="00F123AC" w:rsidTr="002665F4" w14:paraId="5963359F" w14:textId="77777777">
        <w:trPr>
          <w:cantSplit/>
          <w:trHeight w:val="240"/>
        </w:trPr>
        <w:tc>
          <w:tcPr>
            <w:tcW w:w="1844" w:type="dxa"/>
            <w:shd w:val="clear" w:color="auto" w:fill="auto"/>
          </w:tcPr>
          <w:p w:rsidRPr="002665F4" w:rsidR="00F123AC" w:rsidP="002665F4" w:rsidRDefault="00F123AC" w14:paraId="7A46EF66" w14:textId="77777777">
            <w:pPr>
              <w:ind w:left="144"/>
            </w:pPr>
          </w:p>
        </w:tc>
        <w:tc>
          <w:tcPr>
            <w:tcW w:w="7796" w:type="dxa"/>
            <w:shd w:val="clear" w:color="auto" w:fill="auto"/>
          </w:tcPr>
          <w:p w:rsidRPr="002665F4" w:rsidR="00F123AC" w:rsidP="002665F4" w:rsidRDefault="00F123AC" w14:paraId="0E5B233B" w14:textId="77777777">
            <w:pPr>
              <w:autoSpaceDE w:val="0"/>
              <w:autoSpaceDN w:val="0"/>
              <w:adjustRightInd w:val="0"/>
              <w:ind w:left="424"/>
              <w:rPr>
                <w:rFonts w:cs="Verdana"/>
                <w:szCs w:val="18"/>
              </w:rPr>
            </w:pPr>
          </w:p>
        </w:tc>
      </w:tr>
      <w:tr w:rsidRPr="00861CE7" w:rsidR="00F123AC" w:rsidTr="002665F4" w14:paraId="1682390F" w14:textId="77777777">
        <w:trPr>
          <w:cantSplit/>
          <w:trHeight w:val="240"/>
        </w:trPr>
        <w:tc>
          <w:tcPr>
            <w:tcW w:w="1844" w:type="dxa"/>
            <w:shd w:val="clear" w:color="auto" w:fill="auto"/>
          </w:tcPr>
          <w:p w:rsidRPr="002665F4" w:rsidR="00F123AC" w:rsidP="00F123AC" w:rsidRDefault="00F123AC" w14:paraId="42C32BE6" w14:textId="742324A2">
            <w:pPr>
              <w:ind w:left="144"/>
            </w:pPr>
            <w:r>
              <w:t>Approved</w:t>
            </w:r>
          </w:p>
        </w:tc>
        <w:tc>
          <w:tcPr>
            <w:tcW w:w="7796" w:type="dxa"/>
            <w:shd w:val="clear" w:color="auto" w:fill="auto"/>
          </w:tcPr>
          <w:p w:rsidRPr="002665F4" w:rsidR="00F123AC" w:rsidP="00F123AC" w:rsidRDefault="00C96F00" w14:paraId="5477E467" w14:textId="05F022CD">
            <w:pPr>
              <w:autoSpaceDE w:val="0"/>
              <w:autoSpaceDN w:val="0"/>
              <w:adjustRightInd w:val="0"/>
              <w:ind w:left="424"/>
              <w:rPr>
                <w:rFonts w:cs="Verdana"/>
                <w:szCs w:val="18"/>
              </w:rPr>
            </w:pPr>
            <w:r>
              <w:rPr>
                <w:rFonts w:cs="Verdana"/>
                <w:szCs w:val="18"/>
              </w:rPr>
              <w:t>P. Lebbink</w:t>
            </w:r>
          </w:p>
        </w:tc>
      </w:tr>
      <w:tr w:rsidRPr="00861CE7" w:rsidR="00F123AC" w:rsidTr="002665F4" w14:paraId="1763442F" w14:textId="77777777">
        <w:trPr>
          <w:cantSplit/>
          <w:trHeight w:val="240"/>
        </w:trPr>
        <w:tc>
          <w:tcPr>
            <w:tcW w:w="1844" w:type="dxa"/>
            <w:shd w:val="clear" w:color="auto" w:fill="auto"/>
          </w:tcPr>
          <w:p w:rsidRPr="002665F4" w:rsidR="00F123AC" w:rsidP="00F123AC" w:rsidRDefault="00F123AC" w14:paraId="7BFF3DAF" w14:textId="152F21E5">
            <w:pPr>
              <w:ind w:left="144"/>
            </w:pPr>
            <w:bookmarkStart w:name="bmAuteurs" w:id="7"/>
          </w:p>
        </w:tc>
        <w:tc>
          <w:tcPr>
            <w:tcW w:w="7796" w:type="dxa"/>
            <w:shd w:val="clear" w:color="auto" w:fill="auto"/>
          </w:tcPr>
          <w:p w:rsidRPr="002665F4" w:rsidR="00F123AC" w:rsidP="00F123AC" w:rsidRDefault="00F123AC" w14:paraId="09EE55EE" w14:textId="7E621E3E">
            <w:pPr>
              <w:autoSpaceDE w:val="0"/>
              <w:autoSpaceDN w:val="0"/>
              <w:adjustRightInd w:val="0"/>
              <w:rPr>
                <w:rFonts w:cs="Verdana"/>
                <w:szCs w:val="18"/>
              </w:rPr>
            </w:pPr>
          </w:p>
        </w:tc>
      </w:tr>
      <w:tr w:rsidRPr="00861CE7" w:rsidR="00F123AC" w:rsidTr="002665F4" w14:paraId="5AF6E47B" w14:textId="77777777">
        <w:trPr>
          <w:cantSplit/>
          <w:trHeight w:val="74"/>
        </w:trPr>
        <w:tc>
          <w:tcPr>
            <w:tcW w:w="1844" w:type="dxa"/>
            <w:shd w:val="clear" w:color="auto" w:fill="auto"/>
          </w:tcPr>
          <w:p w:rsidRPr="002665F4" w:rsidR="00F123AC" w:rsidP="00F123AC" w:rsidRDefault="00F123AC" w14:paraId="563B85CE" w14:textId="79C86270">
            <w:pPr>
              <w:ind w:left="144"/>
            </w:pPr>
          </w:p>
        </w:tc>
        <w:tc>
          <w:tcPr>
            <w:tcW w:w="7796" w:type="dxa"/>
            <w:shd w:val="clear" w:color="auto" w:fill="auto"/>
          </w:tcPr>
          <w:p w:rsidRPr="002665F4" w:rsidR="00F123AC" w:rsidP="00F123AC" w:rsidRDefault="00F123AC" w14:paraId="44891BA8" w14:textId="03414388">
            <w:pPr>
              <w:ind w:left="-1276" w:firstLine="1276"/>
            </w:pPr>
          </w:p>
        </w:tc>
      </w:tr>
      <w:bookmarkEnd w:id="7"/>
    </w:tbl>
    <w:p w:rsidRPr="007F3E6A" w:rsidR="00604859" w:rsidP="00604859" w:rsidRDefault="00604859" w14:paraId="4CA82477" w14:textId="77777777">
      <w:pPr>
        <w:ind w:left="2292" w:hanging="2292"/>
      </w:pPr>
    </w:p>
    <w:p w:rsidRPr="007F3E6A" w:rsidR="001376FC" w:rsidP="003F3A78" w:rsidRDefault="001376FC" w14:paraId="698BC4A4" w14:textId="77777777">
      <w:pPr>
        <w:pStyle w:val="Kop-Inhoudsopgave"/>
        <w:ind w:left="-1276"/>
        <w:sectPr w:rsidRPr="007F3E6A" w:rsidR="001376FC" w:rsidSect="00E95546">
          <w:headerReference w:type="even" r:id="rId8"/>
          <w:headerReference w:type="default" r:id="rId9"/>
          <w:footerReference w:type="even" r:id="rId10"/>
          <w:footerReference w:type="default" r:id="rId11"/>
          <w:headerReference w:type="first" r:id="rId12"/>
          <w:footerReference w:type="first" r:id="rId13"/>
          <w:type w:val="oddPage"/>
          <w:pgSz w:w="11906" w:h="16838" w:orient="portrait" w:code="9"/>
          <w:pgMar w:top="2517" w:right="958" w:bottom="1077" w:left="3221" w:header="198" w:footer="658" w:gutter="0"/>
          <w:cols w:space="708"/>
          <w:titlePg/>
          <w:docGrid w:linePitch="360"/>
        </w:sectPr>
      </w:pPr>
      <w:bookmarkStart w:name="_Toc209500355" w:id="23"/>
      <w:bookmarkStart w:name="_Toc209500289" w:id="24"/>
    </w:p>
    <w:bookmarkEnd w:displacedByCustomXml="next" w:id="24"/>
    <w:bookmarkEnd w:displacedByCustomXml="next" w:id="23"/>
    <w:bookmarkStart w:name="_Toc209500356" w:displacedByCustomXml="next" w:id="25"/>
    <w:sdt>
      <w:sdtPr>
        <w:rPr>
          <w:rFonts w:ascii="Verdana" w:hAnsi="Verdana" w:eastAsia="Times New Roman" w:cs="Times New Roman"/>
          <w:b w:val="0"/>
          <w:bCs w:val="0"/>
          <w:color w:val="auto"/>
          <w:sz w:val="18"/>
          <w:szCs w:val="24"/>
          <w:lang w:val="nl-NL" w:eastAsia="nl-NL"/>
        </w:rPr>
        <w:id w:val="932785592"/>
        <w:docPartObj>
          <w:docPartGallery w:val="Table of Contents"/>
          <w:docPartUnique/>
        </w:docPartObj>
      </w:sdtPr>
      <w:sdtEndPr>
        <w:rPr>
          <w:noProof/>
        </w:rPr>
      </w:sdtEndPr>
      <w:sdtContent>
        <w:p w:rsidRPr="003E7FAE" w:rsidR="006B681F" w:rsidP="004522A8" w:rsidRDefault="006B681F" w14:paraId="3203B87F" w14:textId="77777777">
          <w:pPr>
            <w:pStyle w:val="Kopvaninhoudsopgave"/>
            <w:rPr>
              <w:lang w:val="nl-NL"/>
            </w:rPr>
          </w:pPr>
          <w:r w:rsidRPr="003E7FAE">
            <w:rPr>
              <w:lang w:val="nl-NL"/>
            </w:rPr>
            <w:t>Contents</w:t>
          </w:r>
        </w:p>
        <w:p w:rsidRPr="003E7FAE" w:rsidR="00296D05" w:rsidP="00296D05" w:rsidRDefault="00296D05" w14:paraId="53C9AFB6" w14:textId="77777777"/>
        <w:p w:rsidRPr="00861CE7" w:rsidR="00CB6E93" w:rsidRDefault="00CF1126" w14:paraId="7B66AF35" w14:textId="1D93E971">
          <w:pPr>
            <w:pStyle w:val="Inhopg1"/>
            <w:tabs>
              <w:tab w:val="right" w:leader="dot" w:pos="7716"/>
            </w:tabs>
            <w:rPr>
              <w:rFonts w:asciiTheme="minorHAnsi" w:hAnsiTheme="minorHAnsi" w:eastAsiaTheme="minorEastAsia" w:cstheme="minorBidi"/>
              <w:noProof/>
              <w:sz w:val="22"/>
              <w:szCs w:val="22"/>
            </w:rPr>
          </w:pPr>
          <w:r w:rsidRPr="00861CE7">
            <w:fldChar w:fldCharType="begin"/>
          </w:r>
          <w:r w:rsidRPr="003F339D">
            <w:instrText xml:space="preserve"> TO</w:instrText>
          </w:r>
          <w:r w:rsidRPr="00861CE7">
            <w:instrText xml:space="preserve">C \o "1-1" \h \z \u </w:instrText>
          </w:r>
          <w:r w:rsidRPr="00861CE7">
            <w:fldChar w:fldCharType="separate"/>
          </w:r>
          <w:hyperlink w:history="1" w:anchor="_Toc479107385">
            <w:r w:rsidRPr="00861CE7" w:rsidR="00CB6E93">
              <w:rPr>
                <w:rStyle w:val="Hyperlink"/>
                <w:noProof/>
              </w:rPr>
              <w:t>1 DEFINITIONS</w:t>
            </w:r>
            <w:r w:rsidRPr="00861CE7" w:rsidR="00CB6E93">
              <w:rPr>
                <w:noProof/>
                <w:webHidden/>
              </w:rPr>
              <w:tab/>
            </w:r>
            <w:r w:rsidRPr="001B064D" w:rsidR="00CB6E93">
              <w:rPr>
                <w:noProof/>
                <w:webHidden/>
              </w:rPr>
              <w:fldChar w:fldCharType="begin"/>
            </w:r>
            <w:r w:rsidRPr="00861CE7" w:rsidR="00CB6E93">
              <w:rPr>
                <w:noProof/>
                <w:webHidden/>
              </w:rPr>
              <w:instrText xml:space="preserve"> PAGEREF _Toc479107385 \h </w:instrText>
            </w:r>
            <w:r w:rsidRPr="001B064D" w:rsidR="00CB6E93">
              <w:rPr>
                <w:noProof/>
                <w:webHidden/>
              </w:rPr>
            </w:r>
            <w:r w:rsidRPr="001B064D" w:rsidR="00CB6E93">
              <w:rPr>
                <w:noProof/>
                <w:webHidden/>
              </w:rPr>
              <w:fldChar w:fldCharType="separate"/>
            </w:r>
            <w:r w:rsidR="00691A39">
              <w:rPr>
                <w:noProof/>
                <w:webHidden/>
              </w:rPr>
              <w:t>5</w:t>
            </w:r>
            <w:r w:rsidRPr="001B064D" w:rsidR="00CB6E93">
              <w:rPr>
                <w:noProof/>
                <w:webHidden/>
              </w:rPr>
              <w:fldChar w:fldCharType="end"/>
            </w:r>
          </w:hyperlink>
        </w:p>
        <w:p w:rsidRPr="00861CE7" w:rsidR="00CB6E93" w:rsidRDefault="00887C35" w14:paraId="2D5C7925" w14:textId="396942C4">
          <w:pPr>
            <w:pStyle w:val="Inhopg1"/>
            <w:tabs>
              <w:tab w:val="right" w:leader="dot" w:pos="7716"/>
            </w:tabs>
            <w:rPr>
              <w:rFonts w:asciiTheme="minorHAnsi" w:hAnsiTheme="minorHAnsi" w:eastAsiaTheme="minorEastAsia" w:cstheme="minorBidi"/>
              <w:noProof/>
              <w:sz w:val="22"/>
              <w:szCs w:val="22"/>
            </w:rPr>
          </w:pPr>
          <w:hyperlink w:history="1" w:anchor="_Toc479107386">
            <w:r w:rsidRPr="00861CE7" w:rsidR="00CB6E93">
              <w:rPr>
                <w:rStyle w:val="Hyperlink"/>
                <w:noProof/>
              </w:rPr>
              <w:t>2 INTERPRETATION</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_Toc479107386 \h </w:instrText>
            </w:r>
            <w:r w:rsidRPr="008C1DBD" w:rsidR="00CB6E93">
              <w:rPr>
                <w:noProof/>
                <w:webHidden/>
              </w:rPr>
            </w:r>
            <w:r w:rsidRPr="008C1DBD" w:rsidR="00CB6E93">
              <w:rPr>
                <w:noProof/>
                <w:webHidden/>
              </w:rPr>
              <w:fldChar w:fldCharType="separate"/>
            </w:r>
            <w:r w:rsidR="00691A39">
              <w:rPr>
                <w:noProof/>
                <w:webHidden/>
              </w:rPr>
              <w:t>7</w:t>
            </w:r>
            <w:r w:rsidRPr="008C1DBD" w:rsidR="00CB6E93">
              <w:rPr>
                <w:noProof/>
                <w:webHidden/>
              </w:rPr>
              <w:fldChar w:fldCharType="end"/>
            </w:r>
          </w:hyperlink>
        </w:p>
        <w:p w:rsidRPr="00861CE7" w:rsidR="00CB6E93" w:rsidRDefault="00887C35" w14:paraId="4FA041B4" w14:textId="4203E3A8">
          <w:pPr>
            <w:pStyle w:val="Inhopg1"/>
            <w:tabs>
              <w:tab w:val="right" w:leader="dot" w:pos="7716"/>
            </w:tabs>
            <w:rPr>
              <w:rFonts w:asciiTheme="minorHAnsi" w:hAnsiTheme="minorHAnsi" w:eastAsiaTheme="minorEastAsia" w:cstheme="minorBidi"/>
              <w:noProof/>
              <w:sz w:val="22"/>
              <w:szCs w:val="22"/>
            </w:rPr>
          </w:pPr>
          <w:hyperlink w:history="1" w:anchor="_Toc479107387">
            <w:r w:rsidRPr="00861CE7" w:rsidR="00CB6E93">
              <w:rPr>
                <w:rStyle w:val="Hyperlink"/>
                <w:noProof/>
              </w:rPr>
              <w:t>3 CLIENT AND CONTRACTOR REPRESENTATIVES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_Toc479107387 \h </w:instrText>
            </w:r>
            <w:r w:rsidRPr="008C1DBD" w:rsidR="00CB6E93">
              <w:rPr>
                <w:noProof/>
                <w:webHidden/>
              </w:rPr>
            </w:r>
            <w:r w:rsidRPr="008C1DBD" w:rsidR="00CB6E93">
              <w:rPr>
                <w:noProof/>
                <w:webHidden/>
              </w:rPr>
              <w:fldChar w:fldCharType="separate"/>
            </w:r>
            <w:r w:rsidR="00691A39">
              <w:rPr>
                <w:noProof/>
                <w:webHidden/>
              </w:rPr>
              <w:t>8</w:t>
            </w:r>
            <w:r w:rsidRPr="008C1DBD" w:rsidR="00CB6E93">
              <w:rPr>
                <w:noProof/>
                <w:webHidden/>
              </w:rPr>
              <w:fldChar w:fldCharType="end"/>
            </w:r>
          </w:hyperlink>
        </w:p>
        <w:p w:rsidRPr="00861CE7" w:rsidR="00CB6E93" w:rsidRDefault="00887C35" w14:paraId="5205783F" w14:textId="2BDD38D3">
          <w:pPr>
            <w:pStyle w:val="Inhopg1"/>
            <w:tabs>
              <w:tab w:val="right" w:leader="dot" w:pos="7716"/>
            </w:tabs>
            <w:rPr>
              <w:rFonts w:asciiTheme="minorHAnsi" w:hAnsiTheme="minorHAnsi" w:eastAsiaTheme="minorEastAsia" w:cstheme="minorBidi"/>
              <w:noProof/>
              <w:sz w:val="22"/>
              <w:szCs w:val="22"/>
            </w:rPr>
          </w:pPr>
          <w:hyperlink w:history="1" w:anchor="_Toc479107388">
            <w:r w:rsidRPr="00861CE7" w:rsidR="00CB6E93">
              <w:rPr>
                <w:rStyle w:val="Hyperlink"/>
                <w:noProof/>
              </w:rPr>
              <w:t>4 CONTRACTOR’S GENERAL OBLIGATIONS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_Toc479107388 \h </w:instrText>
            </w:r>
            <w:r w:rsidRPr="008C1DBD" w:rsidR="00CB6E93">
              <w:rPr>
                <w:noProof/>
                <w:webHidden/>
              </w:rPr>
            </w:r>
            <w:r w:rsidRPr="008C1DBD" w:rsidR="00CB6E93">
              <w:rPr>
                <w:noProof/>
                <w:webHidden/>
              </w:rPr>
              <w:fldChar w:fldCharType="separate"/>
            </w:r>
            <w:r w:rsidR="00691A39">
              <w:rPr>
                <w:noProof/>
                <w:webHidden/>
              </w:rPr>
              <w:t>9</w:t>
            </w:r>
            <w:r w:rsidRPr="008C1DBD" w:rsidR="00CB6E93">
              <w:rPr>
                <w:noProof/>
                <w:webHidden/>
              </w:rPr>
              <w:fldChar w:fldCharType="end"/>
            </w:r>
          </w:hyperlink>
        </w:p>
        <w:p w:rsidRPr="00861CE7" w:rsidR="00CB6E93" w:rsidRDefault="00887C35" w14:paraId="36E2EB45" w14:textId="1E798AF3">
          <w:pPr>
            <w:pStyle w:val="Inhopg1"/>
            <w:tabs>
              <w:tab w:val="right" w:leader="dot" w:pos="7716"/>
            </w:tabs>
            <w:rPr>
              <w:rFonts w:asciiTheme="minorHAnsi" w:hAnsiTheme="minorHAnsi" w:eastAsiaTheme="minorEastAsia" w:cstheme="minorBidi"/>
              <w:noProof/>
              <w:sz w:val="22"/>
              <w:szCs w:val="22"/>
            </w:rPr>
          </w:pPr>
          <w:hyperlink w:history="1" w:anchor="_Toc479107389">
            <w:r w:rsidRPr="00861CE7" w:rsidR="00CB6E93">
              <w:rPr>
                <w:rStyle w:val="Hyperlink"/>
                <w:noProof/>
              </w:rPr>
              <w:t>5 OFFSHORE TRANSPORTATION</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_Toc479107389 \h </w:instrText>
            </w:r>
            <w:r w:rsidRPr="008C1DBD" w:rsidR="00CB6E93">
              <w:rPr>
                <w:noProof/>
                <w:webHidden/>
              </w:rPr>
            </w:r>
            <w:r w:rsidRPr="008C1DBD" w:rsidR="00CB6E93">
              <w:rPr>
                <w:noProof/>
                <w:webHidden/>
              </w:rPr>
              <w:fldChar w:fldCharType="separate"/>
            </w:r>
            <w:r w:rsidR="00691A39">
              <w:rPr>
                <w:noProof/>
                <w:webHidden/>
              </w:rPr>
              <w:t>10</w:t>
            </w:r>
            <w:r w:rsidRPr="008C1DBD" w:rsidR="00CB6E93">
              <w:rPr>
                <w:noProof/>
                <w:webHidden/>
              </w:rPr>
              <w:fldChar w:fldCharType="end"/>
            </w:r>
          </w:hyperlink>
        </w:p>
        <w:p w:rsidRPr="00861CE7" w:rsidR="00CB6E93" w:rsidRDefault="00887C35" w14:paraId="3A687C80" w14:textId="65E0924C">
          <w:pPr>
            <w:pStyle w:val="Inhopg1"/>
            <w:tabs>
              <w:tab w:val="right" w:leader="dot" w:pos="7716"/>
            </w:tabs>
            <w:rPr>
              <w:rFonts w:asciiTheme="minorHAnsi" w:hAnsiTheme="minorHAnsi" w:eastAsiaTheme="minorEastAsia" w:cstheme="minorBidi"/>
              <w:noProof/>
              <w:sz w:val="22"/>
              <w:szCs w:val="22"/>
            </w:rPr>
          </w:pPr>
          <w:hyperlink w:history="1" w:anchor="_Toc479107390">
            <w:r w:rsidRPr="00861CE7" w:rsidR="00CB6E93">
              <w:rPr>
                <w:rStyle w:val="Hyperlink"/>
                <w:noProof/>
              </w:rPr>
              <w:t>6 CONTRACTOR TO INFORM ITSELF</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_Toc479107390 \h </w:instrText>
            </w:r>
            <w:r w:rsidRPr="008C1DBD" w:rsidR="00CB6E93">
              <w:rPr>
                <w:noProof/>
                <w:webHidden/>
              </w:rPr>
            </w:r>
            <w:r w:rsidRPr="008C1DBD" w:rsidR="00CB6E93">
              <w:rPr>
                <w:noProof/>
                <w:webHidden/>
              </w:rPr>
              <w:fldChar w:fldCharType="separate"/>
            </w:r>
            <w:r w:rsidR="00691A39">
              <w:rPr>
                <w:noProof/>
                <w:webHidden/>
              </w:rPr>
              <w:t>10</w:t>
            </w:r>
            <w:r w:rsidRPr="008C1DBD" w:rsidR="00CB6E93">
              <w:rPr>
                <w:noProof/>
                <w:webHidden/>
              </w:rPr>
              <w:fldChar w:fldCharType="end"/>
            </w:r>
          </w:hyperlink>
        </w:p>
        <w:p w:rsidRPr="00861CE7" w:rsidR="00CB6E93" w:rsidRDefault="00887C35" w14:paraId="557D0A73" w14:textId="48975914">
          <w:pPr>
            <w:pStyle w:val="Inhopg1"/>
            <w:tabs>
              <w:tab w:val="right" w:leader="dot" w:pos="7716"/>
            </w:tabs>
            <w:rPr>
              <w:rFonts w:asciiTheme="minorHAnsi" w:hAnsiTheme="minorHAnsi" w:eastAsiaTheme="minorEastAsia" w:cstheme="minorBidi"/>
              <w:noProof/>
              <w:sz w:val="22"/>
              <w:szCs w:val="22"/>
            </w:rPr>
          </w:pPr>
          <w:hyperlink w:history="1" w:anchor="_Toc479107391">
            <w:r w:rsidRPr="00861CE7" w:rsidR="00CB6E93">
              <w:rPr>
                <w:rStyle w:val="Hyperlink"/>
                <w:noProof/>
                <w:lang w:val="en-US"/>
              </w:rPr>
              <w:t>7 CONTRACTOR TO INFORM CLIENT / CLIENT TO INFORM CONTRACTOR</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_Toc479107391 \h </w:instrText>
            </w:r>
            <w:r w:rsidRPr="008C1DBD" w:rsidR="00CB6E93">
              <w:rPr>
                <w:noProof/>
                <w:webHidden/>
              </w:rPr>
            </w:r>
            <w:r w:rsidRPr="008C1DBD" w:rsidR="00CB6E93">
              <w:rPr>
                <w:noProof/>
                <w:webHidden/>
              </w:rPr>
              <w:fldChar w:fldCharType="separate"/>
            </w:r>
            <w:r w:rsidR="00691A39">
              <w:rPr>
                <w:noProof/>
                <w:webHidden/>
              </w:rPr>
              <w:t>10</w:t>
            </w:r>
            <w:r w:rsidRPr="008C1DBD" w:rsidR="00CB6E93">
              <w:rPr>
                <w:noProof/>
                <w:webHidden/>
              </w:rPr>
              <w:fldChar w:fldCharType="end"/>
            </w:r>
          </w:hyperlink>
        </w:p>
        <w:p w:rsidRPr="00861CE7" w:rsidR="00CB6E93" w:rsidRDefault="00887C35" w14:paraId="3906B059" w14:textId="6E97FC33">
          <w:pPr>
            <w:pStyle w:val="Inhopg1"/>
            <w:tabs>
              <w:tab w:val="right" w:leader="dot" w:pos="7716"/>
            </w:tabs>
            <w:rPr>
              <w:rFonts w:asciiTheme="minorHAnsi" w:hAnsiTheme="minorHAnsi" w:eastAsiaTheme="minorEastAsia" w:cstheme="minorBidi"/>
              <w:noProof/>
              <w:sz w:val="22"/>
              <w:szCs w:val="22"/>
            </w:rPr>
          </w:pPr>
          <w:hyperlink w:history="1" w:anchor="_Toc479107392">
            <w:r w:rsidRPr="00861CE7" w:rsidR="00CB6E93">
              <w:rPr>
                <w:rStyle w:val="Hyperlink"/>
                <w:noProof/>
              </w:rPr>
              <w:t>8 ASSIGNMENT AND SUBCONTRACTING</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_Toc479107392 \h </w:instrText>
            </w:r>
            <w:r w:rsidRPr="008C1DBD" w:rsidR="00CB6E93">
              <w:rPr>
                <w:noProof/>
                <w:webHidden/>
              </w:rPr>
            </w:r>
            <w:r w:rsidRPr="008C1DBD" w:rsidR="00CB6E93">
              <w:rPr>
                <w:noProof/>
                <w:webHidden/>
              </w:rPr>
              <w:fldChar w:fldCharType="separate"/>
            </w:r>
            <w:r w:rsidR="00691A39">
              <w:rPr>
                <w:noProof/>
                <w:webHidden/>
              </w:rPr>
              <w:t>11</w:t>
            </w:r>
            <w:r w:rsidRPr="008C1DBD" w:rsidR="00CB6E93">
              <w:rPr>
                <w:noProof/>
                <w:webHidden/>
              </w:rPr>
              <w:fldChar w:fldCharType="end"/>
            </w:r>
          </w:hyperlink>
        </w:p>
        <w:p w:rsidRPr="00861CE7" w:rsidR="00CB6E93" w:rsidRDefault="00887C35" w14:paraId="50A8269D" w14:textId="0E675E72">
          <w:pPr>
            <w:pStyle w:val="Inhopg1"/>
            <w:tabs>
              <w:tab w:val="right" w:leader="dot" w:pos="7716"/>
            </w:tabs>
            <w:rPr>
              <w:rFonts w:asciiTheme="minorHAnsi" w:hAnsiTheme="minorHAnsi" w:eastAsiaTheme="minorEastAsia" w:cstheme="minorBidi"/>
              <w:noProof/>
              <w:sz w:val="22"/>
              <w:szCs w:val="22"/>
            </w:rPr>
          </w:pPr>
          <w:hyperlink w:history="1" w:anchor="_Toc479107393">
            <w:r w:rsidRPr="00861CE7" w:rsidR="00CB6E93">
              <w:rPr>
                <w:rStyle w:val="Hyperlink"/>
                <w:noProof/>
              </w:rPr>
              <w:t>9 CONTRACTOR PERSONNEL</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_Toc479107393 \h </w:instrText>
            </w:r>
            <w:r w:rsidRPr="008C1DBD" w:rsidR="00CB6E93">
              <w:rPr>
                <w:noProof/>
                <w:webHidden/>
              </w:rPr>
            </w:r>
            <w:r w:rsidRPr="008C1DBD" w:rsidR="00CB6E93">
              <w:rPr>
                <w:noProof/>
                <w:webHidden/>
              </w:rPr>
              <w:fldChar w:fldCharType="separate"/>
            </w:r>
            <w:r w:rsidR="00691A39">
              <w:rPr>
                <w:noProof/>
                <w:webHidden/>
              </w:rPr>
              <w:t>12</w:t>
            </w:r>
            <w:r w:rsidRPr="008C1DBD" w:rsidR="00CB6E93">
              <w:rPr>
                <w:noProof/>
                <w:webHidden/>
              </w:rPr>
              <w:fldChar w:fldCharType="end"/>
            </w:r>
          </w:hyperlink>
        </w:p>
        <w:p w:rsidRPr="00861CE7" w:rsidR="00CB6E93" w:rsidRDefault="00887C35" w14:paraId="5DDE3E88" w14:textId="22AF8D75">
          <w:pPr>
            <w:pStyle w:val="Inhopg1"/>
            <w:tabs>
              <w:tab w:val="right" w:leader="dot" w:pos="7716"/>
            </w:tabs>
            <w:rPr>
              <w:rFonts w:asciiTheme="minorHAnsi" w:hAnsiTheme="minorHAnsi" w:eastAsiaTheme="minorEastAsia" w:cstheme="minorBidi"/>
              <w:noProof/>
              <w:sz w:val="22"/>
              <w:szCs w:val="22"/>
            </w:rPr>
          </w:pPr>
          <w:hyperlink w:history="1" w:anchor="_Toc479107394">
            <w:r w:rsidRPr="00861CE7" w:rsidR="00CB6E93">
              <w:rPr>
                <w:rStyle w:val="Hyperlink"/>
                <w:noProof/>
              </w:rPr>
              <w:t>10 EXAMINATION AND DEFECTS CORRECTION</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_Toc479107394 \h </w:instrText>
            </w:r>
            <w:r w:rsidRPr="008C1DBD" w:rsidR="00CB6E93">
              <w:rPr>
                <w:noProof/>
                <w:webHidden/>
              </w:rPr>
            </w:r>
            <w:r w:rsidRPr="008C1DBD" w:rsidR="00CB6E93">
              <w:rPr>
                <w:noProof/>
                <w:webHidden/>
              </w:rPr>
              <w:fldChar w:fldCharType="separate"/>
            </w:r>
            <w:r w:rsidR="00691A39">
              <w:rPr>
                <w:noProof/>
                <w:webHidden/>
              </w:rPr>
              <w:t>13</w:t>
            </w:r>
            <w:r w:rsidRPr="008C1DBD" w:rsidR="00CB6E93">
              <w:rPr>
                <w:noProof/>
                <w:webHidden/>
              </w:rPr>
              <w:fldChar w:fldCharType="end"/>
            </w:r>
          </w:hyperlink>
        </w:p>
        <w:p w:rsidRPr="00861CE7" w:rsidR="00CB6E93" w:rsidRDefault="00887C35" w14:paraId="3211DE05" w14:textId="00763DF7">
          <w:pPr>
            <w:pStyle w:val="Inhopg1"/>
            <w:tabs>
              <w:tab w:val="right" w:leader="dot" w:pos="7716"/>
            </w:tabs>
            <w:rPr>
              <w:rFonts w:asciiTheme="minorHAnsi" w:hAnsiTheme="minorHAnsi" w:eastAsiaTheme="minorEastAsia" w:cstheme="minorBidi"/>
              <w:noProof/>
              <w:sz w:val="22"/>
              <w:szCs w:val="22"/>
            </w:rPr>
          </w:pPr>
          <w:hyperlink w:history="1" w:anchor="_Toc479107395">
            <w:r w:rsidRPr="00861CE7" w:rsidR="00CB6E93">
              <w:rPr>
                <w:rStyle w:val="Hyperlink"/>
                <w:noProof/>
              </w:rPr>
              <w:t>11 VARIATIONS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_Toc479107395 \h </w:instrText>
            </w:r>
            <w:r w:rsidRPr="008C1DBD" w:rsidR="00CB6E93">
              <w:rPr>
                <w:noProof/>
                <w:webHidden/>
              </w:rPr>
            </w:r>
            <w:r w:rsidRPr="008C1DBD" w:rsidR="00CB6E93">
              <w:rPr>
                <w:noProof/>
                <w:webHidden/>
              </w:rPr>
              <w:fldChar w:fldCharType="separate"/>
            </w:r>
            <w:r w:rsidR="00691A39">
              <w:rPr>
                <w:noProof/>
                <w:webHidden/>
              </w:rPr>
              <w:t>14</w:t>
            </w:r>
            <w:r w:rsidRPr="008C1DBD" w:rsidR="00CB6E93">
              <w:rPr>
                <w:noProof/>
                <w:webHidden/>
              </w:rPr>
              <w:fldChar w:fldCharType="end"/>
            </w:r>
          </w:hyperlink>
        </w:p>
        <w:p w:rsidRPr="00861CE7" w:rsidR="00CB6E93" w:rsidRDefault="00887C35" w14:paraId="727F2DE5" w14:textId="087ABF70">
          <w:pPr>
            <w:pStyle w:val="Inhopg1"/>
            <w:tabs>
              <w:tab w:val="right" w:leader="dot" w:pos="7716"/>
            </w:tabs>
            <w:rPr>
              <w:rFonts w:asciiTheme="minorHAnsi" w:hAnsiTheme="minorHAnsi" w:eastAsiaTheme="minorEastAsia" w:cstheme="minorBidi"/>
              <w:noProof/>
              <w:sz w:val="22"/>
              <w:szCs w:val="22"/>
            </w:rPr>
          </w:pPr>
          <w:hyperlink w:history="1" w:anchor="_Toc479107396">
            <w:r w:rsidRPr="00861CE7" w:rsidR="00CB6E93">
              <w:rPr>
                <w:rStyle w:val="Hyperlink"/>
                <w:noProof/>
              </w:rPr>
              <w:t>12 FORCE MAJEURE</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_Toc479107396 \h </w:instrText>
            </w:r>
            <w:r w:rsidRPr="008C1DBD" w:rsidR="00CB6E93">
              <w:rPr>
                <w:noProof/>
                <w:webHidden/>
              </w:rPr>
            </w:r>
            <w:r w:rsidRPr="008C1DBD" w:rsidR="00CB6E93">
              <w:rPr>
                <w:noProof/>
                <w:webHidden/>
              </w:rPr>
              <w:fldChar w:fldCharType="separate"/>
            </w:r>
            <w:r w:rsidR="00691A39">
              <w:rPr>
                <w:noProof/>
                <w:webHidden/>
              </w:rPr>
              <w:t>15</w:t>
            </w:r>
            <w:r w:rsidRPr="008C1DBD" w:rsidR="00CB6E93">
              <w:rPr>
                <w:noProof/>
                <w:webHidden/>
              </w:rPr>
              <w:fldChar w:fldCharType="end"/>
            </w:r>
          </w:hyperlink>
        </w:p>
        <w:p w:rsidRPr="00861CE7" w:rsidR="00CB6E93" w:rsidRDefault="00887C35" w14:paraId="1410A05B" w14:textId="1FCD4653">
          <w:pPr>
            <w:pStyle w:val="Inhopg1"/>
            <w:tabs>
              <w:tab w:val="right" w:leader="dot" w:pos="7716"/>
            </w:tabs>
            <w:rPr>
              <w:rFonts w:asciiTheme="minorHAnsi" w:hAnsiTheme="minorHAnsi" w:eastAsiaTheme="minorEastAsia" w:cstheme="minorBidi"/>
              <w:noProof/>
              <w:sz w:val="22"/>
              <w:szCs w:val="22"/>
            </w:rPr>
          </w:pPr>
          <w:hyperlink w:history="1" w:anchor="_Toc479107397">
            <w:r w:rsidRPr="00861CE7" w:rsidR="00CB6E93">
              <w:rPr>
                <w:rStyle w:val="Hyperlink"/>
                <w:noProof/>
              </w:rPr>
              <w:t>13 SUSPENSION</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_Toc479107397 \h </w:instrText>
            </w:r>
            <w:r w:rsidRPr="008C1DBD" w:rsidR="00CB6E93">
              <w:rPr>
                <w:noProof/>
                <w:webHidden/>
              </w:rPr>
            </w:r>
            <w:r w:rsidRPr="008C1DBD" w:rsidR="00CB6E93">
              <w:rPr>
                <w:noProof/>
                <w:webHidden/>
              </w:rPr>
              <w:fldChar w:fldCharType="separate"/>
            </w:r>
            <w:r w:rsidR="00691A39">
              <w:rPr>
                <w:noProof/>
                <w:webHidden/>
              </w:rPr>
              <w:t>16</w:t>
            </w:r>
            <w:r w:rsidRPr="008C1DBD" w:rsidR="00CB6E93">
              <w:rPr>
                <w:noProof/>
                <w:webHidden/>
              </w:rPr>
              <w:fldChar w:fldCharType="end"/>
            </w:r>
          </w:hyperlink>
        </w:p>
        <w:p w:rsidRPr="00861CE7" w:rsidR="00CB6E93" w:rsidRDefault="00887C35" w14:paraId="5CE487C4" w14:textId="71746F91">
          <w:pPr>
            <w:pStyle w:val="Inhopg1"/>
            <w:tabs>
              <w:tab w:val="right" w:leader="dot" w:pos="7716"/>
            </w:tabs>
            <w:rPr>
              <w:rFonts w:asciiTheme="minorHAnsi" w:hAnsiTheme="minorHAnsi" w:eastAsiaTheme="minorEastAsia" w:cstheme="minorBidi"/>
              <w:noProof/>
              <w:sz w:val="22"/>
              <w:szCs w:val="22"/>
            </w:rPr>
          </w:pPr>
          <w:hyperlink w:history="1" w:anchor="_Toc479107398">
            <w:r w:rsidRPr="00861CE7" w:rsidR="00CB6E93">
              <w:rPr>
                <w:rStyle w:val="Hyperlink"/>
                <w:noProof/>
              </w:rPr>
              <w:t>14 TERMS OF PAYMENT</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_Toc479107398 \h </w:instrText>
            </w:r>
            <w:r w:rsidRPr="008C1DBD" w:rsidR="00CB6E93">
              <w:rPr>
                <w:noProof/>
                <w:webHidden/>
              </w:rPr>
            </w:r>
            <w:r w:rsidRPr="008C1DBD" w:rsidR="00CB6E93">
              <w:rPr>
                <w:noProof/>
                <w:webHidden/>
              </w:rPr>
              <w:fldChar w:fldCharType="separate"/>
            </w:r>
            <w:r w:rsidR="00691A39">
              <w:rPr>
                <w:noProof/>
                <w:webHidden/>
              </w:rPr>
              <w:t>17</w:t>
            </w:r>
            <w:r w:rsidRPr="008C1DBD" w:rsidR="00CB6E93">
              <w:rPr>
                <w:noProof/>
                <w:webHidden/>
              </w:rPr>
              <w:fldChar w:fldCharType="end"/>
            </w:r>
          </w:hyperlink>
        </w:p>
        <w:p w:rsidRPr="00861CE7" w:rsidR="00CB6E93" w:rsidRDefault="00887C35" w14:paraId="463959B2" w14:textId="76A7266F">
          <w:pPr>
            <w:pStyle w:val="Inhopg1"/>
            <w:tabs>
              <w:tab w:val="right" w:leader="dot" w:pos="7716"/>
            </w:tabs>
            <w:rPr>
              <w:rFonts w:asciiTheme="minorHAnsi" w:hAnsiTheme="minorHAnsi" w:eastAsiaTheme="minorEastAsia" w:cstheme="minorBidi"/>
              <w:noProof/>
              <w:sz w:val="22"/>
              <w:szCs w:val="22"/>
            </w:rPr>
          </w:pPr>
          <w:hyperlink w:history="1" w:anchor="_Toc479107399">
            <w:r w:rsidRPr="00861CE7" w:rsidR="00CB6E93">
              <w:rPr>
                <w:rStyle w:val="Hyperlink"/>
                <w:noProof/>
                <w:lang w:val="en-US"/>
              </w:rPr>
              <w:t>15 TAXES AND TAX EXEMPTION CERTIFICATES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_Toc479107399 \h </w:instrText>
            </w:r>
            <w:r w:rsidRPr="008C1DBD" w:rsidR="00CB6E93">
              <w:rPr>
                <w:noProof/>
                <w:webHidden/>
              </w:rPr>
            </w:r>
            <w:r w:rsidRPr="008C1DBD" w:rsidR="00CB6E93">
              <w:rPr>
                <w:noProof/>
                <w:webHidden/>
              </w:rPr>
              <w:fldChar w:fldCharType="separate"/>
            </w:r>
            <w:r w:rsidR="00691A39">
              <w:rPr>
                <w:noProof/>
                <w:webHidden/>
              </w:rPr>
              <w:t>19</w:t>
            </w:r>
            <w:r w:rsidRPr="008C1DBD" w:rsidR="00CB6E93">
              <w:rPr>
                <w:noProof/>
                <w:webHidden/>
              </w:rPr>
              <w:fldChar w:fldCharType="end"/>
            </w:r>
          </w:hyperlink>
        </w:p>
        <w:p w:rsidRPr="00861CE7" w:rsidR="00CB6E93" w:rsidRDefault="00887C35" w14:paraId="2132E64C" w14:textId="456C9A84">
          <w:pPr>
            <w:pStyle w:val="Inhopg1"/>
            <w:tabs>
              <w:tab w:val="right" w:leader="dot" w:pos="7716"/>
            </w:tabs>
            <w:rPr>
              <w:rFonts w:asciiTheme="minorHAnsi" w:hAnsiTheme="minorHAnsi" w:eastAsiaTheme="minorEastAsia" w:cstheme="minorBidi"/>
              <w:noProof/>
              <w:sz w:val="22"/>
              <w:szCs w:val="22"/>
            </w:rPr>
          </w:pPr>
          <w:hyperlink w:history="1" w:anchor="_Toc479107400">
            <w:r w:rsidRPr="00861CE7" w:rsidR="00CB6E93">
              <w:rPr>
                <w:rStyle w:val="Hyperlink"/>
                <w:noProof/>
              </w:rPr>
              <w:t>16 OWNERSHIP</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_Toc479107400 \h </w:instrText>
            </w:r>
            <w:r w:rsidRPr="008C1DBD" w:rsidR="00CB6E93">
              <w:rPr>
                <w:noProof/>
                <w:webHidden/>
              </w:rPr>
            </w:r>
            <w:r w:rsidRPr="008C1DBD" w:rsidR="00CB6E93">
              <w:rPr>
                <w:noProof/>
                <w:webHidden/>
              </w:rPr>
              <w:fldChar w:fldCharType="separate"/>
            </w:r>
            <w:r w:rsidR="00691A39">
              <w:rPr>
                <w:noProof/>
                <w:webHidden/>
              </w:rPr>
              <w:t>21</w:t>
            </w:r>
            <w:r w:rsidRPr="008C1DBD" w:rsidR="00CB6E93">
              <w:rPr>
                <w:noProof/>
                <w:webHidden/>
              </w:rPr>
              <w:fldChar w:fldCharType="end"/>
            </w:r>
          </w:hyperlink>
        </w:p>
        <w:p w:rsidRPr="00861CE7" w:rsidR="00CB6E93" w:rsidRDefault="00887C35" w14:paraId="38B9A2EA" w14:textId="64D139AF">
          <w:pPr>
            <w:pStyle w:val="Inhopg1"/>
            <w:tabs>
              <w:tab w:val="right" w:leader="dot" w:pos="7716"/>
            </w:tabs>
            <w:rPr>
              <w:rFonts w:asciiTheme="minorHAnsi" w:hAnsiTheme="minorHAnsi" w:eastAsiaTheme="minorEastAsia" w:cstheme="minorBidi"/>
              <w:noProof/>
              <w:sz w:val="22"/>
              <w:szCs w:val="22"/>
            </w:rPr>
          </w:pPr>
          <w:hyperlink w:history="1" w:anchor="_Toc479107401">
            <w:r w:rsidRPr="00861CE7" w:rsidR="00CB6E93">
              <w:rPr>
                <w:rStyle w:val="Hyperlink"/>
                <w:noProof/>
                <w:lang w:val="en-US"/>
              </w:rPr>
              <w:t>17 PATENTS AND OTHER PROPRIETARY RIGHTS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_Toc479107401 \h </w:instrText>
            </w:r>
            <w:r w:rsidRPr="008C1DBD" w:rsidR="00CB6E93">
              <w:rPr>
                <w:noProof/>
                <w:webHidden/>
              </w:rPr>
            </w:r>
            <w:r w:rsidRPr="008C1DBD" w:rsidR="00CB6E93">
              <w:rPr>
                <w:noProof/>
                <w:webHidden/>
              </w:rPr>
              <w:fldChar w:fldCharType="separate"/>
            </w:r>
            <w:r w:rsidR="00691A39">
              <w:rPr>
                <w:noProof/>
                <w:webHidden/>
              </w:rPr>
              <w:t>21</w:t>
            </w:r>
            <w:r w:rsidRPr="008C1DBD" w:rsidR="00CB6E93">
              <w:rPr>
                <w:noProof/>
                <w:webHidden/>
              </w:rPr>
              <w:fldChar w:fldCharType="end"/>
            </w:r>
          </w:hyperlink>
        </w:p>
        <w:p w:rsidRPr="00861CE7" w:rsidR="00CB6E93" w:rsidRDefault="00887C35" w14:paraId="44ABB26A" w14:textId="6BE89743">
          <w:pPr>
            <w:pStyle w:val="Inhopg1"/>
            <w:tabs>
              <w:tab w:val="right" w:leader="dot" w:pos="7716"/>
            </w:tabs>
            <w:rPr>
              <w:rFonts w:asciiTheme="minorHAnsi" w:hAnsiTheme="minorHAnsi" w:eastAsiaTheme="minorEastAsia" w:cstheme="minorBidi"/>
              <w:noProof/>
              <w:sz w:val="22"/>
              <w:szCs w:val="22"/>
            </w:rPr>
          </w:pPr>
          <w:hyperlink w:history="1" w:anchor="_Toc479107402">
            <w:r w:rsidRPr="00861CE7" w:rsidR="00CB6E93">
              <w:rPr>
                <w:rStyle w:val="Hyperlink"/>
                <w:noProof/>
              </w:rPr>
              <w:t>18 LAWS AND REGULATIONS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_Toc479107402 \h </w:instrText>
            </w:r>
            <w:r w:rsidRPr="008C1DBD" w:rsidR="00CB6E93">
              <w:rPr>
                <w:noProof/>
                <w:webHidden/>
              </w:rPr>
            </w:r>
            <w:r w:rsidRPr="008C1DBD" w:rsidR="00CB6E93">
              <w:rPr>
                <w:noProof/>
                <w:webHidden/>
              </w:rPr>
              <w:fldChar w:fldCharType="separate"/>
            </w:r>
            <w:r w:rsidR="00691A39">
              <w:rPr>
                <w:noProof/>
                <w:webHidden/>
              </w:rPr>
              <w:t>23</w:t>
            </w:r>
            <w:r w:rsidRPr="008C1DBD" w:rsidR="00CB6E93">
              <w:rPr>
                <w:noProof/>
                <w:webHidden/>
              </w:rPr>
              <w:fldChar w:fldCharType="end"/>
            </w:r>
          </w:hyperlink>
        </w:p>
        <w:p w:rsidRPr="00861CE7" w:rsidR="00CB6E93" w:rsidRDefault="00887C35" w14:paraId="09E86A52" w14:textId="778BDD73">
          <w:pPr>
            <w:pStyle w:val="Inhopg1"/>
            <w:tabs>
              <w:tab w:val="right" w:leader="dot" w:pos="7716"/>
            </w:tabs>
            <w:rPr>
              <w:rFonts w:asciiTheme="minorHAnsi" w:hAnsiTheme="minorHAnsi" w:eastAsiaTheme="minorEastAsia" w:cstheme="minorBidi"/>
              <w:noProof/>
              <w:sz w:val="22"/>
              <w:szCs w:val="22"/>
            </w:rPr>
          </w:pPr>
          <w:hyperlink w:history="1" w:anchor="_Toc479107403">
            <w:r w:rsidRPr="00861CE7" w:rsidR="00CB6E93">
              <w:rPr>
                <w:rStyle w:val="Hyperlink"/>
                <w:noProof/>
              </w:rPr>
              <w:t>19 INDEMNITIES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_Toc479107403 \h </w:instrText>
            </w:r>
            <w:r w:rsidRPr="008C1DBD" w:rsidR="00CB6E93">
              <w:rPr>
                <w:noProof/>
                <w:webHidden/>
              </w:rPr>
            </w:r>
            <w:r w:rsidRPr="008C1DBD" w:rsidR="00CB6E93">
              <w:rPr>
                <w:noProof/>
                <w:webHidden/>
              </w:rPr>
              <w:fldChar w:fldCharType="separate"/>
            </w:r>
            <w:r w:rsidR="00691A39">
              <w:rPr>
                <w:noProof/>
                <w:webHidden/>
              </w:rPr>
              <w:t>23</w:t>
            </w:r>
            <w:r w:rsidRPr="008C1DBD" w:rsidR="00CB6E93">
              <w:rPr>
                <w:noProof/>
                <w:webHidden/>
              </w:rPr>
              <w:fldChar w:fldCharType="end"/>
            </w:r>
          </w:hyperlink>
        </w:p>
        <w:p w:rsidRPr="00861CE7" w:rsidR="00CB6E93" w:rsidRDefault="00887C35" w14:paraId="34438F27" w14:textId="7009AF9F">
          <w:pPr>
            <w:pStyle w:val="Inhopg1"/>
            <w:tabs>
              <w:tab w:val="right" w:leader="dot" w:pos="7716"/>
            </w:tabs>
            <w:rPr>
              <w:rFonts w:asciiTheme="minorHAnsi" w:hAnsiTheme="minorHAnsi" w:eastAsiaTheme="minorEastAsia" w:cstheme="minorBidi"/>
              <w:noProof/>
              <w:sz w:val="22"/>
              <w:szCs w:val="22"/>
            </w:rPr>
          </w:pPr>
          <w:hyperlink w:history="1" w:anchor="_Toc479107404">
            <w:r w:rsidRPr="00861CE7" w:rsidR="00CB6E93">
              <w:rPr>
                <w:rStyle w:val="Hyperlink"/>
                <w:noProof/>
              </w:rPr>
              <w:t>20 INSURANCE BY CONTRACTOR</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_Toc479107404 \h </w:instrText>
            </w:r>
            <w:r w:rsidRPr="008C1DBD" w:rsidR="00CB6E93">
              <w:rPr>
                <w:noProof/>
                <w:webHidden/>
              </w:rPr>
            </w:r>
            <w:r w:rsidRPr="008C1DBD" w:rsidR="00CB6E93">
              <w:rPr>
                <w:noProof/>
                <w:webHidden/>
              </w:rPr>
              <w:fldChar w:fldCharType="separate"/>
            </w:r>
            <w:r w:rsidR="00691A39">
              <w:rPr>
                <w:noProof/>
                <w:webHidden/>
              </w:rPr>
              <w:t>25</w:t>
            </w:r>
            <w:r w:rsidRPr="008C1DBD" w:rsidR="00CB6E93">
              <w:rPr>
                <w:noProof/>
                <w:webHidden/>
              </w:rPr>
              <w:fldChar w:fldCharType="end"/>
            </w:r>
          </w:hyperlink>
        </w:p>
        <w:p w:rsidRPr="00861CE7" w:rsidR="00CB6E93" w:rsidRDefault="00887C35" w14:paraId="1ED789F6" w14:textId="1A50AA7B">
          <w:pPr>
            <w:pStyle w:val="Inhopg1"/>
            <w:tabs>
              <w:tab w:val="right" w:leader="dot" w:pos="7716"/>
            </w:tabs>
            <w:rPr>
              <w:rFonts w:asciiTheme="minorHAnsi" w:hAnsiTheme="minorHAnsi" w:eastAsiaTheme="minorEastAsia" w:cstheme="minorBidi"/>
              <w:noProof/>
              <w:sz w:val="22"/>
              <w:szCs w:val="22"/>
            </w:rPr>
          </w:pPr>
          <w:hyperlink w:history="1" w:anchor="_Toc479107405">
            <w:r w:rsidRPr="00861CE7" w:rsidR="00CB6E93">
              <w:rPr>
                <w:rStyle w:val="Hyperlink"/>
                <w:noProof/>
              </w:rPr>
              <w:t>21 CONSEQUENTIAL LOSS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_Toc479107405 \h </w:instrText>
            </w:r>
            <w:r w:rsidRPr="008C1DBD" w:rsidR="00CB6E93">
              <w:rPr>
                <w:noProof/>
                <w:webHidden/>
              </w:rPr>
            </w:r>
            <w:r w:rsidRPr="008C1DBD" w:rsidR="00CB6E93">
              <w:rPr>
                <w:noProof/>
                <w:webHidden/>
              </w:rPr>
              <w:fldChar w:fldCharType="separate"/>
            </w:r>
            <w:r w:rsidR="00691A39">
              <w:rPr>
                <w:noProof/>
                <w:webHidden/>
              </w:rPr>
              <w:t>26</w:t>
            </w:r>
            <w:r w:rsidRPr="008C1DBD" w:rsidR="00CB6E93">
              <w:rPr>
                <w:noProof/>
                <w:webHidden/>
              </w:rPr>
              <w:fldChar w:fldCharType="end"/>
            </w:r>
          </w:hyperlink>
        </w:p>
        <w:p w:rsidRPr="00861CE7" w:rsidR="00CB6E93" w:rsidRDefault="00887C35" w14:paraId="4DD45E16" w14:textId="2536BD2D">
          <w:pPr>
            <w:pStyle w:val="Inhopg1"/>
            <w:tabs>
              <w:tab w:val="right" w:leader="dot" w:pos="7716"/>
            </w:tabs>
            <w:rPr>
              <w:rFonts w:asciiTheme="minorHAnsi" w:hAnsiTheme="minorHAnsi" w:eastAsiaTheme="minorEastAsia" w:cstheme="minorBidi"/>
              <w:noProof/>
              <w:sz w:val="22"/>
              <w:szCs w:val="22"/>
            </w:rPr>
          </w:pPr>
          <w:hyperlink w:history="1" w:anchor="_Toc479107406">
            <w:r w:rsidRPr="00861CE7" w:rsidR="00CB6E93">
              <w:rPr>
                <w:rStyle w:val="Hyperlink"/>
                <w:noProof/>
              </w:rPr>
              <w:t>22 CONFIDENTIALITY</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_Toc479107406 \h </w:instrText>
            </w:r>
            <w:r w:rsidRPr="008C1DBD" w:rsidR="00CB6E93">
              <w:rPr>
                <w:noProof/>
                <w:webHidden/>
              </w:rPr>
            </w:r>
            <w:r w:rsidRPr="008C1DBD" w:rsidR="00CB6E93">
              <w:rPr>
                <w:noProof/>
                <w:webHidden/>
              </w:rPr>
              <w:fldChar w:fldCharType="separate"/>
            </w:r>
            <w:r w:rsidR="00691A39">
              <w:rPr>
                <w:noProof/>
                <w:webHidden/>
              </w:rPr>
              <w:t>26</w:t>
            </w:r>
            <w:r w:rsidRPr="008C1DBD" w:rsidR="00CB6E93">
              <w:rPr>
                <w:noProof/>
                <w:webHidden/>
              </w:rPr>
              <w:fldChar w:fldCharType="end"/>
            </w:r>
          </w:hyperlink>
        </w:p>
        <w:p w:rsidRPr="00861CE7" w:rsidR="00CB6E93" w:rsidRDefault="00887C35" w14:paraId="672A42EA" w14:textId="7A26AF92">
          <w:pPr>
            <w:pStyle w:val="Inhopg1"/>
            <w:tabs>
              <w:tab w:val="right" w:leader="dot" w:pos="7716"/>
            </w:tabs>
            <w:rPr>
              <w:rFonts w:asciiTheme="minorHAnsi" w:hAnsiTheme="minorHAnsi" w:eastAsiaTheme="minorEastAsia" w:cstheme="minorBidi"/>
              <w:noProof/>
              <w:sz w:val="22"/>
              <w:szCs w:val="22"/>
            </w:rPr>
          </w:pPr>
          <w:hyperlink w:history="1" w:anchor="_Toc479107407">
            <w:r w:rsidRPr="00861CE7" w:rsidR="00CB6E93">
              <w:rPr>
                <w:rStyle w:val="Hyperlink"/>
                <w:noProof/>
              </w:rPr>
              <w:t>23 CUSTOMS PROCEDURES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_Toc479107407 \h </w:instrText>
            </w:r>
            <w:r w:rsidRPr="008C1DBD" w:rsidR="00CB6E93">
              <w:rPr>
                <w:noProof/>
                <w:webHidden/>
              </w:rPr>
            </w:r>
            <w:r w:rsidRPr="008C1DBD" w:rsidR="00CB6E93">
              <w:rPr>
                <w:noProof/>
                <w:webHidden/>
              </w:rPr>
              <w:fldChar w:fldCharType="separate"/>
            </w:r>
            <w:r w:rsidR="00691A39">
              <w:rPr>
                <w:noProof/>
                <w:webHidden/>
              </w:rPr>
              <w:t>28</w:t>
            </w:r>
            <w:r w:rsidRPr="008C1DBD" w:rsidR="00CB6E93">
              <w:rPr>
                <w:noProof/>
                <w:webHidden/>
              </w:rPr>
              <w:fldChar w:fldCharType="end"/>
            </w:r>
          </w:hyperlink>
        </w:p>
        <w:p w:rsidRPr="00861CE7" w:rsidR="00CB6E93" w:rsidRDefault="00887C35" w14:paraId="5B55EB70" w14:textId="29590746">
          <w:pPr>
            <w:pStyle w:val="Inhopg1"/>
            <w:tabs>
              <w:tab w:val="right" w:leader="dot" w:pos="7716"/>
            </w:tabs>
            <w:rPr>
              <w:rFonts w:asciiTheme="minorHAnsi" w:hAnsiTheme="minorHAnsi" w:eastAsiaTheme="minorEastAsia" w:cstheme="minorBidi"/>
              <w:noProof/>
              <w:sz w:val="22"/>
              <w:szCs w:val="22"/>
            </w:rPr>
          </w:pPr>
          <w:hyperlink w:history="1" w:anchor="_Toc479107408">
            <w:r w:rsidRPr="00861CE7" w:rsidR="00CB6E93">
              <w:rPr>
                <w:rStyle w:val="Hyperlink"/>
                <w:noProof/>
              </w:rPr>
              <w:t>24 TERMINATION</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_Toc479107408 \h </w:instrText>
            </w:r>
            <w:r w:rsidRPr="008C1DBD" w:rsidR="00CB6E93">
              <w:rPr>
                <w:noProof/>
                <w:webHidden/>
              </w:rPr>
            </w:r>
            <w:r w:rsidRPr="008C1DBD" w:rsidR="00CB6E93">
              <w:rPr>
                <w:noProof/>
                <w:webHidden/>
              </w:rPr>
              <w:fldChar w:fldCharType="separate"/>
            </w:r>
            <w:r w:rsidR="00691A39">
              <w:rPr>
                <w:noProof/>
                <w:webHidden/>
              </w:rPr>
              <w:t>29</w:t>
            </w:r>
            <w:r w:rsidRPr="008C1DBD" w:rsidR="00CB6E93">
              <w:rPr>
                <w:noProof/>
                <w:webHidden/>
              </w:rPr>
              <w:fldChar w:fldCharType="end"/>
            </w:r>
          </w:hyperlink>
        </w:p>
        <w:p w:rsidRPr="00861CE7" w:rsidR="00CB6E93" w:rsidRDefault="00887C35" w14:paraId="0A361F20" w14:textId="51BE778F">
          <w:pPr>
            <w:pStyle w:val="Inhopg1"/>
            <w:tabs>
              <w:tab w:val="right" w:leader="dot" w:pos="7716"/>
            </w:tabs>
            <w:rPr>
              <w:rFonts w:asciiTheme="minorHAnsi" w:hAnsiTheme="minorHAnsi" w:eastAsiaTheme="minorEastAsia" w:cstheme="minorBidi"/>
              <w:noProof/>
              <w:sz w:val="22"/>
              <w:szCs w:val="22"/>
            </w:rPr>
          </w:pPr>
          <w:hyperlink w:history="1" w:anchor="_Toc479107409">
            <w:r w:rsidRPr="00861CE7" w:rsidR="00CB6E93">
              <w:rPr>
                <w:rStyle w:val="Hyperlink"/>
                <w:noProof/>
                <w:lang w:val="en-US"/>
              </w:rPr>
              <w:t>25 AUDIT AND STORAGE OF DOCUMENTS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_Toc479107409 \h </w:instrText>
            </w:r>
            <w:r w:rsidRPr="008C1DBD" w:rsidR="00CB6E93">
              <w:rPr>
                <w:noProof/>
                <w:webHidden/>
              </w:rPr>
            </w:r>
            <w:r w:rsidRPr="008C1DBD" w:rsidR="00CB6E93">
              <w:rPr>
                <w:noProof/>
                <w:webHidden/>
              </w:rPr>
              <w:fldChar w:fldCharType="separate"/>
            </w:r>
            <w:r w:rsidR="00691A39">
              <w:rPr>
                <w:noProof/>
                <w:webHidden/>
              </w:rPr>
              <w:t>30</w:t>
            </w:r>
            <w:r w:rsidRPr="008C1DBD" w:rsidR="00CB6E93">
              <w:rPr>
                <w:noProof/>
                <w:webHidden/>
              </w:rPr>
              <w:fldChar w:fldCharType="end"/>
            </w:r>
          </w:hyperlink>
        </w:p>
        <w:p w:rsidRPr="00861CE7" w:rsidR="00CB6E93" w:rsidRDefault="00887C35" w14:paraId="5954D6A1" w14:textId="24301E4E">
          <w:pPr>
            <w:pStyle w:val="Inhopg1"/>
            <w:tabs>
              <w:tab w:val="right" w:leader="dot" w:pos="7716"/>
            </w:tabs>
            <w:rPr>
              <w:rFonts w:asciiTheme="minorHAnsi" w:hAnsiTheme="minorHAnsi" w:eastAsiaTheme="minorEastAsia" w:cstheme="minorBidi"/>
              <w:noProof/>
              <w:sz w:val="22"/>
              <w:szCs w:val="22"/>
            </w:rPr>
          </w:pPr>
          <w:hyperlink w:history="1" w:anchor="_Toc479107410">
            <w:r w:rsidRPr="00861CE7" w:rsidR="00CB6E93">
              <w:rPr>
                <w:rStyle w:val="Hyperlink"/>
                <w:noProof/>
              </w:rPr>
              <w:t>26 LIENS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_Toc479107410 \h </w:instrText>
            </w:r>
            <w:r w:rsidRPr="008C1DBD" w:rsidR="00CB6E93">
              <w:rPr>
                <w:noProof/>
                <w:webHidden/>
              </w:rPr>
            </w:r>
            <w:r w:rsidRPr="008C1DBD" w:rsidR="00CB6E93">
              <w:rPr>
                <w:noProof/>
                <w:webHidden/>
              </w:rPr>
              <w:fldChar w:fldCharType="separate"/>
            </w:r>
            <w:r w:rsidR="00691A39">
              <w:rPr>
                <w:noProof/>
                <w:webHidden/>
              </w:rPr>
              <w:t>31</w:t>
            </w:r>
            <w:r w:rsidRPr="008C1DBD" w:rsidR="00CB6E93">
              <w:rPr>
                <w:noProof/>
                <w:webHidden/>
              </w:rPr>
              <w:fldChar w:fldCharType="end"/>
            </w:r>
          </w:hyperlink>
        </w:p>
        <w:p w:rsidRPr="00861CE7" w:rsidR="00CB6E93" w:rsidRDefault="00887C35" w14:paraId="26BACDAF" w14:textId="660606F2">
          <w:pPr>
            <w:pStyle w:val="Inhopg1"/>
            <w:tabs>
              <w:tab w:val="right" w:leader="dot" w:pos="7716"/>
            </w:tabs>
            <w:rPr>
              <w:rFonts w:asciiTheme="minorHAnsi" w:hAnsiTheme="minorHAnsi" w:eastAsiaTheme="minorEastAsia" w:cstheme="minorBidi"/>
              <w:noProof/>
              <w:sz w:val="22"/>
              <w:szCs w:val="22"/>
            </w:rPr>
          </w:pPr>
          <w:hyperlink w:history="1" w:anchor="_Toc479107411">
            <w:r w:rsidRPr="00861CE7" w:rsidR="00CB6E93">
              <w:rPr>
                <w:rStyle w:val="Hyperlink"/>
                <w:noProof/>
              </w:rPr>
              <w:t>27 BUSINESS ETHICS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_Toc479107411 \h </w:instrText>
            </w:r>
            <w:r w:rsidRPr="008C1DBD" w:rsidR="00CB6E93">
              <w:rPr>
                <w:noProof/>
                <w:webHidden/>
              </w:rPr>
            </w:r>
            <w:r w:rsidRPr="008C1DBD" w:rsidR="00CB6E93">
              <w:rPr>
                <w:noProof/>
                <w:webHidden/>
              </w:rPr>
              <w:fldChar w:fldCharType="separate"/>
            </w:r>
            <w:r w:rsidR="00691A39">
              <w:rPr>
                <w:noProof/>
                <w:webHidden/>
              </w:rPr>
              <w:t>32</w:t>
            </w:r>
            <w:r w:rsidRPr="008C1DBD" w:rsidR="00CB6E93">
              <w:rPr>
                <w:noProof/>
                <w:webHidden/>
              </w:rPr>
              <w:fldChar w:fldCharType="end"/>
            </w:r>
          </w:hyperlink>
        </w:p>
        <w:p w:rsidRPr="00861CE7" w:rsidR="00CB6E93" w:rsidRDefault="00887C35" w14:paraId="67717B54" w14:textId="4F524772">
          <w:pPr>
            <w:pStyle w:val="Inhopg1"/>
            <w:tabs>
              <w:tab w:val="right" w:leader="dot" w:pos="7716"/>
            </w:tabs>
            <w:rPr>
              <w:rFonts w:asciiTheme="minorHAnsi" w:hAnsiTheme="minorHAnsi" w:eastAsiaTheme="minorEastAsia" w:cstheme="minorBidi"/>
              <w:noProof/>
              <w:sz w:val="22"/>
              <w:szCs w:val="22"/>
            </w:rPr>
          </w:pPr>
          <w:hyperlink w:history="1" w:anchor="_Toc479107412">
            <w:r w:rsidRPr="00861CE7" w:rsidR="00CB6E93">
              <w:rPr>
                <w:rStyle w:val="Hyperlink"/>
                <w:noProof/>
              </w:rPr>
              <w:t>28 ANTI-BRIBERY AND CORRUPTION</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_Toc479107412 \h </w:instrText>
            </w:r>
            <w:r w:rsidRPr="008C1DBD" w:rsidR="00CB6E93">
              <w:rPr>
                <w:noProof/>
                <w:webHidden/>
              </w:rPr>
            </w:r>
            <w:r w:rsidRPr="008C1DBD" w:rsidR="00CB6E93">
              <w:rPr>
                <w:noProof/>
                <w:webHidden/>
              </w:rPr>
              <w:fldChar w:fldCharType="separate"/>
            </w:r>
            <w:r w:rsidR="00691A39">
              <w:rPr>
                <w:noProof/>
                <w:webHidden/>
              </w:rPr>
              <w:t>32</w:t>
            </w:r>
            <w:r w:rsidRPr="008C1DBD" w:rsidR="00CB6E93">
              <w:rPr>
                <w:noProof/>
                <w:webHidden/>
              </w:rPr>
              <w:fldChar w:fldCharType="end"/>
            </w:r>
          </w:hyperlink>
        </w:p>
        <w:p w:rsidRPr="00861CE7" w:rsidR="00CB6E93" w:rsidRDefault="00887C35" w14:paraId="07952DAB" w14:textId="66F92FD3">
          <w:pPr>
            <w:pStyle w:val="Inhopg1"/>
            <w:tabs>
              <w:tab w:val="right" w:leader="dot" w:pos="7716"/>
            </w:tabs>
            <w:rPr>
              <w:rFonts w:asciiTheme="minorHAnsi" w:hAnsiTheme="minorHAnsi" w:eastAsiaTheme="minorEastAsia" w:cstheme="minorBidi"/>
              <w:noProof/>
              <w:sz w:val="22"/>
              <w:szCs w:val="22"/>
            </w:rPr>
          </w:pPr>
          <w:hyperlink w:history="1" w:anchor="_Toc479107413">
            <w:r w:rsidRPr="00861CE7" w:rsidR="00CB6E93">
              <w:rPr>
                <w:rStyle w:val="Hyperlink"/>
                <w:noProof/>
              </w:rPr>
              <w:t>29 GENERAL LEGAL PROVISIONS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_Toc479107413 \h </w:instrText>
            </w:r>
            <w:r w:rsidRPr="008C1DBD" w:rsidR="00CB6E93">
              <w:rPr>
                <w:noProof/>
                <w:webHidden/>
              </w:rPr>
            </w:r>
            <w:r w:rsidRPr="008C1DBD" w:rsidR="00CB6E93">
              <w:rPr>
                <w:noProof/>
                <w:webHidden/>
              </w:rPr>
              <w:fldChar w:fldCharType="separate"/>
            </w:r>
            <w:r w:rsidR="00691A39">
              <w:rPr>
                <w:noProof/>
                <w:webHidden/>
              </w:rPr>
              <w:t>33</w:t>
            </w:r>
            <w:r w:rsidRPr="008C1DBD" w:rsidR="00CB6E93">
              <w:rPr>
                <w:noProof/>
                <w:webHidden/>
              </w:rPr>
              <w:fldChar w:fldCharType="end"/>
            </w:r>
          </w:hyperlink>
        </w:p>
        <w:p w:rsidRPr="00861CE7" w:rsidR="00CB6E93" w:rsidRDefault="00887C35" w14:paraId="0105BF09" w14:textId="793BF23D">
          <w:pPr>
            <w:pStyle w:val="Inhopg1"/>
            <w:tabs>
              <w:tab w:val="right" w:leader="dot" w:pos="7716"/>
            </w:tabs>
            <w:rPr>
              <w:rFonts w:asciiTheme="minorHAnsi" w:hAnsiTheme="minorHAnsi" w:eastAsiaTheme="minorEastAsia" w:cstheme="minorBidi"/>
              <w:noProof/>
              <w:sz w:val="22"/>
              <w:szCs w:val="22"/>
            </w:rPr>
          </w:pPr>
          <w:hyperlink w:history="1" w:anchor="_Toc479107414">
            <w:r w:rsidRPr="00861CE7" w:rsidR="00CB6E93">
              <w:rPr>
                <w:rStyle w:val="Hyperlink"/>
                <w:noProof/>
              </w:rPr>
              <w:t>30 LIMITATIONS OF LIABILITY</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_Toc479107414 \h </w:instrText>
            </w:r>
            <w:r w:rsidRPr="008C1DBD" w:rsidR="00CB6E93">
              <w:rPr>
                <w:noProof/>
                <w:webHidden/>
              </w:rPr>
            </w:r>
            <w:r w:rsidRPr="008C1DBD" w:rsidR="00CB6E93">
              <w:rPr>
                <w:noProof/>
                <w:webHidden/>
              </w:rPr>
              <w:fldChar w:fldCharType="separate"/>
            </w:r>
            <w:r w:rsidR="00691A39">
              <w:rPr>
                <w:noProof/>
                <w:webHidden/>
              </w:rPr>
              <w:t>34</w:t>
            </w:r>
            <w:r w:rsidRPr="008C1DBD" w:rsidR="00CB6E93">
              <w:rPr>
                <w:noProof/>
                <w:webHidden/>
              </w:rPr>
              <w:fldChar w:fldCharType="end"/>
            </w:r>
          </w:hyperlink>
        </w:p>
        <w:p w:rsidRPr="00861CE7" w:rsidR="00CB6E93" w:rsidRDefault="00887C35" w14:paraId="547E5B70" w14:textId="3C9A7317">
          <w:pPr>
            <w:pStyle w:val="Inhopg1"/>
            <w:tabs>
              <w:tab w:val="right" w:leader="dot" w:pos="7716"/>
            </w:tabs>
            <w:rPr>
              <w:rFonts w:asciiTheme="minorHAnsi" w:hAnsiTheme="minorHAnsi" w:eastAsiaTheme="minorEastAsia" w:cstheme="minorBidi"/>
              <w:noProof/>
              <w:sz w:val="22"/>
              <w:szCs w:val="22"/>
            </w:rPr>
          </w:pPr>
          <w:hyperlink w:history="1" w:anchor="_Toc479107415">
            <w:r w:rsidRPr="00861CE7" w:rsidR="00CB6E93">
              <w:rPr>
                <w:rStyle w:val="Hyperlink"/>
                <w:noProof/>
              </w:rPr>
              <w:t>31 RESOLUTION OF DISPUTES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_Toc479107415 \h </w:instrText>
            </w:r>
            <w:r w:rsidRPr="008C1DBD" w:rsidR="00CB6E93">
              <w:rPr>
                <w:noProof/>
                <w:webHidden/>
              </w:rPr>
            </w:r>
            <w:r w:rsidRPr="008C1DBD" w:rsidR="00CB6E93">
              <w:rPr>
                <w:noProof/>
                <w:webHidden/>
              </w:rPr>
              <w:fldChar w:fldCharType="separate"/>
            </w:r>
            <w:r w:rsidR="00691A39">
              <w:rPr>
                <w:noProof/>
                <w:webHidden/>
              </w:rPr>
              <w:t>35</w:t>
            </w:r>
            <w:r w:rsidRPr="008C1DBD" w:rsidR="00CB6E93">
              <w:rPr>
                <w:noProof/>
                <w:webHidden/>
              </w:rPr>
              <w:fldChar w:fldCharType="end"/>
            </w:r>
          </w:hyperlink>
        </w:p>
        <w:p w:rsidRPr="00861CE7" w:rsidR="00CB6E93" w:rsidRDefault="00887C35" w14:paraId="0E86C71C" w14:textId="43006785">
          <w:pPr>
            <w:pStyle w:val="Inhopg1"/>
            <w:tabs>
              <w:tab w:val="right" w:leader="dot" w:pos="7716"/>
            </w:tabs>
            <w:rPr>
              <w:rFonts w:asciiTheme="minorHAnsi" w:hAnsiTheme="minorHAnsi" w:eastAsiaTheme="minorEastAsia" w:cstheme="minorBidi"/>
              <w:noProof/>
              <w:sz w:val="22"/>
              <w:szCs w:val="22"/>
            </w:rPr>
          </w:pPr>
          <w:hyperlink w:history="1" w:anchor="_Toc479107416">
            <w:r w:rsidRPr="00861CE7" w:rsidR="00CB6E93">
              <w:rPr>
                <w:rStyle w:val="Hyperlink"/>
                <w:noProof/>
                <w:lang w:val="en-US"/>
              </w:rPr>
              <w:t>32 CONTRACTS (RIGHTS OF THIRD PARTIES) ACT</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_Toc479107416 \h </w:instrText>
            </w:r>
            <w:r w:rsidRPr="008C1DBD" w:rsidR="00CB6E93">
              <w:rPr>
                <w:noProof/>
                <w:webHidden/>
              </w:rPr>
            </w:r>
            <w:r w:rsidRPr="008C1DBD" w:rsidR="00CB6E93">
              <w:rPr>
                <w:noProof/>
                <w:webHidden/>
              </w:rPr>
              <w:fldChar w:fldCharType="separate"/>
            </w:r>
            <w:r w:rsidR="00691A39">
              <w:rPr>
                <w:noProof/>
                <w:webHidden/>
              </w:rPr>
              <w:t>36</w:t>
            </w:r>
            <w:r w:rsidRPr="008C1DBD" w:rsidR="00CB6E93">
              <w:rPr>
                <w:noProof/>
                <w:webHidden/>
              </w:rPr>
              <w:fldChar w:fldCharType="end"/>
            </w:r>
          </w:hyperlink>
        </w:p>
        <w:p w:rsidRPr="00861CE7" w:rsidR="00CB6E93" w:rsidRDefault="00887C35" w14:paraId="63913FEE" w14:textId="1324416C">
          <w:pPr>
            <w:pStyle w:val="Inhopg1"/>
            <w:tabs>
              <w:tab w:val="right" w:leader="dot" w:pos="7716"/>
            </w:tabs>
            <w:rPr>
              <w:rFonts w:asciiTheme="minorHAnsi" w:hAnsiTheme="minorHAnsi" w:eastAsiaTheme="minorEastAsia" w:cstheme="minorBidi"/>
              <w:noProof/>
              <w:sz w:val="22"/>
              <w:szCs w:val="22"/>
            </w:rPr>
          </w:pPr>
          <w:hyperlink w:history="1" w:anchor="_Toc479107417">
            <w:r w:rsidRPr="00861CE7" w:rsidR="00CB6E93">
              <w:rPr>
                <w:rStyle w:val="Hyperlink"/>
                <w:noProof/>
              </w:rPr>
              <w:t>33 HEALTH, SAFETY AND ENVIRONMENT</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_Toc479107417 \h </w:instrText>
            </w:r>
            <w:r w:rsidRPr="008C1DBD" w:rsidR="00CB6E93">
              <w:rPr>
                <w:noProof/>
                <w:webHidden/>
              </w:rPr>
            </w:r>
            <w:r w:rsidRPr="008C1DBD" w:rsidR="00CB6E93">
              <w:rPr>
                <w:noProof/>
                <w:webHidden/>
              </w:rPr>
              <w:fldChar w:fldCharType="separate"/>
            </w:r>
            <w:r w:rsidR="00691A39">
              <w:rPr>
                <w:noProof/>
                <w:webHidden/>
              </w:rPr>
              <w:t>37</w:t>
            </w:r>
            <w:r w:rsidRPr="008C1DBD" w:rsidR="00CB6E93">
              <w:rPr>
                <w:noProof/>
                <w:webHidden/>
              </w:rPr>
              <w:fldChar w:fldCharType="end"/>
            </w:r>
          </w:hyperlink>
        </w:p>
        <w:p w:rsidRPr="00861CE7" w:rsidR="00CB6E93" w:rsidRDefault="00887C35" w14:paraId="564E8798" w14:textId="0B60C6DE">
          <w:pPr>
            <w:pStyle w:val="Inhopg1"/>
            <w:tabs>
              <w:tab w:val="right" w:leader="dot" w:pos="7716"/>
            </w:tabs>
            <w:rPr>
              <w:rFonts w:asciiTheme="minorHAnsi" w:hAnsiTheme="minorHAnsi" w:eastAsiaTheme="minorEastAsia" w:cstheme="minorBidi"/>
              <w:noProof/>
              <w:sz w:val="22"/>
              <w:szCs w:val="22"/>
            </w:rPr>
          </w:pPr>
          <w:hyperlink w:history="1" w:anchor="_Toc479107418">
            <w:r w:rsidRPr="00861CE7" w:rsidR="00CB6E93">
              <w:rPr>
                <w:rStyle w:val="Hyperlink"/>
                <w:noProof/>
              </w:rPr>
              <w:t>34 WRECKS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_Toc479107418 \h </w:instrText>
            </w:r>
            <w:r w:rsidRPr="008C1DBD" w:rsidR="00CB6E93">
              <w:rPr>
                <w:noProof/>
                <w:webHidden/>
              </w:rPr>
            </w:r>
            <w:r w:rsidRPr="008C1DBD" w:rsidR="00CB6E93">
              <w:rPr>
                <w:noProof/>
                <w:webHidden/>
              </w:rPr>
              <w:fldChar w:fldCharType="separate"/>
            </w:r>
            <w:r w:rsidR="00691A39">
              <w:rPr>
                <w:noProof/>
                <w:webHidden/>
              </w:rPr>
              <w:t>38</w:t>
            </w:r>
            <w:r w:rsidRPr="008C1DBD" w:rsidR="00CB6E93">
              <w:rPr>
                <w:noProof/>
                <w:webHidden/>
              </w:rPr>
              <w:fldChar w:fldCharType="end"/>
            </w:r>
          </w:hyperlink>
        </w:p>
        <w:p w:rsidRPr="00861CE7" w:rsidR="00CB6E93" w:rsidRDefault="00887C35" w14:paraId="1DB4AEE8" w14:textId="6A4AD973">
          <w:pPr>
            <w:pStyle w:val="Inhopg1"/>
            <w:tabs>
              <w:tab w:val="right" w:leader="dot" w:pos="7716"/>
            </w:tabs>
            <w:rPr>
              <w:rFonts w:asciiTheme="minorHAnsi" w:hAnsiTheme="minorHAnsi" w:eastAsiaTheme="minorEastAsia" w:cstheme="minorBidi"/>
              <w:noProof/>
              <w:sz w:val="22"/>
              <w:szCs w:val="22"/>
            </w:rPr>
          </w:pPr>
          <w:hyperlink w:history="1" w:anchor="_Toc479107419">
            <w:r w:rsidRPr="00861CE7" w:rsidR="00CB6E93">
              <w:rPr>
                <w:rStyle w:val="Hyperlink"/>
                <w:noProof/>
              </w:rPr>
              <w:t>35 CLIENT APPROVAL</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_Toc479107419 \h </w:instrText>
            </w:r>
            <w:r w:rsidRPr="008C1DBD" w:rsidR="00CB6E93">
              <w:rPr>
                <w:noProof/>
                <w:webHidden/>
              </w:rPr>
            </w:r>
            <w:r w:rsidRPr="008C1DBD" w:rsidR="00CB6E93">
              <w:rPr>
                <w:noProof/>
                <w:webHidden/>
              </w:rPr>
              <w:fldChar w:fldCharType="separate"/>
            </w:r>
            <w:r w:rsidR="00691A39">
              <w:rPr>
                <w:noProof/>
                <w:webHidden/>
              </w:rPr>
              <w:t>38</w:t>
            </w:r>
            <w:r w:rsidRPr="008C1DBD" w:rsidR="00CB6E93">
              <w:rPr>
                <w:noProof/>
                <w:webHidden/>
              </w:rPr>
              <w:fldChar w:fldCharType="end"/>
            </w:r>
          </w:hyperlink>
        </w:p>
        <w:p w:rsidRPr="00861CE7" w:rsidR="00CB6E93" w:rsidRDefault="00887C35" w14:paraId="37A6C835" w14:textId="0B1AF636">
          <w:pPr>
            <w:pStyle w:val="Inhopg1"/>
            <w:tabs>
              <w:tab w:val="right" w:leader="dot" w:pos="7716"/>
            </w:tabs>
            <w:rPr>
              <w:rFonts w:asciiTheme="minorHAnsi" w:hAnsiTheme="minorHAnsi" w:eastAsiaTheme="minorEastAsia" w:cstheme="minorBidi"/>
              <w:noProof/>
              <w:sz w:val="22"/>
              <w:szCs w:val="22"/>
            </w:rPr>
          </w:pPr>
          <w:hyperlink w:history="1" w:anchor="_Toc479107420">
            <w:r w:rsidRPr="00861CE7" w:rsidR="00CB6E93">
              <w:rPr>
                <w:rStyle w:val="Hyperlink"/>
                <w:noProof/>
              </w:rPr>
              <w:t>36 DISCREPANCIES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_Toc479107420 \h </w:instrText>
            </w:r>
            <w:r w:rsidRPr="008C1DBD" w:rsidR="00CB6E93">
              <w:rPr>
                <w:noProof/>
                <w:webHidden/>
              </w:rPr>
            </w:r>
            <w:r w:rsidRPr="008C1DBD" w:rsidR="00CB6E93">
              <w:rPr>
                <w:noProof/>
                <w:webHidden/>
              </w:rPr>
              <w:fldChar w:fldCharType="separate"/>
            </w:r>
            <w:r w:rsidR="00691A39">
              <w:rPr>
                <w:noProof/>
                <w:webHidden/>
              </w:rPr>
              <w:t>38</w:t>
            </w:r>
            <w:r w:rsidRPr="008C1DBD" w:rsidR="00CB6E93">
              <w:rPr>
                <w:noProof/>
                <w:webHidden/>
              </w:rPr>
              <w:fldChar w:fldCharType="end"/>
            </w:r>
          </w:hyperlink>
        </w:p>
        <w:p w:rsidRPr="00861CE7" w:rsidR="00CB6E93" w:rsidRDefault="00887C35" w14:paraId="145B6F80" w14:textId="315591B8">
          <w:pPr>
            <w:pStyle w:val="Inhopg1"/>
            <w:tabs>
              <w:tab w:val="right" w:leader="dot" w:pos="7716"/>
            </w:tabs>
            <w:rPr>
              <w:rFonts w:asciiTheme="minorHAnsi" w:hAnsiTheme="minorHAnsi" w:eastAsiaTheme="minorEastAsia" w:cstheme="minorBidi"/>
              <w:noProof/>
              <w:sz w:val="22"/>
              <w:szCs w:val="22"/>
            </w:rPr>
          </w:pPr>
          <w:hyperlink w:history="1" w:anchor="_Toc479107421">
            <w:r w:rsidRPr="00861CE7" w:rsidR="00CB6E93">
              <w:rPr>
                <w:rStyle w:val="Hyperlink"/>
                <w:noProof/>
              </w:rPr>
              <w:t>37 AMENDMENT TO THE CONTRACT</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_Toc479107421 \h </w:instrText>
            </w:r>
            <w:r w:rsidRPr="008C1DBD" w:rsidR="00CB6E93">
              <w:rPr>
                <w:noProof/>
                <w:webHidden/>
              </w:rPr>
            </w:r>
            <w:r w:rsidRPr="008C1DBD" w:rsidR="00CB6E93">
              <w:rPr>
                <w:noProof/>
                <w:webHidden/>
              </w:rPr>
              <w:fldChar w:fldCharType="separate"/>
            </w:r>
            <w:r w:rsidR="00691A39">
              <w:rPr>
                <w:noProof/>
                <w:webHidden/>
              </w:rPr>
              <w:t>39</w:t>
            </w:r>
            <w:r w:rsidRPr="008C1DBD" w:rsidR="00CB6E93">
              <w:rPr>
                <w:noProof/>
                <w:webHidden/>
              </w:rPr>
              <w:fldChar w:fldCharType="end"/>
            </w:r>
          </w:hyperlink>
        </w:p>
        <w:p w:rsidRPr="00861CE7" w:rsidR="00CB6E93" w:rsidRDefault="00887C35" w14:paraId="12D1379A" w14:textId="0FA7256C">
          <w:pPr>
            <w:pStyle w:val="Inhopg1"/>
            <w:tabs>
              <w:tab w:val="right" w:leader="dot" w:pos="7716"/>
            </w:tabs>
            <w:rPr>
              <w:rFonts w:asciiTheme="minorHAnsi" w:hAnsiTheme="minorHAnsi" w:eastAsiaTheme="minorEastAsia" w:cstheme="minorBidi"/>
              <w:noProof/>
              <w:sz w:val="22"/>
              <w:szCs w:val="22"/>
            </w:rPr>
          </w:pPr>
          <w:hyperlink w:history="1" w:anchor="_Toc479107422">
            <w:r w:rsidRPr="00861CE7" w:rsidR="00CB6E93">
              <w:rPr>
                <w:rStyle w:val="Hyperlink"/>
                <w:noProof/>
              </w:rPr>
              <w:t>38 DUTCH STATUTORY REQUIREMENTS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_Toc479107422 \h </w:instrText>
            </w:r>
            <w:r w:rsidRPr="008C1DBD" w:rsidR="00CB6E93">
              <w:rPr>
                <w:noProof/>
                <w:webHidden/>
              </w:rPr>
            </w:r>
            <w:r w:rsidRPr="008C1DBD" w:rsidR="00CB6E93">
              <w:rPr>
                <w:noProof/>
                <w:webHidden/>
              </w:rPr>
              <w:fldChar w:fldCharType="separate"/>
            </w:r>
            <w:r w:rsidR="00691A39">
              <w:rPr>
                <w:noProof/>
                <w:webHidden/>
              </w:rPr>
              <w:t>39</w:t>
            </w:r>
            <w:r w:rsidRPr="008C1DBD" w:rsidR="00CB6E93">
              <w:rPr>
                <w:noProof/>
                <w:webHidden/>
              </w:rPr>
              <w:fldChar w:fldCharType="end"/>
            </w:r>
          </w:hyperlink>
        </w:p>
        <w:p w:rsidRPr="00861CE7" w:rsidR="00CB6E93" w:rsidRDefault="00887C35" w14:paraId="7F4EC7F6" w14:textId="0B62EBE9">
          <w:pPr>
            <w:pStyle w:val="Inhopg1"/>
            <w:tabs>
              <w:tab w:val="right" w:leader="dot" w:pos="7716"/>
            </w:tabs>
            <w:rPr>
              <w:rFonts w:asciiTheme="minorHAnsi" w:hAnsiTheme="minorHAnsi" w:eastAsiaTheme="minorEastAsia" w:cstheme="minorBidi"/>
              <w:noProof/>
              <w:sz w:val="22"/>
              <w:szCs w:val="22"/>
            </w:rPr>
          </w:pPr>
          <w:hyperlink w:history="1" w:anchor="_Toc479107423">
            <w:r w:rsidRPr="00861CE7" w:rsidR="00CB6E93">
              <w:rPr>
                <w:rStyle w:val="Hyperlink"/>
                <w:noProof/>
              </w:rPr>
              <w:t>39 FIELD DATA</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_Toc479107423 \h </w:instrText>
            </w:r>
            <w:r w:rsidRPr="008C1DBD" w:rsidR="00CB6E93">
              <w:rPr>
                <w:noProof/>
                <w:webHidden/>
              </w:rPr>
            </w:r>
            <w:r w:rsidRPr="008C1DBD" w:rsidR="00CB6E93">
              <w:rPr>
                <w:noProof/>
                <w:webHidden/>
              </w:rPr>
              <w:fldChar w:fldCharType="separate"/>
            </w:r>
            <w:r w:rsidR="00691A39">
              <w:rPr>
                <w:noProof/>
                <w:webHidden/>
              </w:rPr>
              <w:t>39</w:t>
            </w:r>
            <w:r w:rsidRPr="008C1DBD" w:rsidR="00CB6E93">
              <w:rPr>
                <w:noProof/>
                <w:webHidden/>
              </w:rPr>
              <w:fldChar w:fldCharType="end"/>
            </w:r>
          </w:hyperlink>
        </w:p>
        <w:p w:rsidRPr="00861CE7" w:rsidR="00CB6E93" w:rsidRDefault="00887C35" w14:paraId="0C5A3157" w14:textId="5BBBCBC2">
          <w:pPr>
            <w:pStyle w:val="Inhopg1"/>
            <w:tabs>
              <w:tab w:val="right" w:leader="dot" w:pos="7716"/>
            </w:tabs>
            <w:rPr>
              <w:rFonts w:asciiTheme="minorHAnsi" w:hAnsiTheme="minorHAnsi" w:eastAsiaTheme="minorEastAsia" w:cstheme="minorBidi"/>
              <w:noProof/>
              <w:sz w:val="22"/>
              <w:szCs w:val="22"/>
            </w:rPr>
          </w:pPr>
          <w:hyperlink w:history="1" w:anchor="_Toc479107424">
            <w:r w:rsidRPr="00861CE7" w:rsidR="00CB6E93">
              <w:rPr>
                <w:rStyle w:val="Hyperlink"/>
                <w:noProof/>
              </w:rPr>
              <w:t>40 FAILURE OF CONTRACTORS EQUIPMENT</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_Toc479107424 \h </w:instrText>
            </w:r>
            <w:r w:rsidRPr="008C1DBD" w:rsidR="00CB6E93">
              <w:rPr>
                <w:noProof/>
                <w:webHidden/>
              </w:rPr>
            </w:r>
            <w:r w:rsidRPr="008C1DBD" w:rsidR="00CB6E93">
              <w:rPr>
                <w:noProof/>
                <w:webHidden/>
              </w:rPr>
              <w:fldChar w:fldCharType="separate"/>
            </w:r>
            <w:r w:rsidR="00691A39">
              <w:rPr>
                <w:noProof/>
                <w:webHidden/>
              </w:rPr>
              <w:t>39</w:t>
            </w:r>
            <w:r w:rsidRPr="008C1DBD" w:rsidR="00CB6E93">
              <w:rPr>
                <w:noProof/>
                <w:webHidden/>
              </w:rPr>
              <w:fldChar w:fldCharType="end"/>
            </w:r>
          </w:hyperlink>
        </w:p>
        <w:p w:rsidRPr="00861CE7" w:rsidR="00CB6E93" w:rsidRDefault="00887C35" w14:paraId="7B238B94" w14:textId="54060494">
          <w:pPr>
            <w:pStyle w:val="Inhopg1"/>
            <w:tabs>
              <w:tab w:val="right" w:leader="dot" w:pos="7716"/>
            </w:tabs>
            <w:rPr>
              <w:rFonts w:asciiTheme="minorHAnsi" w:hAnsiTheme="minorHAnsi" w:eastAsiaTheme="minorEastAsia" w:cstheme="minorBidi"/>
              <w:noProof/>
              <w:sz w:val="22"/>
              <w:szCs w:val="22"/>
            </w:rPr>
          </w:pPr>
          <w:hyperlink w:history="1" w:anchor="_Toc479107425">
            <w:r w:rsidRPr="00861CE7" w:rsidR="00CB6E93">
              <w:rPr>
                <w:rStyle w:val="Hyperlink"/>
                <w:noProof/>
              </w:rPr>
              <w:t>41 WEATHER FORECASTING</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_Toc479107425 \h </w:instrText>
            </w:r>
            <w:r w:rsidRPr="008C1DBD" w:rsidR="00CB6E93">
              <w:rPr>
                <w:noProof/>
                <w:webHidden/>
              </w:rPr>
            </w:r>
            <w:r w:rsidRPr="008C1DBD" w:rsidR="00CB6E93">
              <w:rPr>
                <w:noProof/>
                <w:webHidden/>
              </w:rPr>
              <w:fldChar w:fldCharType="separate"/>
            </w:r>
            <w:r w:rsidR="00691A39">
              <w:rPr>
                <w:noProof/>
                <w:webHidden/>
              </w:rPr>
              <w:t>40</w:t>
            </w:r>
            <w:r w:rsidRPr="008C1DBD" w:rsidR="00CB6E93">
              <w:rPr>
                <w:noProof/>
                <w:webHidden/>
              </w:rPr>
              <w:fldChar w:fldCharType="end"/>
            </w:r>
          </w:hyperlink>
        </w:p>
        <w:p w:rsidRPr="00861CE7" w:rsidR="00CB6E93" w:rsidRDefault="00887C35" w14:paraId="1DAE96B7" w14:textId="10247484">
          <w:pPr>
            <w:pStyle w:val="Inhopg1"/>
            <w:tabs>
              <w:tab w:val="right" w:leader="dot" w:pos="7716"/>
            </w:tabs>
            <w:rPr>
              <w:rFonts w:asciiTheme="minorHAnsi" w:hAnsiTheme="minorHAnsi" w:eastAsiaTheme="minorEastAsia" w:cstheme="minorBidi"/>
              <w:noProof/>
              <w:sz w:val="22"/>
              <w:szCs w:val="22"/>
            </w:rPr>
          </w:pPr>
          <w:hyperlink w:history="1" w:anchor="_Toc479107426">
            <w:r w:rsidRPr="00861CE7" w:rsidR="00CB6E93">
              <w:rPr>
                <w:rStyle w:val="Hyperlink"/>
                <w:noProof/>
              </w:rPr>
              <w:t>42 LIQUIDATED DAMAGES</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_Toc479107426 \h </w:instrText>
            </w:r>
            <w:r w:rsidRPr="008C1DBD" w:rsidR="00CB6E93">
              <w:rPr>
                <w:noProof/>
                <w:webHidden/>
              </w:rPr>
            </w:r>
            <w:r w:rsidRPr="008C1DBD" w:rsidR="00CB6E93">
              <w:rPr>
                <w:noProof/>
                <w:webHidden/>
              </w:rPr>
              <w:fldChar w:fldCharType="separate"/>
            </w:r>
            <w:r w:rsidR="00691A39">
              <w:rPr>
                <w:noProof/>
                <w:webHidden/>
              </w:rPr>
              <w:t>40</w:t>
            </w:r>
            <w:r w:rsidRPr="008C1DBD" w:rsidR="00CB6E93">
              <w:rPr>
                <w:noProof/>
                <w:webHidden/>
              </w:rPr>
              <w:fldChar w:fldCharType="end"/>
            </w:r>
          </w:hyperlink>
        </w:p>
        <w:p w:rsidRPr="00861CE7" w:rsidR="00CB6E93" w:rsidRDefault="00887C35" w14:paraId="4DD8BE53" w14:textId="6DFB67C3">
          <w:pPr>
            <w:pStyle w:val="Inhopg1"/>
            <w:tabs>
              <w:tab w:val="right" w:leader="dot" w:pos="7716"/>
            </w:tabs>
            <w:rPr>
              <w:rFonts w:asciiTheme="minorHAnsi" w:hAnsiTheme="minorHAnsi" w:eastAsiaTheme="minorEastAsia" w:cstheme="minorBidi"/>
              <w:noProof/>
              <w:sz w:val="22"/>
              <w:szCs w:val="22"/>
            </w:rPr>
          </w:pPr>
          <w:hyperlink w:history="1" w:anchor="_Toc479107427">
            <w:r w:rsidRPr="00861CE7" w:rsidR="00CB6E93">
              <w:rPr>
                <w:rStyle w:val="Hyperlink"/>
                <w:noProof/>
              </w:rPr>
              <w:t>43 SALVAGE</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_Toc479107427 \h </w:instrText>
            </w:r>
            <w:r w:rsidRPr="008C1DBD" w:rsidR="00CB6E93">
              <w:rPr>
                <w:noProof/>
                <w:webHidden/>
              </w:rPr>
            </w:r>
            <w:r w:rsidRPr="008C1DBD" w:rsidR="00CB6E93">
              <w:rPr>
                <w:noProof/>
                <w:webHidden/>
              </w:rPr>
              <w:fldChar w:fldCharType="separate"/>
            </w:r>
            <w:r w:rsidR="00691A39">
              <w:rPr>
                <w:noProof/>
                <w:webHidden/>
              </w:rPr>
              <w:t>40</w:t>
            </w:r>
            <w:r w:rsidRPr="008C1DBD" w:rsidR="00CB6E93">
              <w:rPr>
                <w:noProof/>
                <w:webHidden/>
              </w:rPr>
              <w:fldChar w:fldCharType="end"/>
            </w:r>
          </w:hyperlink>
        </w:p>
        <w:p w:rsidRPr="00861CE7" w:rsidR="00CB6E93" w:rsidRDefault="00887C35" w14:paraId="0F0A59CF" w14:textId="0C8948E7">
          <w:pPr>
            <w:pStyle w:val="Inhopg1"/>
            <w:tabs>
              <w:tab w:val="right" w:leader="dot" w:pos="7716"/>
            </w:tabs>
            <w:rPr>
              <w:rFonts w:asciiTheme="minorHAnsi" w:hAnsiTheme="minorHAnsi" w:eastAsiaTheme="minorEastAsia" w:cstheme="minorBidi"/>
              <w:noProof/>
              <w:sz w:val="22"/>
              <w:szCs w:val="22"/>
            </w:rPr>
          </w:pPr>
          <w:hyperlink w:history="1" w:anchor="_Toc479107428">
            <w:r w:rsidRPr="00861CE7" w:rsidR="00CB6E93">
              <w:rPr>
                <w:rStyle w:val="Hyperlink"/>
                <w:noProof/>
              </w:rPr>
              <w:t>44 GROUND RISK</w:t>
            </w:r>
            <w:r w:rsidRPr="00861CE7" w:rsidR="00CB6E93">
              <w:rPr>
                <w:noProof/>
                <w:webHidden/>
              </w:rPr>
              <w:tab/>
            </w:r>
            <w:r w:rsidRPr="008C1DBD" w:rsidR="00CB6E93">
              <w:rPr>
                <w:noProof/>
                <w:webHidden/>
              </w:rPr>
              <w:fldChar w:fldCharType="begin"/>
            </w:r>
            <w:r w:rsidRPr="00861CE7" w:rsidR="00CB6E93">
              <w:rPr>
                <w:noProof/>
                <w:webHidden/>
              </w:rPr>
              <w:instrText xml:space="preserve"> PAGEREF _Toc479107428 \h </w:instrText>
            </w:r>
            <w:r w:rsidRPr="008C1DBD" w:rsidR="00CB6E93">
              <w:rPr>
                <w:noProof/>
                <w:webHidden/>
              </w:rPr>
            </w:r>
            <w:r w:rsidRPr="008C1DBD" w:rsidR="00CB6E93">
              <w:rPr>
                <w:noProof/>
                <w:webHidden/>
              </w:rPr>
              <w:fldChar w:fldCharType="separate"/>
            </w:r>
            <w:r w:rsidR="00691A39">
              <w:rPr>
                <w:noProof/>
                <w:webHidden/>
              </w:rPr>
              <w:t>41</w:t>
            </w:r>
            <w:r w:rsidRPr="008C1DBD" w:rsidR="00CB6E93">
              <w:rPr>
                <w:noProof/>
                <w:webHidden/>
              </w:rPr>
              <w:fldChar w:fldCharType="end"/>
            </w:r>
          </w:hyperlink>
        </w:p>
        <w:p w:rsidRPr="00861CE7" w:rsidR="006B681F" w:rsidRDefault="00CF1126" w14:paraId="1B242402" w14:textId="77777777">
          <w:r w:rsidRPr="00861CE7">
            <w:fldChar w:fldCharType="end"/>
          </w:r>
        </w:p>
      </w:sdtContent>
    </w:sdt>
    <w:p w:rsidRPr="00861CE7" w:rsidR="00CA2B81" w:rsidP="004A16C4" w:rsidRDefault="00CA2B81" w14:paraId="548610FB" w14:textId="77777777">
      <w:pPr>
        <w:pStyle w:val="Kopzondernummering"/>
        <w:rPr>
          <w:lang w:val="en-GB"/>
        </w:rPr>
      </w:pPr>
    </w:p>
    <w:p w:rsidRPr="00861CE7" w:rsidR="008131FC" w:rsidP="004A16C4" w:rsidRDefault="00E95546" w14:paraId="36464620" w14:textId="77777777">
      <w:pPr>
        <w:pStyle w:val="Kopzondernummering"/>
        <w:ind w:left="-1418" w:right="496"/>
        <w:rPr>
          <w:lang w:val="en-GB"/>
        </w:rPr>
      </w:pPr>
      <w:r w:rsidRPr="00861CE7">
        <w:rPr>
          <w:lang w:val="en-GB"/>
        </w:rPr>
        <w:br w:type="page"/>
      </w:r>
      <w:bookmarkStart w:name="bmStartRapport" w:id="26"/>
      <w:bookmarkEnd w:id="26"/>
      <w:bookmarkEnd w:id="25"/>
    </w:p>
    <w:tbl>
      <w:tblPr>
        <w:tblW w:w="8506" w:type="dxa"/>
        <w:tblInd w:w="-1139" w:type="dxa"/>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ayout w:type="fixed"/>
        <w:tblLook w:val="04A0" w:firstRow="1" w:lastRow="0" w:firstColumn="1" w:lastColumn="0" w:noHBand="0" w:noVBand="1"/>
      </w:tblPr>
      <w:tblGrid>
        <w:gridCol w:w="850"/>
        <w:gridCol w:w="568"/>
        <w:gridCol w:w="567"/>
        <w:gridCol w:w="6521"/>
      </w:tblGrid>
      <w:tr w:rsidRPr="00861CE7" w:rsidR="000561B8" w:rsidTr="08CD3B05" w14:paraId="459EC7E6" w14:textId="77777777">
        <w:tc>
          <w:tcPr>
            <w:tcW w:w="8506" w:type="dxa"/>
            <w:gridSpan w:val="4"/>
          </w:tcPr>
          <w:p w:rsidRPr="00861CE7" w:rsidR="000561B8" w:rsidP="00310BAB" w:rsidRDefault="000561B8" w14:paraId="40FD0467" w14:textId="77777777">
            <w:pPr>
              <w:pStyle w:val="Kop1"/>
            </w:pPr>
            <w:bookmarkStart w:name="_Toc397584910" w:id="27"/>
            <w:bookmarkStart w:name="_Toc479107385" w:id="28"/>
            <w:r w:rsidRPr="00861CE7">
              <w:lastRenderedPageBreak/>
              <w:t>1 DEFINITIONS</w:t>
            </w:r>
            <w:bookmarkEnd w:id="27"/>
            <w:bookmarkEnd w:id="28"/>
          </w:p>
        </w:tc>
      </w:tr>
      <w:tr w:rsidRPr="00887C35" w:rsidR="004522A8" w:rsidTr="08CD3B05" w14:paraId="1FDCFAC2" w14:textId="77777777">
        <w:tc>
          <w:tcPr>
            <w:tcW w:w="850" w:type="dxa"/>
          </w:tcPr>
          <w:p w:rsidRPr="00861CE7" w:rsidR="004522A8" w:rsidP="00310BAB" w:rsidRDefault="004522A8" w14:paraId="77678C48" w14:textId="6394088B"/>
        </w:tc>
        <w:tc>
          <w:tcPr>
            <w:tcW w:w="7656" w:type="dxa"/>
            <w:gridSpan w:val="3"/>
            <w:shd w:val="clear" w:color="auto" w:fill="auto"/>
            <w:hideMark/>
          </w:tcPr>
          <w:p w:rsidRPr="00861CE7" w:rsidR="004522A8" w:rsidP="00310BAB" w:rsidRDefault="004522A8" w14:paraId="5A7D9C2B" w14:textId="581302BA">
            <w:pPr>
              <w:rPr>
                <w:lang w:val="en-US"/>
              </w:rPr>
            </w:pPr>
            <w:r w:rsidRPr="00861CE7">
              <w:rPr>
                <w:lang w:val="en-US"/>
              </w:rPr>
              <w:t>The following definitions shall be used for the purpose of interpreting the CONTRACT. Further definitions not contained in this Clause</w:t>
            </w:r>
            <w:r w:rsidR="00780EE9">
              <w:rPr>
                <w:lang w:val="en-US"/>
              </w:rPr>
              <w:t xml:space="preserve"> 1</w:t>
            </w:r>
            <w:r w:rsidRPr="00861CE7">
              <w:rPr>
                <w:lang w:val="en-US"/>
              </w:rPr>
              <w:t xml:space="preserve"> shall apply to the Section in which they are stated and subsequent Sections.</w:t>
            </w:r>
          </w:p>
        </w:tc>
      </w:tr>
      <w:tr w:rsidRPr="00861CE7" w:rsidR="004522A8" w:rsidTr="08CD3B05" w14:paraId="263209E7" w14:textId="77777777">
        <w:tc>
          <w:tcPr>
            <w:tcW w:w="850" w:type="dxa"/>
          </w:tcPr>
          <w:p w:rsidRPr="00861CE7" w:rsidR="004522A8" w:rsidDel="008A12F7" w:rsidP="00310BAB" w:rsidRDefault="004522A8" w14:paraId="7B8CB5D8" w14:textId="77777777">
            <w:r w:rsidRPr="00861CE7">
              <w:t>1.1</w:t>
            </w:r>
          </w:p>
        </w:tc>
        <w:tc>
          <w:tcPr>
            <w:tcW w:w="7656" w:type="dxa"/>
            <w:gridSpan w:val="3"/>
            <w:shd w:val="clear" w:color="auto" w:fill="auto"/>
            <w:hideMark/>
          </w:tcPr>
          <w:p w:rsidRPr="001A4DEB" w:rsidR="004522A8" w:rsidP="00310BAB" w:rsidRDefault="004522A8" w14:paraId="602929B6" w14:textId="2441B56E">
            <w:r w:rsidRPr="00861CE7">
              <w:t xml:space="preserve"> [Deleted]</w:t>
            </w:r>
          </w:p>
        </w:tc>
      </w:tr>
      <w:tr w:rsidRPr="00861CE7" w:rsidR="004522A8" w:rsidTr="08CD3B05" w14:paraId="155F1E5E" w14:textId="77777777">
        <w:tc>
          <w:tcPr>
            <w:tcW w:w="850" w:type="dxa"/>
          </w:tcPr>
          <w:p w:rsidRPr="00861CE7" w:rsidR="004522A8" w:rsidP="00310BAB" w:rsidRDefault="004522A8" w14:paraId="68B2B423" w14:textId="77777777">
            <w:r w:rsidRPr="00861CE7">
              <w:t>1.2</w:t>
            </w:r>
          </w:p>
        </w:tc>
        <w:tc>
          <w:tcPr>
            <w:tcW w:w="7656" w:type="dxa"/>
            <w:gridSpan w:val="3"/>
            <w:shd w:val="clear" w:color="auto" w:fill="auto"/>
            <w:hideMark/>
          </w:tcPr>
          <w:p w:rsidRPr="00861CE7" w:rsidR="00485AD7" w:rsidP="00310BAB" w:rsidRDefault="004522A8" w14:paraId="2AB59F06" w14:textId="5D10A37A">
            <w:pPr>
              <w:rPr>
                <w:lang w:val="en-US"/>
              </w:rPr>
            </w:pPr>
            <w:r w:rsidRPr="00861CE7">
              <w:rPr>
                <w:lang w:val="en-US"/>
              </w:rPr>
              <w:t>“AFFILIATE” means</w:t>
            </w:r>
            <w:r w:rsidRPr="00861CE7" w:rsidR="00485AD7">
              <w:rPr>
                <w:lang w:val="en-US"/>
              </w:rPr>
              <w:t xml:space="preserve">, in relation to the relevant party, any holding company or subsidiary company, or any other subsidiary of such holding company or subsidiary company, and the expressions </w:t>
            </w:r>
            <w:r w:rsidRPr="00861CE7" w:rsidR="00485AD7">
              <w:rPr>
                <w:rFonts w:cs="Arial"/>
                <w:lang w:val="en-US"/>
              </w:rPr>
              <w:t>"</w:t>
            </w:r>
            <w:r w:rsidRPr="00861CE7" w:rsidR="00485AD7">
              <w:rPr>
                <w:lang w:val="en-US"/>
              </w:rPr>
              <w:t>holding company</w:t>
            </w:r>
            <w:r w:rsidRPr="00861CE7" w:rsidR="00485AD7">
              <w:rPr>
                <w:rFonts w:cs="Arial"/>
                <w:lang w:val="en-US"/>
              </w:rPr>
              <w:t>"</w:t>
            </w:r>
            <w:r w:rsidRPr="00861CE7" w:rsidR="00485AD7">
              <w:rPr>
                <w:lang w:val="en-US"/>
              </w:rPr>
              <w:t xml:space="preserve"> (“deelneming”) and </w:t>
            </w:r>
            <w:r w:rsidRPr="00861CE7" w:rsidR="00485AD7">
              <w:rPr>
                <w:rFonts w:cs="Arial"/>
                <w:lang w:val="en-US"/>
              </w:rPr>
              <w:t>"</w:t>
            </w:r>
            <w:r w:rsidRPr="00861CE7" w:rsidR="00485AD7">
              <w:rPr>
                <w:lang w:val="en-US"/>
              </w:rPr>
              <w:t>subsidiary</w:t>
            </w:r>
            <w:r w:rsidRPr="00861CE7" w:rsidR="00485AD7">
              <w:rPr>
                <w:rFonts w:cs="Arial"/>
                <w:lang w:val="en-US"/>
              </w:rPr>
              <w:t>"</w:t>
            </w:r>
            <w:r w:rsidRPr="00861CE7" w:rsidR="00485AD7">
              <w:rPr>
                <w:lang w:val="en-US"/>
              </w:rPr>
              <w:t xml:space="preserve"> (“dochtermaatschappij”) shall have the meanings respectively given thereto by art 2:24a Dutch Civil Code (DCC, </w:t>
            </w:r>
            <w:r w:rsidRPr="00861CE7" w:rsidR="00485AD7">
              <w:rPr>
                <w:i/>
                <w:lang w:val="en-US"/>
              </w:rPr>
              <w:t>“Burgerlijk Wetboek”</w:t>
            </w:r>
            <w:r w:rsidRPr="00861CE7" w:rsidR="00485AD7">
              <w:rPr>
                <w:lang w:val="en-US"/>
              </w:rPr>
              <w:t>) and 2:24c DCC.  For the EMPLOYER only “holding company” shall also mean any entity having, directly or indirectly, the power to direct or have an effect on the direction of the management or the decisions or policies of a corporation, company or other entity, whether:</w:t>
            </w:r>
          </w:p>
          <w:p w:rsidRPr="00861CE7" w:rsidR="00485AD7" w:rsidP="00310BAB" w:rsidRDefault="00485AD7" w14:paraId="14A269C5" w14:textId="77777777">
            <w:pPr>
              <w:pStyle w:val="Body"/>
              <w:numPr>
                <w:ilvl w:val="0"/>
                <w:numId w:val="43"/>
              </w:numPr>
              <w:spacing w:after="0" w:line="240" w:lineRule="auto"/>
              <w:ind w:left="1077" w:hanging="357"/>
              <w:jc w:val="left"/>
              <w:rPr>
                <w:sz w:val="18"/>
                <w:szCs w:val="24"/>
                <w:lang w:val="en-US" w:eastAsia="nl-NL"/>
              </w:rPr>
            </w:pPr>
            <w:r w:rsidRPr="00861CE7">
              <w:rPr>
                <w:sz w:val="18"/>
                <w:szCs w:val="24"/>
                <w:lang w:val="en-US" w:eastAsia="nl-NL"/>
              </w:rPr>
              <w:t>through the ownership of voting rights;</w:t>
            </w:r>
          </w:p>
          <w:p w:rsidRPr="00861CE7" w:rsidR="00485AD7" w:rsidP="00310BAB" w:rsidRDefault="00485AD7" w14:paraId="35C07412" w14:textId="77777777">
            <w:pPr>
              <w:pStyle w:val="Body"/>
              <w:numPr>
                <w:ilvl w:val="0"/>
                <w:numId w:val="43"/>
              </w:numPr>
              <w:spacing w:after="0" w:line="240" w:lineRule="auto"/>
              <w:ind w:left="1077" w:hanging="357"/>
              <w:jc w:val="left"/>
              <w:rPr>
                <w:sz w:val="18"/>
                <w:szCs w:val="24"/>
                <w:lang w:val="en-US" w:eastAsia="nl-NL"/>
              </w:rPr>
            </w:pPr>
            <w:r w:rsidRPr="00861CE7">
              <w:rPr>
                <w:sz w:val="18"/>
                <w:szCs w:val="24"/>
                <w:lang w:val="en-US" w:eastAsia="nl-NL"/>
              </w:rPr>
              <w:t>by contract; or</w:t>
            </w:r>
          </w:p>
          <w:p w:rsidRPr="00861CE7" w:rsidR="004522A8" w:rsidP="001A4DEB" w:rsidRDefault="08CD3B05" w14:paraId="3331B7A6" w14:textId="77777777">
            <w:pPr>
              <w:pStyle w:val="Body"/>
              <w:numPr>
                <w:ilvl w:val="0"/>
                <w:numId w:val="43"/>
              </w:numPr>
              <w:spacing w:after="0" w:line="240" w:lineRule="auto"/>
              <w:ind w:left="1077" w:hanging="357"/>
              <w:jc w:val="left"/>
              <w:rPr>
                <w:lang w:val="en-US"/>
              </w:rPr>
            </w:pPr>
            <w:r w:rsidRPr="08CD3B05">
              <w:rPr>
                <w:sz w:val="18"/>
                <w:szCs w:val="18"/>
                <w:lang w:val="en-US" w:eastAsia="nl-NL"/>
              </w:rPr>
              <w:t xml:space="preserve">otherwise. </w:t>
            </w:r>
            <w:r w:rsidRPr="08CD3B05">
              <w:rPr>
                <w:lang w:val="en-US"/>
              </w:rPr>
              <w:t>.</w:t>
            </w:r>
          </w:p>
        </w:tc>
      </w:tr>
      <w:tr w:rsidRPr="00861CE7" w:rsidR="004522A8" w:rsidTr="08CD3B05" w14:paraId="416DEFC2" w14:textId="77777777">
        <w:tc>
          <w:tcPr>
            <w:tcW w:w="850" w:type="dxa"/>
          </w:tcPr>
          <w:p w:rsidRPr="00861CE7" w:rsidR="004522A8" w:rsidDel="00FE57A7" w:rsidP="00310BAB" w:rsidRDefault="004522A8" w14:paraId="7D1CC56D" w14:textId="77777777">
            <w:r w:rsidRPr="00861CE7">
              <w:t>1.3</w:t>
            </w:r>
          </w:p>
        </w:tc>
        <w:tc>
          <w:tcPr>
            <w:tcW w:w="7656" w:type="dxa"/>
            <w:gridSpan w:val="3"/>
            <w:shd w:val="clear" w:color="auto" w:fill="auto"/>
            <w:hideMark/>
          </w:tcPr>
          <w:p w:rsidRPr="001A4DEB" w:rsidR="004522A8" w:rsidP="00310BAB" w:rsidRDefault="0071583A" w14:paraId="53CED92A" w14:textId="176604B9">
            <w:r w:rsidRPr="00861CE7">
              <w:rPr>
                <w:lang w:val="en-US"/>
              </w:rPr>
              <w:t xml:space="preserve"> </w:t>
            </w:r>
            <w:r w:rsidRPr="00861CE7" w:rsidR="004522A8">
              <w:t>[Deleted]</w:t>
            </w:r>
          </w:p>
        </w:tc>
      </w:tr>
      <w:tr w:rsidRPr="00887C35" w:rsidR="004522A8" w:rsidTr="08CD3B05" w14:paraId="102E6A1C" w14:textId="77777777">
        <w:tc>
          <w:tcPr>
            <w:tcW w:w="850" w:type="dxa"/>
          </w:tcPr>
          <w:p w:rsidRPr="00861CE7" w:rsidR="004522A8" w:rsidP="00310BAB" w:rsidRDefault="004522A8" w14:paraId="3193B49A" w14:textId="77777777">
            <w:r w:rsidRPr="00861CE7">
              <w:t>1.4</w:t>
            </w:r>
          </w:p>
        </w:tc>
        <w:tc>
          <w:tcPr>
            <w:tcW w:w="7656" w:type="dxa"/>
            <w:gridSpan w:val="3"/>
            <w:shd w:val="clear" w:color="auto" w:fill="auto"/>
            <w:hideMark/>
          </w:tcPr>
          <w:p w:rsidRPr="00861CE7" w:rsidR="004522A8" w:rsidP="00310BAB" w:rsidRDefault="007549DE" w14:paraId="0A844A98" w14:textId="6C7F4087">
            <w:pPr>
              <w:rPr>
                <w:lang w:val="en-US"/>
              </w:rPr>
            </w:pPr>
            <w:r>
              <w:rPr>
                <w:lang w:val="en-US"/>
              </w:rPr>
              <w:t xml:space="preserve"> </w:t>
            </w:r>
            <w:r w:rsidRPr="00861CE7">
              <w:rPr>
                <w:lang w:val="en-US"/>
              </w:rPr>
              <w:t>“CLIENT” means the State of the Netherlands, which has its seat in The Hague, represented by the Minister of Economic Affairs and Climate Policy, legally represented by [signatory’s name and position]</w:t>
            </w:r>
            <w:r>
              <w:rPr>
                <w:lang w:val="en-US"/>
              </w:rPr>
              <w:t>, also referred to as CONTRACTING AUTHORITY”.</w:t>
            </w:r>
          </w:p>
        </w:tc>
      </w:tr>
      <w:tr w:rsidRPr="00887C35" w:rsidR="004522A8" w:rsidTr="08CD3B05" w14:paraId="6C922F5F" w14:textId="77777777">
        <w:tc>
          <w:tcPr>
            <w:tcW w:w="850" w:type="dxa"/>
          </w:tcPr>
          <w:p w:rsidRPr="00861CE7" w:rsidR="004522A8" w:rsidP="00310BAB" w:rsidRDefault="004522A8" w14:paraId="5FA9732F" w14:textId="77777777">
            <w:r w:rsidRPr="00861CE7">
              <w:t>1.5</w:t>
            </w:r>
          </w:p>
        </w:tc>
        <w:tc>
          <w:tcPr>
            <w:tcW w:w="7656" w:type="dxa"/>
            <w:gridSpan w:val="3"/>
            <w:shd w:val="clear" w:color="auto" w:fill="auto"/>
            <w:hideMark/>
          </w:tcPr>
          <w:p w:rsidRPr="00861CE7" w:rsidR="004522A8" w:rsidP="00310BAB" w:rsidRDefault="004522A8" w14:paraId="02B4C910" w14:textId="68DB673D">
            <w:pPr>
              <w:rPr>
                <w:lang w:val="en-US"/>
              </w:rPr>
            </w:pPr>
            <w:r w:rsidRPr="00861CE7">
              <w:rPr>
                <w:lang w:val="en-US"/>
              </w:rPr>
              <w:t>“CLIENT REPRESENTATIVE” means that person referred to in Clause 3.</w:t>
            </w:r>
          </w:p>
        </w:tc>
      </w:tr>
      <w:tr w:rsidRPr="00887C35" w:rsidR="004522A8" w:rsidTr="08CD3B05" w14:paraId="7F1C6971" w14:textId="77777777">
        <w:tc>
          <w:tcPr>
            <w:tcW w:w="850" w:type="dxa"/>
          </w:tcPr>
          <w:p w:rsidRPr="00861CE7" w:rsidR="004522A8" w:rsidP="00310BAB" w:rsidRDefault="004522A8" w14:paraId="3F303112" w14:textId="77777777">
            <w:r w:rsidRPr="00861CE7">
              <w:t>1.6</w:t>
            </w:r>
          </w:p>
        </w:tc>
        <w:tc>
          <w:tcPr>
            <w:tcW w:w="7656" w:type="dxa"/>
            <w:gridSpan w:val="3"/>
            <w:shd w:val="clear" w:color="auto" w:fill="auto"/>
            <w:hideMark/>
          </w:tcPr>
          <w:p w:rsidRPr="00861CE7" w:rsidR="004522A8" w:rsidP="00310BAB" w:rsidRDefault="004522A8" w14:paraId="36D75D20" w14:textId="44147417">
            <w:pPr>
              <w:rPr>
                <w:lang w:val="en-US"/>
              </w:rPr>
            </w:pPr>
            <w:r w:rsidRPr="00861CE7">
              <w:rPr>
                <w:lang w:val="en-US"/>
              </w:rPr>
              <w:t>“COMPETENT AUTHORITY” means (i) any person having legal, executive and/or regulatory authority and/or enforcement powers (including any public body or authority responsible for the investigation and/or prosecution of criminal offences) over either or both of the PARTIES or any of their AFFILIATES providing services  in connection with this CONTRACT; and/or (ii) any court of law or tribunal with jurisdiction over either or both of the PARTIES or any of their AFFILIATES providing services in connection with the CONTRACT</w:t>
            </w:r>
          </w:p>
        </w:tc>
      </w:tr>
      <w:tr w:rsidRPr="00887C35" w:rsidR="004522A8" w:rsidTr="08CD3B05" w14:paraId="4B273E36" w14:textId="77777777">
        <w:tc>
          <w:tcPr>
            <w:tcW w:w="850" w:type="dxa"/>
          </w:tcPr>
          <w:p w:rsidRPr="00861CE7" w:rsidR="004522A8" w:rsidP="00310BAB" w:rsidRDefault="004522A8" w14:paraId="00060592" w14:textId="77777777">
            <w:r w:rsidRPr="00861CE7">
              <w:t>1.7</w:t>
            </w:r>
          </w:p>
        </w:tc>
        <w:tc>
          <w:tcPr>
            <w:tcW w:w="7656" w:type="dxa"/>
            <w:gridSpan w:val="3"/>
            <w:shd w:val="clear" w:color="auto" w:fill="auto"/>
            <w:hideMark/>
          </w:tcPr>
          <w:p w:rsidRPr="00861CE7" w:rsidR="004522A8" w:rsidP="00310BAB" w:rsidRDefault="004522A8" w14:paraId="02106CB6" w14:textId="0FB9A69D">
            <w:pPr>
              <w:rPr>
                <w:lang w:val="en-US"/>
              </w:rPr>
            </w:pPr>
            <w:r w:rsidRPr="00861CE7">
              <w:rPr>
                <w:lang w:val="en-US"/>
              </w:rPr>
              <w:t xml:space="preserve">“CONTRACT” </w:t>
            </w:r>
            <w:r w:rsidRPr="00861CE7" w:rsidR="0071583A">
              <w:rPr>
                <w:lang w:val="en-US"/>
              </w:rPr>
              <w:t xml:space="preserve">means </w:t>
            </w:r>
            <w:r w:rsidRPr="00861CE7" w:rsidR="00B22C93">
              <w:rPr>
                <w:lang w:val="en-US"/>
              </w:rPr>
              <w:t>the AGREEMENT including</w:t>
            </w:r>
            <w:r w:rsidR="00810EB1">
              <w:rPr>
                <w:lang w:val="en-US"/>
              </w:rPr>
              <w:t xml:space="preserve"> the Conditions of Contract and other attachments of the AGREEMENT. </w:t>
            </w:r>
            <w:r w:rsidRPr="00861CE7" w:rsidR="00B22C93">
              <w:rPr>
                <w:lang w:val="en-US"/>
              </w:rPr>
              <w:t xml:space="preserve"> </w:t>
            </w:r>
          </w:p>
        </w:tc>
      </w:tr>
      <w:tr w:rsidRPr="00887C35" w:rsidR="004522A8" w:rsidTr="08CD3B05" w14:paraId="3900397E" w14:textId="77777777">
        <w:tc>
          <w:tcPr>
            <w:tcW w:w="850" w:type="dxa"/>
          </w:tcPr>
          <w:p w:rsidRPr="00861CE7" w:rsidR="004522A8" w:rsidP="00310BAB" w:rsidRDefault="004522A8" w14:paraId="3B8A78AD" w14:textId="77777777">
            <w:pPr>
              <w:rPr>
                <w:lang w:val="en-US"/>
              </w:rPr>
            </w:pPr>
            <w:r w:rsidRPr="00861CE7">
              <w:rPr>
                <w:lang w:val="en-US"/>
              </w:rPr>
              <w:t>1.8</w:t>
            </w:r>
          </w:p>
        </w:tc>
        <w:tc>
          <w:tcPr>
            <w:tcW w:w="7656" w:type="dxa"/>
            <w:gridSpan w:val="3"/>
            <w:shd w:val="clear" w:color="auto" w:fill="auto"/>
            <w:hideMark/>
          </w:tcPr>
          <w:p w:rsidRPr="00861CE7" w:rsidR="004522A8" w:rsidP="00310BAB" w:rsidRDefault="004522A8" w14:paraId="4A444B0E" w14:textId="10C0A528">
            <w:pPr>
              <w:rPr>
                <w:lang w:val="en-US"/>
              </w:rPr>
            </w:pPr>
            <w:r w:rsidRPr="00861CE7">
              <w:rPr>
                <w:lang w:val="en-US"/>
              </w:rPr>
              <w:t xml:space="preserve">“CONTRACT PRICE” means the price for the WORK calculated in accordance with </w:t>
            </w:r>
            <w:r w:rsidRPr="004F67B7">
              <w:rPr>
                <w:lang w:val="en-US"/>
              </w:rPr>
              <w:t xml:space="preserve">Section </w:t>
            </w:r>
            <w:r w:rsidRPr="00861CE7">
              <w:rPr>
                <w:lang w:val="en-US"/>
              </w:rPr>
              <w:t xml:space="preserve">III </w:t>
            </w:r>
            <w:r w:rsidRPr="0087556D" w:rsidR="0087556D">
              <w:rPr>
                <w:lang w:val="en-US"/>
              </w:rPr>
              <w:t>-</w:t>
            </w:r>
            <w:r w:rsidRPr="004F67B7">
              <w:rPr>
                <w:lang w:val="en-US"/>
              </w:rPr>
              <w:t xml:space="preserve"> Remuneration</w:t>
            </w:r>
            <w:r w:rsidRPr="00861CE7" w:rsidR="00705DDE">
              <w:rPr>
                <w:lang w:val="en-US"/>
              </w:rPr>
              <w:t xml:space="preserve"> as part of the </w:t>
            </w:r>
            <w:r w:rsidRPr="00861CE7" w:rsidR="00B87961">
              <w:rPr>
                <w:lang w:val="en-US"/>
              </w:rPr>
              <w:t>CONTRACT</w:t>
            </w:r>
            <w:r w:rsidRPr="00861CE7">
              <w:rPr>
                <w:lang w:val="en-US"/>
              </w:rPr>
              <w:t>, exclusive of Value Added Tax.</w:t>
            </w:r>
          </w:p>
        </w:tc>
      </w:tr>
      <w:tr w:rsidRPr="00887C35" w:rsidR="004522A8" w:rsidTr="08CD3B05" w14:paraId="29A201B6" w14:textId="77777777">
        <w:tc>
          <w:tcPr>
            <w:tcW w:w="850" w:type="dxa"/>
          </w:tcPr>
          <w:p w:rsidRPr="00861CE7" w:rsidR="004522A8" w:rsidP="00310BAB" w:rsidRDefault="004522A8" w14:paraId="58AA75B5" w14:textId="77777777">
            <w:r w:rsidRPr="00861CE7">
              <w:t>1.9</w:t>
            </w:r>
          </w:p>
        </w:tc>
        <w:tc>
          <w:tcPr>
            <w:tcW w:w="7656" w:type="dxa"/>
            <w:gridSpan w:val="3"/>
            <w:shd w:val="clear" w:color="auto" w:fill="auto"/>
            <w:hideMark/>
          </w:tcPr>
          <w:p w:rsidRPr="007549DE" w:rsidR="007549DE" w:rsidP="007549DE" w:rsidRDefault="007549DE" w14:paraId="377DC8B9" w14:textId="18FBCBED">
            <w:pPr>
              <w:suppressAutoHyphens/>
              <w:rPr>
                <w:rFonts w:cs="Arial"/>
                <w:szCs w:val="18"/>
                <w:lang w:val="en-GB"/>
              </w:rPr>
            </w:pPr>
            <w:r>
              <w:rPr>
                <w:lang w:val="en-US"/>
              </w:rPr>
              <w:t>“CONTRACTOR” means the</w:t>
            </w:r>
            <w:r w:rsidRPr="00EB141A">
              <w:rPr>
                <w:rFonts w:cs="Arial"/>
                <w:szCs w:val="18"/>
                <w:lang w:val="en-GB"/>
              </w:rPr>
              <w:t xml:space="preserve"> </w:t>
            </w:r>
            <w:r>
              <w:rPr>
                <w:rFonts w:cs="Arial"/>
                <w:szCs w:val="18"/>
                <w:lang w:val="en-GB"/>
              </w:rPr>
              <w:t>T</w:t>
            </w:r>
            <w:r w:rsidRPr="00EB141A">
              <w:rPr>
                <w:rFonts w:cs="Arial"/>
                <w:szCs w:val="18"/>
                <w:lang w:val="en-GB"/>
              </w:rPr>
              <w:t xml:space="preserve">enderer selected to be Party to the </w:t>
            </w:r>
            <w:r>
              <w:rPr>
                <w:rFonts w:cs="Arial"/>
                <w:szCs w:val="18"/>
                <w:lang w:val="en-GB"/>
              </w:rPr>
              <w:t>CONTRACT</w:t>
            </w:r>
            <w:r w:rsidRPr="00EB141A">
              <w:rPr>
                <w:rFonts w:cs="Arial"/>
                <w:szCs w:val="18"/>
                <w:lang w:val="en-GB"/>
              </w:rPr>
              <w:t xml:space="preserve"> relating to the execution of</w:t>
            </w:r>
            <w:r>
              <w:rPr>
                <w:rFonts w:cs="Arial"/>
                <w:szCs w:val="18"/>
                <w:lang w:val="en-GB"/>
              </w:rPr>
              <w:t xml:space="preserve"> the WORK.</w:t>
            </w:r>
          </w:p>
          <w:p w:rsidRPr="00861CE7" w:rsidR="004522A8" w:rsidP="00310BAB" w:rsidRDefault="004522A8" w14:paraId="1E727FEA" w14:textId="1A7BD829">
            <w:pPr>
              <w:rPr>
                <w:lang w:val="en-US"/>
              </w:rPr>
            </w:pPr>
            <w:r w:rsidRPr="00861CE7">
              <w:rPr>
                <w:lang w:val="en-US"/>
              </w:rPr>
              <w:t>“CONTRACTOR GROUP” means the CONTRACTOR, its SUBCONTRACTORS of any tier, its and their AFFILIATES, its and their respective directors, officers and employees (including agency personnel). “CONTRACTOR GROUP” shall also mean subcontractors (of any tier) of a SUBCONTRACTOR which are performing WORK, their AFFILIATES, their directors, officers and employees (including agency personnel).</w:t>
            </w:r>
          </w:p>
        </w:tc>
      </w:tr>
      <w:tr w:rsidRPr="00887C35" w:rsidR="004522A8" w:rsidTr="08CD3B05" w14:paraId="40B947FE" w14:textId="77777777">
        <w:tc>
          <w:tcPr>
            <w:tcW w:w="850" w:type="dxa"/>
          </w:tcPr>
          <w:p w:rsidRPr="00861CE7" w:rsidR="004522A8" w:rsidP="00310BAB" w:rsidRDefault="004522A8" w14:paraId="47286474" w14:textId="77777777">
            <w:r w:rsidRPr="00861CE7">
              <w:t>1.10</w:t>
            </w:r>
          </w:p>
        </w:tc>
        <w:tc>
          <w:tcPr>
            <w:tcW w:w="7656" w:type="dxa"/>
            <w:gridSpan w:val="3"/>
            <w:shd w:val="clear" w:color="auto" w:fill="auto"/>
            <w:hideMark/>
          </w:tcPr>
          <w:p w:rsidRPr="00861CE7" w:rsidR="004522A8" w:rsidP="00310BAB" w:rsidRDefault="004522A8" w14:paraId="73A29EF6" w14:textId="77777777">
            <w:pPr>
              <w:rPr>
                <w:lang w:val="en-US"/>
              </w:rPr>
            </w:pPr>
            <w:r w:rsidRPr="00861CE7">
              <w:rPr>
                <w:lang w:val="en-US"/>
              </w:rPr>
              <w:t>“CONTRACTOR REPRESENTATIVE” means that person referred to in Clause 3.</w:t>
            </w:r>
          </w:p>
        </w:tc>
      </w:tr>
      <w:tr w:rsidRPr="00887C35" w:rsidR="004522A8" w:rsidTr="08CD3B05" w14:paraId="7F0EED31" w14:textId="77777777">
        <w:tc>
          <w:tcPr>
            <w:tcW w:w="850" w:type="dxa"/>
          </w:tcPr>
          <w:p w:rsidRPr="00861CE7" w:rsidR="004522A8" w:rsidDel="003B37AB" w:rsidP="00310BAB" w:rsidRDefault="004522A8" w14:paraId="1F0BA23C" w14:textId="77777777">
            <w:r w:rsidRPr="00861CE7">
              <w:t>1.11</w:t>
            </w:r>
          </w:p>
        </w:tc>
        <w:tc>
          <w:tcPr>
            <w:tcW w:w="7656" w:type="dxa"/>
            <w:gridSpan w:val="3"/>
            <w:shd w:val="clear" w:color="auto" w:fill="auto"/>
            <w:hideMark/>
          </w:tcPr>
          <w:p w:rsidRPr="00861CE7" w:rsidR="004522A8" w:rsidP="00310BAB" w:rsidRDefault="004522A8" w14:paraId="1C5B8BCD" w14:textId="2113C307">
            <w:pPr>
              <w:rPr>
                <w:lang w:val="en-US"/>
              </w:rPr>
            </w:pPr>
            <w:r w:rsidRPr="00861CE7">
              <w:rPr>
                <w:lang w:val="en-US"/>
              </w:rPr>
              <w:t xml:space="preserve"> </w:t>
            </w:r>
            <w:r w:rsidRPr="00861CE7" w:rsidR="00C53E3E">
              <w:rPr>
                <w:lang w:val="en-US"/>
              </w:rPr>
              <w:t xml:space="preserve">“EFFECTIVE DATE OF COMMENCEMENT OF THE CONTRACT” means the date at which both parties have signed the AGREEMENT. </w:t>
            </w:r>
          </w:p>
        </w:tc>
      </w:tr>
      <w:tr w:rsidRPr="00887C35" w:rsidR="004522A8" w:rsidTr="08CD3B05" w14:paraId="66401081" w14:textId="77777777">
        <w:tc>
          <w:tcPr>
            <w:tcW w:w="850" w:type="dxa"/>
          </w:tcPr>
          <w:p w:rsidRPr="00861CE7" w:rsidR="004522A8" w:rsidP="00310BAB" w:rsidRDefault="004522A8" w14:paraId="7AAE7A11" w14:textId="087FD00A">
            <w:r w:rsidRPr="00861CE7">
              <w:lastRenderedPageBreak/>
              <w:t>1.12</w:t>
            </w:r>
          </w:p>
        </w:tc>
        <w:tc>
          <w:tcPr>
            <w:tcW w:w="7656" w:type="dxa"/>
            <w:gridSpan w:val="3"/>
            <w:shd w:val="clear" w:color="auto" w:fill="auto"/>
            <w:hideMark/>
          </w:tcPr>
          <w:p w:rsidRPr="00861CE7" w:rsidR="004522A8" w:rsidP="00310BAB" w:rsidRDefault="004522A8" w14:paraId="128DD564" w14:textId="2A5CD0BF">
            <w:pPr>
              <w:rPr>
                <w:lang w:val="en-US"/>
              </w:rPr>
            </w:pPr>
            <w:r w:rsidRPr="00861CE7">
              <w:rPr>
                <w:lang w:val="en-US"/>
              </w:rPr>
              <w:t>“SUBCONTRACT” means any contract between the CONTRACTOR and any party (other than the CLIENT or any employees of the CONTRACTOR) for the performance of any part of the WORK.</w:t>
            </w:r>
          </w:p>
        </w:tc>
      </w:tr>
      <w:tr w:rsidRPr="00887C35" w:rsidR="004522A8" w:rsidTr="08CD3B05" w14:paraId="57273ED0" w14:textId="77777777">
        <w:tc>
          <w:tcPr>
            <w:tcW w:w="850" w:type="dxa"/>
          </w:tcPr>
          <w:p w:rsidRPr="00861CE7" w:rsidR="004522A8" w:rsidP="00310BAB" w:rsidRDefault="004522A8" w14:paraId="42C60106" w14:textId="18A8B1F6">
            <w:r w:rsidRPr="00861CE7">
              <w:t>1.13</w:t>
            </w:r>
          </w:p>
        </w:tc>
        <w:tc>
          <w:tcPr>
            <w:tcW w:w="7656" w:type="dxa"/>
            <w:gridSpan w:val="3"/>
            <w:shd w:val="clear" w:color="auto" w:fill="auto"/>
            <w:hideMark/>
          </w:tcPr>
          <w:p w:rsidRPr="00861CE7" w:rsidR="004522A8" w:rsidP="00310BAB" w:rsidRDefault="004522A8" w14:paraId="41222D0E" w14:textId="77777777">
            <w:pPr>
              <w:rPr>
                <w:lang w:val="en-US"/>
              </w:rPr>
            </w:pPr>
            <w:r w:rsidRPr="00861CE7">
              <w:rPr>
                <w:lang w:val="en-US"/>
              </w:rPr>
              <w:t>“SUBCONTRACTOR” means any party (other than the CONTRACTOR) to a SUBCONTRACT.</w:t>
            </w:r>
          </w:p>
        </w:tc>
      </w:tr>
      <w:tr w:rsidRPr="00887C35" w:rsidR="004522A8" w:rsidTr="08CD3B05" w14:paraId="2C6F0BBF" w14:textId="77777777">
        <w:tc>
          <w:tcPr>
            <w:tcW w:w="850" w:type="dxa"/>
          </w:tcPr>
          <w:p w:rsidRPr="00861CE7" w:rsidR="004522A8" w:rsidP="00310BAB" w:rsidRDefault="004522A8" w14:paraId="17A18B68" w14:textId="5068F9B7">
            <w:r w:rsidRPr="00861CE7">
              <w:t>1.14</w:t>
            </w:r>
          </w:p>
        </w:tc>
        <w:tc>
          <w:tcPr>
            <w:tcW w:w="7656" w:type="dxa"/>
            <w:gridSpan w:val="3"/>
            <w:shd w:val="clear" w:color="auto" w:fill="auto"/>
            <w:hideMark/>
          </w:tcPr>
          <w:p w:rsidRPr="00861CE7" w:rsidR="004522A8" w:rsidP="00310BAB" w:rsidRDefault="004522A8" w14:paraId="2B6DC017" w14:textId="6640B6E6">
            <w:pPr>
              <w:rPr>
                <w:lang w:val="en-US"/>
              </w:rPr>
            </w:pPr>
            <w:r w:rsidRPr="00861CE7">
              <w:rPr>
                <w:lang w:val="en-US"/>
              </w:rPr>
              <w:t>“TECHNICAL INFORMATION” means all such information provided by or caused to be provided by the CLIENT pursuant to the CONTRACT.</w:t>
            </w:r>
          </w:p>
        </w:tc>
      </w:tr>
      <w:tr w:rsidRPr="00887C35" w:rsidR="004522A8" w:rsidTr="08CD3B05" w14:paraId="474BA75C" w14:textId="77777777">
        <w:tc>
          <w:tcPr>
            <w:tcW w:w="850" w:type="dxa"/>
          </w:tcPr>
          <w:p w:rsidRPr="00861CE7" w:rsidR="004522A8" w:rsidP="00310BAB" w:rsidRDefault="004522A8" w14:paraId="3B226C9D" w14:textId="5AE6C2B5">
            <w:r w:rsidRPr="00861CE7">
              <w:t>1.15</w:t>
            </w:r>
          </w:p>
        </w:tc>
        <w:tc>
          <w:tcPr>
            <w:tcW w:w="7656" w:type="dxa"/>
            <w:gridSpan w:val="3"/>
            <w:shd w:val="clear" w:color="auto" w:fill="auto"/>
            <w:hideMark/>
          </w:tcPr>
          <w:p w:rsidRPr="00861CE7" w:rsidR="004522A8" w:rsidP="00310BAB" w:rsidRDefault="004522A8" w14:paraId="32AD8ECA" w14:textId="77777777">
            <w:pPr>
              <w:rPr>
                <w:lang w:val="en-US"/>
              </w:rPr>
            </w:pPr>
            <w:r w:rsidRPr="00861CE7">
              <w:rPr>
                <w:lang w:val="en-US"/>
              </w:rPr>
              <w:t>“VARIATION” means such instructions or adjustments as set out in Clause 11.</w:t>
            </w:r>
          </w:p>
        </w:tc>
      </w:tr>
      <w:tr w:rsidRPr="00887C35" w:rsidR="004522A8" w:rsidTr="08CD3B05" w14:paraId="08115835" w14:textId="77777777">
        <w:tc>
          <w:tcPr>
            <w:tcW w:w="850" w:type="dxa"/>
          </w:tcPr>
          <w:p w:rsidRPr="00861CE7" w:rsidR="004522A8" w:rsidP="00310BAB" w:rsidRDefault="004522A8" w14:paraId="3C60554E" w14:textId="62B997DF">
            <w:r w:rsidRPr="00861CE7">
              <w:t>1.16</w:t>
            </w:r>
          </w:p>
        </w:tc>
        <w:tc>
          <w:tcPr>
            <w:tcW w:w="7656" w:type="dxa"/>
            <w:gridSpan w:val="3"/>
            <w:shd w:val="clear" w:color="auto" w:fill="auto"/>
            <w:hideMark/>
          </w:tcPr>
          <w:p w:rsidRPr="00861CE7" w:rsidR="004522A8" w:rsidP="00310BAB" w:rsidRDefault="004522A8" w14:paraId="56B565DB" w14:textId="77777777">
            <w:pPr>
              <w:rPr>
                <w:lang w:val="en-US"/>
              </w:rPr>
            </w:pPr>
            <w:r w:rsidRPr="00861CE7">
              <w:rPr>
                <w:lang w:val="en-US"/>
              </w:rPr>
              <w:t>“WORK” means all the work that the CONTRACTOR is required to carry out in accordance with the provisions of the CONTRACT, including the provision of all materials, services and equipment to be rendered in accordance with the CONTRACT.</w:t>
            </w:r>
          </w:p>
        </w:tc>
      </w:tr>
      <w:tr w:rsidRPr="00887C35" w:rsidR="004522A8" w:rsidTr="08CD3B05" w14:paraId="46142E3D" w14:textId="77777777">
        <w:tc>
          <w:tcPr>
            <w:tcW w:w="850" w:type="dxa"/>
          </w:tcPr>
          <w:p w:rsidRPr="00861CE7" w:rsidR="004522A8" w:rsidP="00310BAB" w:rsidRDefault="004522A8" w14:paraId="1C718DF9" w14:textId="0C29AA25">
            <w:r w:rsidRPr="00861CE7">
              <w:t>1.17</w:t>
            </w:r>
          </w:p>
        </w:tc>
        <w:tc>
          <w:tcPr>
            <w:tcW w:w="7656" w:type="dxa"/>
            <w:gridSpan w:val="3"/>
            <w:shd w:val="clear" w:color="auto" w:fill="auto"/>
            <w:hideMark/>
          </w:tcPr>
          <w:p w:rsidRPr="00861CE7" w:rsidR="004522A8" w:rsidP="00310BAB" w:rsidRDefault="004522A8" w14:paraId="4B603D15" w14:textId="77777777">
            <w:pPr>
              <w:rPr>
                <w:lang w:val="en-US"/>
              </w:rPr>
            </w:pPr>
            <w:r w:rsidRPr="00861CE7">
              <w:rPr>
                <w:lang w:val="en-US"/>
              </w:rPr>
              <w:t>“WORKSITE” means the lands, waters and other places on, under, in or through which the WORK is to be performed including offshore installations, floating construction equipment, vessels (including the area covered by approved anchor patterns), design offices, workshops and places where equipment, materials or supplies are being obtained, stored or used for the purposes of the CONTRACT.</w:t>
            </w:r>
          </w:p>
        </w:tc>
      </w:tr>
      <w:tr w:rsidRPr="00887C35" w:rsidR="00C3595C" w:rsidTr="08CD3B05" w14:paraId="6D0BE58E" w14:textId="77777777">
        <w:tc>
          <w:tcPr>
            <w:tcW w:w="850" w:type="dxa"/>
          </w:tcPr>
          <w:p w:rsidRPr="00861CE7" w:rsidR="00C3595C" w:rsidP="00310BAB" w:rsidRDefault="00C3595C" w14:paraId="0F3EAB50" w14:textId="77777777">
            <w:pPr>
              <w:rPr>
                <w:lang w:val="en-US"/>
              </w:rPr>
            </w:pPr>
            <w:r w:rsidRPr="00861CE7">
              <w:rPr>
                <w:lang w:val="en-US"/>
              </w:rPr>
              <w:t>1.18</w:t>
            </w:r>
          </w:p>
        </w:tc>
        <w:tc>
          <w:tcPr>
            <w:tcW w:w="7656" w:type="dxa"/>
            <w:gridSpan w:val="3"/>
            <w:shd w:val="clear" w:color="auto" w:fill="auto"/>
          </w:tcPr>
          <w:p w:rsidRPr="004F67B7" w:rsidR="00C3595C" w:rsidP="00310BAB" w:rsidRDefault="08CD3B05" w14:paraId="723EC4AC" w14:textId="55CAF672">
            <w:pPr>
              <w:rPr>
                <w:lang w:val="en-US"/>
              </w:rPr>
            </w:pPr>
            <w:r w:rsidRPr="08CD3B05">
              <w:rPr>
                <w:lang w:val="en-US"/>
              </w:rPr>
              <w:t>“SECTION III” shall be the schedule of rates applicable to the CONTRACT and referred to in the AGREEMENT as SECTION I</w:t>
            </w:r>
            <w:r w:rsidR="002665F4">
              <w:rPr>
                <w:lang w:val="en-US"/>
              </w:rPr>
              <w:t>II</w:t>
            </w:r>
            <w:r w:rsidRPr="08CD3B05">
              <w:rPr>
                <w:lang w:val="en-US"/>
              </w:rPr>
              <w:t xml:space="preserve">– Remuneration . </w:t>
            </w:r>
          </w:p>
        </w:tc>
      </w:tr>
      <w:tr w:rsidRPr="00887C35" w:rsidR="00C3595C" w:rsidTr="08CD3B05" w14:paraId="7E8B91B1" w14:textId="77777777">
        <w:tc>
          <w:tcPr>
            <w:tcW w:w="850" w:type="dxa"/>
          </w:tcPr>
          <w:p w:rsidRPr="00861CE7" w:rsidR="00C3595C" w:rsidP="00310BAB" w:rsidRDefault="00C3595C" w14:paraId="7C726827" w14:textId="77777777">
            <w:pPr>
              <w:rPr>
                <w:lang w:val="en-US"/>
              </w:rPr>
            </w:pPr>
            <w:r w:rsidRPr="00861CE7">
              <w:rPr>
                <w:lang w:val="en-US"/>
              </w:rPr>
              <w:t>1.19</w:t>
            </w:r>
          </w:p>
        </w:tc>
        <w:tc>
          <w:tcPr>
            <w:tcW w:w="7656" w:type="dxa"/>
            <w:gridSpan w:val="3"/>
            <w:shd w:val="clear" w:color="auto" w:fill="auto"/>
          </w:tcPr>
          <w:p w:rsidRPr="004F67B7" w:rsidR="00C3595C" w:rsidP="00310BAB" w:rsidRDefault="08CD3B05" w14:paraId="4C128BD7" w14:textId="24528952">
            <w:pPr>
              <w:rPr>
                <w:lang w:val="en-US"/>
              </w:rPr>
            </w:pPr>
            <w:r w:rsidRPr="08CD3B05">
              <w:rPr>
                <w:lang w:val="en-US"/>
              </w:rPr>
              <w:t>“SECTION IV” shall be the  Scope of Work applicable to the CONTRACT and referred to in the AGREEMENT as SECTION V – Scope of Work.</w:t>
            </w:r>
          </w:p>
        </w:tc>
      </w:tr>
      <w:tr w:rsidRPr="00887C35" w:rsidR="004522A8" w:rsidTr="08CD3B05" w14:paraId="4895425B" w14:textId="77777777">
        <w:tc>
          <w:tcPr>
            <w:tcW w:w="850" w:type="dxa"/>
          </w:tcPr>
          <w:p w:rsidRPr="00861CE7" w:rsidR="004522A8" w:rsidP="00310BAB" w:rsidRDefault="004522A8" w14:paraId="4B61244B" w14:textId="77777777">
            <w:r w:rsidRPr="00861CE7">
              <w:t>1.20</w:t>
            </w:r>
          </w:p>
        </w:tc>
        <w:tc>
          <w:tcPr>
            <w:tcW w:w="7656" w:type="dxa"/>
            <w:gridSpan w:val="3"/>
            <w:shd w:val="clear" w:color="auto" w:fill="auto"/>
          </w:tcPr>
          <w:p w:rsidRPr="00861CE7" w:rsidR="004522A8" w:rsidP="00310BAB" w:rsidRDefault="004522A8" w14:paraId="68BA27C9" w14:textId="77777777">
            <w:pPr>
              <w:rPr>
                <w:lang w:val="en-US"/>
              </w:rPr>
            </w:pPr>
            <w:r w:rsidRPr="00861CE7">
              <w:rPr>
                <w:lang w:val="en-US"/>
              </w:rPr>
              <w:t>“CLIENT OFFSHORE REPRESENTATIVE” means the person or persons representing the CLIENT on-board the CONTRACTOR’s vessel(s) and operating under a Temporary Delegation of Authority issued by the CLIENT REPRESENTATIVE for the duration of the offshore WORK.</w:t>
            </w:r>
          </w:p>
        </w:tc>
      </w:tr>
      <w:tr w:rsidRPr="00887C35" w:rsidR="004522A8" w:rsidTr="08CD3B05" w14:paraId="0ECFC7AC" w14:textId="77777777">
        <w:tc>
          <w:tcPr>
            <w:tcW w:w="850" w:type="dxa"/>
          </w:tcPr>
          <w:p w:rsidRPr="00861CE7" w:rsidR="004522A8" w:rsidP="00310BAB" w:rsidRDefault="004522A8" w14:paraId="211F6BF6" w14:textId="77777777">
            <w:r w:rsidRPr="00861CE7">
              <w:t>1.21</w:t>
            </w:r>
          </w:p>
        </w:tc>
        <w:tc>
          <w:tcPr>
            <w:tcW w:w="7656" w:type="dxa"/>
            <w:gridSpan w:val="3"/>
            <w:shd w:val="clear" w:color="auto" w:fill="auto"/>
          </w:tcPr>
          <w:p w:rsidRPr="00861CE7" w:rsidR="00B87961" w:rsidP="00310BAB" w:rsidRDefault="004522A8" w14:paraId="4D7D7A1C" w14:textId="77777777">
            <w:pPr>
              <w:rPr>
                <w:lang w:val="en-US"/>
              </w:rPr>
            </w:pPr>
            <w:r w:rsidRPr="00861CE7">
              <w:rPr>
                <w:lang w:val="en-US"/>
              </w:rPr>
              <w:t xml:space="preserve">“MOBILISATION” shall mean the process of preparing and transportation of the CONTRACTOR’S vessel and shall be completed when </w:t>
            </w:r>
          </w:p>
          <w:p w:rsidRPr="00861CE7" w:rsidR="00B87961" w:rsidP="00310BAB" w:rsidRDefault="004522A8" w14:paraId="61C2516C" w14:textId="77777777">
            <w:pPr>
              <w:pStyle w:val="Lijstalinea"/>
              <w:numPr>
                <w:ilvl w:val="0"/>
                <w:numId w:val="40"/>
              </w:numPr>
              <w:rPr>
                <w:lang w:val="en-US"/>
              </w:rPr>
            </w:pPr>
            <w:r w:rsidRPr="00861CE7">
              <w:rPr>
                <w:lang w:val="en-US"/>
              </w:rPr>
              <w:t>the CONTRACTOR’S vessel is ready for performing the survey WORK</w:t>
            </w:r>
            <w:r w:rsidRPr="00861CE7" w:rsidR="00B87961">
              <w:rPr>
                <w:lang w:val="en-US"/>
              </w:rPr>
              <w:t>,</w:t>
            </w:r>
            <w:r w:rsidRPr="00861CE7">
              <w:rPr>
                <w:lang w:val="en-US"/>
              </w:rPr>
              <w:t xml:space="preserve"> and</w:t>
            </w:r>
          </w:p>
          <w:p w:rsidRPr="00861CE7" w:rsidR="00B87961" w:rsidP="00310BAB" w:rsidRDefault="004522A8" w14:paraId="76BA807C" w14:textId="77777777">
            <w:pPr>
              <w:pStyle w:val="Lijstalinea"/>
              <w:numPr>
                <w:ilvl w:val="0"/>
                <w:numId w:val="40"/>
              </w:numPr>
              <w:rPr>
                <w:lang w:val="en-US"/>
              </w:rPr>
            </w:pPr>
            <w:r w:rsidRPr="00861CE7">
              <w:rPr>
                <w:lang w:val="en-US"/>
              </w:rPr>
              <w:t>the Marine Surveyor has approved the use of the vessel</w:t>
            </w:r>
            <w:r w:rsidRPr="00861CE7" w:rsidR="00B87961">
              <w:rPr>
                <w:lang w:val="en-US"/>
              </w:rPr>
              <w:t>,</w:t>
            </w:r>
            <w:r w:rsidRPr="00861CE7">
              <w:rPr>
                <w:lang w:val="en-US"/>
              </w:rPr>
              <w:t xml:space="preserve"> and </w:t>
            </w:r>
          </w:p>
          <w:p w:rsidRPr="00861CE7" w:rsidR="004522A8" w:rsidP="00310BAB" w:rsidRDefault="004522A8" w14:paraId="6BE01698" w14:textId="3E081837">
            <w:pPr>
              <w:pStyle w:val="Lijstalinea"/>
              <w:numPr>
                <w:ilvl w:val="0"/>
                <w:numId w:val="40"/>
              </w:numPr>
              <w:rPr>
                <w:lang w:val="en-US"/>
              </w:rPr>
            </w:pPr>
            <w:r w:rsidRPr="00861CE7">
              <w:rPr>
                <w:lang w:val="en-US"/>
              </w:rPr>
              <w:t xml:space="preserve">the CLIENT has received and approved all CONTRACTOR’S plans as specified in </w:t>
            </w:r>
            <w:r w:rsidRPr="004F67B7">
              <w:rPr>
                <w:lang w:val="en-US"/>
              </w:rPr>
              <w:t xml:space="preserve">Sections </w:t>
            </w:r>
            <w:r w:rsidR="00B44207">
              <w:rPr>
                <w:lang w:val="en-US"/>
              </w:rPr>
              <w:t>V</w:t>
            </w:r>
            <w:r w:rsidRPr="004F67B7">
              <w:rPr>
                <w:lang w:val="en-US"/>
              </w:rPr>
              <w:t xml:space="preserve"> to </w:t>
            </w:r>
            <w:r w:rsidR="00B44207">
              <w:rPr>
                <w:lang w:val="en-US"/>
              </w:rPr>
              <w:t>VII</w:t>
            </w:r>
            <w:r w:rsidRPr="004F67B7">
              <w:rPr>
                <w:lang w:val="en-US"/>
              </w:rPr>
              <w:t xml:space="preserve"> in accordance with the requirements as set out in section Section </w:t>
            </w:r>
            <w:r w:rsidR="00B44207">
              <w:rPr>
                <w:lang w:val="en-US"/>
              </w:rPr>
              <w:t>VII</w:t>
            </w:r>
            <w:r w:rsidRPr="004F67B7" w:rsidR="00B44207">
              <w:rPr>
                <w:lang w:val="en-US"/>
              </w:rPr>
              <w:t xml:space="preserve"> </w:t>
            </w:r>
            <w:r w:rsidRPr="004F67B7">
              <w:rPr>
                <w:lang w:val="en-US"/>
              </w:rPr>
              <w:t>prior</w:t>
            </w:r>
            <w:r w:rsidRPr="00861CE7">
              <w:rPr>
                <w:lang w:val="en-US"/>
              </w:rPr>
              <w:t xml:space="preserve"> to completion of MOBILISATION.</w:t>
            </w:r>
          </w:p>
        </w:tc>
      </w:tr>
      <w:tr w:rsidRPr="00887C35" w:rsidR="004522A8" w:rsidTr="08CD3B05" w14:paraId="0BB446B0" w14:textId="77777777">
        <w:tc>
          <w:tcPr>
            <w:tcW w:w="850" w:type="dxa"/>
          </w:tcPr>
          <w:p w:rsidRPr="00861CE7" w:rsidR="004522A8" w:rsidP="00310BAB" w:rsidRDefault="004522A8" w14:paraId="542BCE1A" w14:textId="77777777">
            <w:r w:rsidRPr="00861CE7">
              <w:t>1.22</w:t>
            </w:r>
          </w:p>
        </w:tc>
        <w:tc>
          <w:tcPr>
            <w:tcW w:w="7656" w:type="dxa"/>
            <w:gridSpan w:val="3"/>
            <w:shd w:val="clear" w:color="auto" w:fill="auto"/>
          </w:tcPr>
          <w:p w:rsidRPr="00861CE7" w:rsidR="004522A8" w:rsidP="00310BAB" w:rsidRDefault="004522A8" w14:paraId="2F8E9343" w14:textId="77777777">
            <w:pPr>
              <w:rPr>
                <w:lang w:val="en-US"/>
              </w:rPr>
            </w:pPr>
            <w:r w:rsidRPr="00861CE7">
              <w:rPr>
                <w:lang w:val="en-US"/>
              </w:rPr>
              <w:t xml:space="preserve">“AGREEMENT” means the written agreement between the </w:t>
            </w:r>
            <w:r w:rsidRPr="00861CE7" w:rsidR="00715810">
              <w:rPr>
                <w:lang w:val="en-US"/>
              </w:rPr>
              <w:t>CLIENT</w:t>
            </w:r>
            <w:r w:rsidRPr="00861CE7">
              <w:rPr>
                <w:lang w:val="en-US"/>
              </w:rPr>
              <w:t xml:space="preserve"> and the </w:t>
            </w:r>
            <w:r w:rsidRPr="00861CE7" w:rsidR="00715810">
              <w:rPr>
                <w:lang w:val="en-US"/>
              </w:rPr>
              <w:t>CONTRACTOR</w:t>
            </w:r>
            <w:r w:rsidRPr="00861CE7">
              <w:rPr>
                <w:lang w:val="en-US"/>
              </w:rPr>
              <w:t xml:space="preserve"> in which the terms and conditions have been recorded. </w:t>
            </w:r>
          </w:p>
        </w:tc>
      </w:tr>
      <w:tr w:rsidRPr="00887C35" w:rsidR="004522A8" w:rsidTr="08CD3B05" w14:paraId="4475D755" w14:textId="77777777">
        <w:tc>
          <w:tcPr>
            <w:tcW w:w="850" w:type="dxa"/>
          </w:tcPr>
          <w:p w:rsidRPr="00861CE7" w:rsidR="004522A8" w:rsidP="00310BAB" w:rsidRDefault="004522A8" w14:paraId="1E087D25" w14:textId="77777777">
            <w:pPr>
              <w:rPr>
                <w:lang w:val="en-US"/>
              </w:rPr>
            </w:pPr>
            <w:r w:rsidRPr="00861CE7">
              <w:rPr>
                <w:lang w:val="en-US"/>
              </w:rPr>
              <w:t>1.23</w:t>
            </w:r>
          </w:p>
        </w:tc>
        <w:tc>
          <w:tcPr>
            <w:tcW w:w="7656" w:type="dxa"/>
            <w:gridSpan w:val="3"/>
            <w:shd w:val="clear" w:color="auto" w:fill="auto"/>
          </w:tcPr>
          <w:p w:rsidRPr="00861CE7" w:rsidR="004522A8" w:rsidP="00310BAB" w:rsidRDefault="004522A8" w14:paraId="46B5B88D" w14:textId="77777777">
            <w:pPr>
              <w:rPr>
                <w:lang w:val="en-US"/>
              </w:rPr>
            </w:pPr>
            <w:r w:rsidRPr="00861CE7">
              <w:rPr>
                <w:lang w:val="en-US"/>
              </w:rPr>
              <w:t>“FIELD DATA shall mean the various samples, logs, reports and analysis of whatever nature extracted, developed and calculated during the offshore phase of the WORK.”</w:t>
            </w:r>
          </w:p>
        </w:tc>
      </w:tr>
      <w:tr w:rsidRPr="00887C35" w:rsidR="004522A8" w:rsidTr="08CD3B05" w14:paraId="2B8CB69F" w14:textId="77777777">
        <w:tc>
          <w:tcPr>
            <w:tcW w:w="850" w:type="dxa"/>
          </w:tcPr>
          <w:p w:rsidRPr="00861CE7" w:rsidR="004522A8" w:rsidP="00310BAB" w:rsidRDefault="004522A8" w14:paraId="77D2B71C" w14:textId="77777777">
            <w:r w:rsidRPr="00861CE7">
              <w:t>1.24</w:t>
            </w:r>
          </w:p>
        </w:tc>
        <w:tc>
          <w:tcPr>
            <w:tcW w:w="7656" w:type="dxa"/>
            <w:gridSpan w:val="3"/>
            <w:shd w:val="clear" w:color="auto" w:fill="auto"/>
          </w:tcPr>
          <w:p w:rsidRPr="00861CE7" w:rsidR="004522A8" w:rsidP="00310BAB" w:rsidRDefault="00C3595C" w14:paraId="69C7A834" w14:textId="43B21367">
            <w:pPr>
              <w:rPr>
                <w:lang w:val="en-US"/>
              </w:rPr>
            </w:pPr>
            <w:r w:rsidRPr="00861CE7">
              <w:rPr>
                <w:lang w:val="en-US"/>
              </w:rPr>
              <w:t xml:space="preserve">“TENDER DOCUMENT” means the document containing </w:t>
            </w:r>
            <w:r w:rsidRPr="00861CE7" w:rsidR="003C6193">
              <w:rPr>
                <w:lang w:val="en-US"/>
              </w:rPr>
              <w:t>all</w:t>
            </w:r>
            <w:r w:rsidRPr="00861CE7">
              <w:rPr>
                <w:lang w:val="en-US"/>
              </w:rPr>
              <w:t xml:space="preserve"> the information about the tender procedures.  </w:t>
            </w:r>
          </w:p>
        </w:tc>
      </w:tr>
      <w:tr w:rsidRPr="00887C35" w:rsidR="004522A8" w:rsidTr="08CD3B05" w14:paraId="6C590E04" w14:textId="77777777">
        <w:tc>
          <w:tcPr>
            <w:tcW w:w="850" w:type="dxa"/>
          </w:tcPr>
          <w:p w:rsidRPr="00861CE7" w:rsidR="004522A8" w:rsidP="00310BAB" w:rsidRDefault="004522A8" w14:paraId="5046C289" w14:textId="77777777">
            <w:r w:rsidRPr="00861CE7">
              <w:t>1.25</w:t>
            </w:r>
          </w:p>
        </w:tc>
        <w:tc>
          <w:tcPr>
            <w:tcW w:w="7656" w:type="dxa"/>
            <w:gridSpan w:val="3"/>
            <w:shd w:val="clear" w:color="auto" w:fill="auto"/>
          </w:tcPr>
          <w:p w:rsidRPr="00861CE7" w:rsidR="004522A8" w:rsidP="00310BAB" w:rsidRDefault="004522A8" w14:paraId="45A1D444" w14:textId="021C0758">
            <w:pPr>
              <w:rPr>
                <w:lang w:val="en-US"/>
              </w:rPr>
            </w:pPr>
            <w:r w:rsidRPr="00861CE7">
              <w:rPr>
                <w:lang w:val="en-US"/>
              </w:rPr>
              <w:t xml:space="preserve">“OFFSHORE COMPLETION DATE” means the planned </w:t>
            </w:r>
            <w:r w:rsidRPr="00861CE7" w:rsidR="001A1BC8">
              <w:rPr>
                <w:lang w:val="en-US"/>
              </w:rPr>
              <w:t xml:space="preserve">KEY DATE </w:t>
            </w:r>
            <w:r w:rsidRPr="00861CE7">
              <w:rPr>
                <w:lang w:val="en-US"/>
              </w:rPr>
              <w:t xml:space="preserve">for the completion of the offshore phase of the WORK before adjustment for any extension of time caused by </w:t>
            </w:r>
            <w:r w:rsidR="00DC1712">
              <w:rPr>
                <w:lang w:val="en-US"/>
              </w:rPr>
              <w:t>weather delay</w:t>
            </w:r>
            <w:r w:rsidRPr="00861CE7">
              <w:rPr>
                <w:lang w:val="en-US"/>
              </w:rPr>
              <w:t xml:space="preserve"> or any VARIATION where such VARIATION requires an extension </w:t>
            </w:r>
            <w:r w:rsidRPr="00861CE7" w:rsidR="00B3611B">
              <w:rPr>
                <w:lang w:val="en-US"/>
              </w:rPr>
              <w:t xml:space="preserve">or reduction </w:t>
            </w:r>
            <w:r w:rsidRPr="00861CE7">
              <w:rPr>
                <w:lang w:val="en-US"/>
              </w:rPr>
              <w:t xml:space="preserve">of time or an extension of time permitted by any other provision </w:t>
            </w:r>
            <w:r w:rsidRPr="00861CE7" w:rsidR="001A1BC8">
              <w:rPr>
                <w:lang w:val="en-US"/>
              </w:rPr>
              <w:t>in</w:t>
            </w:r>
            <w:r w:rsidRPr="00861CE7">
              <w:rPr>
                <w:lang w:val="en-US"/>
              </w:rPr>
              <w:t xml:space="preserve"> CONTRACT.</w:t>
            </w:r>
          </w:p>
        </w:tc>
      </w:tr>
      <w:tr w:rsidRPr="00887C35" w:rsidR="004522A8" w:rsidTr="08CD3B05" w14:paraId="70C4CAC3" w14:textId="77777777">
        <w:tc>
          <w:tcPr>
            <w:tcW w:w="850" w:type="dxa"/>
          </w:tcPr>
          <w:p w:rsidRPr="00861CE7" w:rsidR="004522A8" w:rsidP="00310BAB" w:rsidRDefault="004522A8" w14:paraId="2F7B9D13" w14:textId="77777777">
            <w:r w:rsidRPr="00861CE7">
              <w:lastRenderedPageBreak/>
              <w:t>1.</w:t>
            </w:r>
            <w:r w:rsidRPr="00861CE7" w:rsidR="00001F88">
              <w:t>26</w:t>
            </w:r>
          </w:p>
        </w:tc>
        <w:tc>
          <w:tcPr>
            <w:tcW w:w="7656" w:type="dxa"/>
            <w:gridSpan w:val="3"/>
            <w:shd w:val="clear" w:color="auto" w:fill="auto"/>
          </w:tcPr>
          <w:p w:rsidRPr="00861CE7" w:rsidR="004522A8" w:rsidP="00310BAB" w:rsidRDefault="00B3611B" w14:paraId="3445B1DA" w14:textId="77777777">
            <w:pPr>
              <w:rPr>
                <w:lang w:val="en-US"/>
              </w:rPr>
            </w:pPr>
            <w:r w:rsidRPr="00861CE7">
              <w:rPr>
                <w:lang w:val="en-US"/>
              </w:rPr>
              <w:t>“COMPLETION DATE” means the planned KEY DATE for the completion of the WORK other than the repair of defects before adjustment for any extension of time caused by weather delay or any VARIATION where such VARIATION requires an extension or reduction of time or an extension of time permitted by any other provision in CONTRACT.</w:t>
            </w:r>
          </w:p>
        </w:tc>
      </w:tr>
      <w:tr w:rsidRPr="00861CE7" w:rsidR="004522A8" w:rsidTr="08CD3B05" w14:paraId="179FD9FB" w14:textId="77777777">
        <w:tc>
          <w:tcPr>
            <w:tcW w:w="850" w:type="dxa"/>
          </w:tcPr>
          <w:p w:rsidRPr="00861CE7" w:rsidR="004522A8" w:rsidP="00310BAB" w:rsidRDefault="004522A8" w14:paraId="48A3A17C" w14:textId="77777777">
            <w:r w:rsidRPr="00861CE7">
              <w:t>1.2</w:t>
            </w:r>
            <w:r w:rsidRPr="00861CE7" w:rsidR="00001F88">
              <w:t>7</w:t>
            </w:r>
          </w:p>
        </w:tc>
        <w:tc>
          <w:tcPr>
            <w:tcW w:w="7656" w:type="dxa"/>
            <w:gridSpan w:val="3"/>
            <w:shd w:val="clear" w:color="auto" w:fill="auto"/>
          </w:tcPr>
          <w:p w:rsidRPr="00861CE7" w:rsidR="004522A8" w:rsidP="00310BAB" w:rsidRDefault="000D23CF" w14:paraId="4876FB9F" w14:textId="77777777">
            <w:pPr>
              <w:rPr>
                <w:lang w:val="en-US"/>
              </w:rPr>
            </w:pPr>
            <w:r>
              <w:rPr>
                <w:lang w:val="en-US"/>
              </w:rPr>
              <w:t>[</w:t>
            </w:r>
            <w:r w:rsidRPr="00861CE7" w:rsidR="001A1BC8">
              <w:rPr>
                <w:lang w:val="en-US"/>
              </w:rPr>
              <w:t>Deleted</w:t>
            </w:r>
            <w:r>
              <w:rPr>
                <w:lang w:val="en-US"/>
              </w:rPr>
              <w:t>]</w:t>
            </w:r>
            <w:r w:rsidRPr="00861CE7" w:rsidR="004522A8">
              <w:rPr>
                <w:lang w:val="en-US"/>
              </w:rPr>
              <w:t xml:space="preserve"> </w:t>
            </w:r>
          </w:p>
        </w:tc>
      </w:tr>
      <w:tr w:rsidRPr="00887C35" w:rsidR="004522A8" w:rsidTr="08CD3B05" w14:paraId="4823E383" w14:textId="77777777">
        <w:tc>
          <w:tcPr>
            <w:tcW w:w="850" w:type="dxa"/>
          </w:tcPr>
          <w:p w:rsidRPr="00861CE7" w:rsidR="004522A8" w:rsidP="00310BAB" w:rsidRDefault="004522A8" w14:paraId="6A7A3624" w14:textId="77777777">
            <w:r w:rsidRPr="00861CE7">
              <w:t>1.2</w:t>
            </w:r>
            <w:r w:rsidRPr="00861CE7" w:rsidR="00001F88">
              <w:t>8</w:t>
            </w:r>
          </w:p>
        </w:tc>
        <w:tc>
          <w:tcPr>
            <w:tcW w:w="7656" w:type="dxa"/>
            <w:gridSpan w:val="3"/>
            <w:shd w:val="clear" w:color="auto" w:fill="auto"/>
          </w:tcPr>
          <w:p w:rsidRPr="00861CE7" w:rsidR="004522A8" w:rsidP="00310BAB" w:rsidRDefault="08CD3B05" w14:paraId="6D7BF99D" w14:textId="66741EED">
            <w:pPr>
              <w:rPr>
                <w:lang w:val="en-US"/>
              </w:rPr>
            </w:pPr>
            <w:r w:rsidRPr="08CD3B05">
              <w:rPr>
                <w:lang w:val="en-US"/>
              </w:rPr>
              <w:t xml:space="preserve">“KEY DATES” mean the required ultimate completion dates for specific events  regarding the progress of the WORK as set forth in the SECTION </w:t>
            </w:r>
            <w:r w:rsidR="002665F4">
              <w:rPr>
                <w:lang w:val="en-US"/>
              </w:rPr>
              <w:t>III</w:t>
            </w:r>
            <w:r w:rsidRPr="08CD3B05">
              <w:rPr>
                <w:lang w:val="en-US"/>
              </w:rPr>
              <w:t xml:space="preserve">.  </w:t>
            </w:r>
          </w:p>
        </w:tc>
      </w:tr>
      <w:tr w:rsidRPr="00887C35" w:rsidR="004522A8" w:rsidTr="08CD3B05" w14:paraId="4C1ED7C5" w14:textId="77777777">
        <w:tc>
          <w:tcPr>
            <w:tcW w:w="850" w:type="dxa"/>
          </w:tcPr>
          <w:p w:rsidRPr="00861CE7" w:rsidR="004522A8" w:rsidP="00310BAB" w:rsidRDefault="004522A8" w14:paraId="23DBEC96" w14:textId="77777777">
            <w:r w:rsidRPr="00861CE7">
              <w:t>1.</w:t>
            </w:r>
            <w:r w:rsidRPr="00861CE7" w:rsidR="00001F88">
              <w:t>29</w:t>
            </w:r>
          </w:p>
        </w:tc>
        <w:tc>
          <w:tcPr>
            <w:tcW w:w="7656" w:type="dxa"/>
            <w:gridSpan w:val="3"/>
            <w:shd w:val="clear" w:color="auto" w:fill="auto"/>
          </w:tcPr>
          <w:p w:rsidRPr="00861CE7" w:rsidR="004522A8" w:rsidP="00310BAB" w:rsidRDefault="005C03DC" w14:paraId="471001B8" w14:textId="7DCA941C">
            <w:pPr>
              <w:rPr>
                <w:lang w:val="en-US"/>
              </w:rPr>
            </w:pPr>
            <w:r>
              <w:rPr>
                <w:rFonts w:cs="Calibri"/>
                <w:color w:val="000000"/>
                <w:szCs w:val="18"/>
                <w:lang w:val="en-US"/>
              </w:rPr>
              <w:t>“</w:t>
            </w:r>
            <w:r w:rsidRPr="00861CE7" w:rsidR="009F4360">
              <w:rPr>
                <w:rFonts w:cs="Calibri"/>
                <w:color w:val="000000"/>
                <w:szCs w:val="18"/>
                <w:lang w:val="en-US"/>
              </w:rPr>
              <w:t>WEATHER CONDITIONS</w:t>
            </w:r>
            <w:r>
              <w:rPr>
                <w:rFonts w:cs="Calibri"/>
                <w:color w:val="000000"/>
                <w:szCs w:val="18"/>
                <w:lang w:val="en-US"/>
              </w:rPr>
              <w:t>”</w:t>
            </w:r>
            <w:r w:rsidRPr="00861CE7" w:rsidR="009F4360">
              <w:rPr>
                <w:rFonts w:cs="Calibri"/>
                <w:color w:val="000000"/>
                <w:szCs w:val="18"/>
                <w:lang w:val="en-US"/>
              </w:rPr>
              <w:t xml:space="preserve"> means the meteorological and oceanographic conditions </w:t>
            </w:r>
            <w:r w:rsidR="00F1727D">
              <w:rPr>
                <w:rFonts w:cs="Calibri"/>
                <w:color w:val="000000"/>
                <w:szCs w:val="18"/>
                <w:lang w:val="en-US"/>
              </w:rPr>
              <w:t xml:space="preserve">which </w:t>
            </w:r>
            <w:r w:rsidRPr="00861CE7" w:rsidR="009F4360">
              <w:rPr>
                <w:rFonts w:cs="Calibri"/>
                <w:color w:val="000000"/>
                <w:szCs w:val="18"/>
                <w:lang w:val="en-US"/>
              </w:rPr>
              <w:t xml:space="preserve">could impact that part of the WORK </w:t>
            </w:r>
            <w:r w:rsidRPr="00861CE7" w:rsidR="001A1BC8">
              <w:rPr>
                <w:rFonts w:cs="Calibri"/>
                <w:color w:val="000000"/>
                <w:szCs w:val="18"/>
                <w:lang w:val="en-US"/>
              </w:rPr>
              <w:t xml:space="preserve">which </w:t>
            </w:r>
            <w:r w:rsidRPr="00861CE7" w:rsidR="009F4360">
              <w:rPr>
                <w:rFonts w:cs="Calibri"/>
                <w:color w:val="000000"/>
                <w:szCs w:val="18"/>
                <w:lang w:val="en-US"/>
              </w:rPr>
              <w:t>is carried out offshore</w:t>
            </w:r>
          </w:p>
        </w:tc>
      </w:tr>
      <w:tr w:rsidRPr="00887C35" w:rsidR="004522A8" w:rsidTr="08CD3B05" w14:paraId="3B9FCA24" w14:textId="77777777">
        <w:tc>
          <w:tcPr>
            <w:tcW w:w="850" w:type="dxa"/>
          </w:tcPr>
          <w:p w:rsidRPr="00861CE7" w:rsidR="004522A8" w:rsidP="00310BAB" w:rsidRDefault="004522A8" w14:paraId="564877EF" w14:textId="77777777">
            <w:r w:rsidRPr="00861CE7">
              <w:t>1.3</w:t>
            </w:r>
            <w:r w:rsidRPr="00861CE7" w:rsidR="00001F88">
              <w:t>0</w:t>
            </w:r>
          </w:p>
        </w:tc>
        <w:tc>
          <w:tcPr>
            <w:tcW w:w="7656" w:type="dxa"/>
            <w:gridSpan w:val="3"/>
            <w:shd w:val="clear" w:color="auto" w:fill="auto"/>
          </w:tcPr>
          <w:p w:rsidRPr="00861CE7" w:rsidR="004522A8" w:rsidP="00310BAB" w:rsidRDefault="004522A8" w14:paraId="352DDDB9" w14:textId="77777777">
            <w:pPr>
              <w:rPr>
                <w:lang w:val="en-US"/>
              </w:rPr>
            </w:pPr>
            <w:r w:rsidRPr="00861CE7">
              <w:rPr>
                <w:lang w:val="en-US"/>
              </w:rPr>
              <w:t xml:space="preserve">“WIND FARM SITE” means a specific area within a WIND FARM ZONE (in Dutch “Kavel”) that is designated for the development of an offshore wind farm as part of the Dutch </w:t>
            </w:r>
            <w:r w:rsidRPr="00861CE7" w:rsidR="00CD5ACE">
              <w:rPr>
                <w:lang w:val="en-GB"/>
              </w:rPr>
              <w:t>Offshore Wind Energy Act (Wet Windenergie op zee)</w:t>
            </w:r>
            <w:r w:rsidRPr="00861CE7">
              <w:rPr>
                <w:lang w:val="en-US"/>
              </w:rPr>
              <w:t xml:space="preserve">. </w:t>
            </w:r>
          </w:p>
        </w:tc>
      </w:tr>
      <w:tr w:rsidRPr="00887C35" w:rsidR="004522A8" w:rsidTr="08CD3B05" w14:paraId="3DDB0786" w14:textId="77777777">
        <w:tc>
          <w:tcPr>
            <w:tcW w:w="850" w:type="dxa"/>
          </w:tcPr>
          <w:p w:rsidRPr="00861CE7" w:rsidR="004522A8" w:rsidP="00310BAB" w:rsidRDefault="004522A8" w14:paraId="7C1A88F0" w14:textId="77777777">
            <w:r w:rsidRPr="00861CE7">
              <w:t>1.3</w:t>
            </w:r>
            <w:r w:rsidRPr="00861CE7" w:rsidR="00001F88">
              <w:t>1</w:t>
            </w:r>
          </w:p>
        </w:tc>
        <w:tc>
          <w:tcPr>
            <w:tcW w:w="7656" w:type="dxa"/>
            <w:gridSpan w:val="3"/>
            <w:shd w:val="clear" w:color="auto" w:fill="auto"/>
          </w:tcPr>
          <w:p w:rsidRPr="00861CE7" w:rsidR="004522A8" w:rsidP="00310BAB" w:rsidRDefault="004522A8" w14:paraId="2104526E" w14:textId="77777777">
            <w:pPr>
              <w:rPr>
                <w:lang w:val="en-US"/>
              </w:rPr>
            </w:pPr>
            <w:r w:rsidRPr="00861CE7">
              <w:rPr>
                <w:lang w:val="en-US"/>
              </w:rPr>
              <w:t>“WIND FARM ZONE” means the areas within the Dutch EEZ that have been designated for the development of offshore wind farms, as laid down the Dutch regulatory framework regarding the use of the North Sea as part of the “Nationaal Waterplan”.</w:t>
            </w:r>
          </w:p>
        </w:tc>
      </w:tr>
      <w:tr w:rsidRPr="00887C35" w:rsidR="00905639" w:rsidTr="08CD3B05" w14:paraId="7230448E" w14:textId="77777777">
        <w:tc>
          <w:tcPr>
            <w:tcW w:w="850" w:type="dxa"/>
          </w:tcPr>
          <w:p w:rsidRPr="00861CE7" w:rsidR="00905639" w:rsidP="00310BAB" w:rsidRDefault="00905639" w14:paraId="4A74FCA7" w14:textId="7DA125D8">
            <w:r>
              <w:t>1.32</w:t>
            </w:r>
          </w:p>
        </w:tc>
        <w:tc>
          <w:tcPr>
            <w:tcW w:w="7656" w:type="dxa"/>
            <w:gridSpan w:val="3"/>
            <w:shd w:val="clear" w:color="auto" w:fill="auto"/>
          </w:tcPr>
          <w:p w:rsidRPr="00861CE7" w:rsidR="00905639" w:rsidP="00310BAB" w:rsidRDefault="00905639" w14:paraId="050D8191" w14:textId="31D8B089">
            <w:pPr>
              <w:rPr>
                <w:lang w:val="en-US"/>
              </w:rPr>
            </w:pPr>
            <w:r>
              <w:rPr>
                <w:rFonts w:cs="Arial"/>
                <w:szCs w:val="18"/>
                <w:lang w:val="en-GB"/>
              </w:rPr>
              <w:t xml:space="preserve">“CO-VENTURER” means any other entity with whom CLIENT is or may be from time to time a party to a joint operating agreement or unitisation agreement or similar agreement relating to the operations for which the WORK is being performed and the successors in interest of such CO-VENTURER or the assignees of any interest of such CO-VENTURER. </w:t>
            </w:r>
          </w:p>
        </w:tc>
      </w:tr>
      <w:tr w:rsidRPr="00887C35" w:rsidR="004522A8" w:rsidTr="08CD3B05" w14:paraId="61AE80E8" w14:textId="77777777">
        <w:tc>
          <w:tcPr>
            <w:tcW w:w="850" w:type="dxa"/>
          </w:tcPr>
          <w:p w:rsidRPr="00861CE7" w:rsidR="004522A8" w:rsidP="00310BAB" w:rsidRDefault="004522A8" w14:paraId="16BC770D" w14:textId="77777777">
            <w:pPr>
              <w:rPr>
                <w:lang w:val="en-US"/>
              </w:rPr>
            </w:pPr>
          </w:p>
        </w:tc>
        <w:tc>
          <w:tcPr>
            <w:tcW w:w="7656" w:type="dxa"/>
            <w:gridSpan w:val="3"/>
            <w:shd w:val="clear" w:color="auto" w:fill="auto"/>
          </w:tcPr>
          <w:p w:rsidRPr="00861CE7" w:rsidR="004522A8" w:rsidP="00310BAB" w:rsidRDefault="004522A8" w14:paraId="572FD941" w14:textId="77777777">
            <w:pPr>
              <w:rPr>
                <w:lang w:val="en-US"/>
              </w:rPr>
            </w:pPr>
          </w:p>
        </w:tc>
      </w:tr>
      <w:tr w:rsidRPr="00861CE7" w:rsidR="000561B8" w:rsidTr="08CD3B05" w14:paraId="157C441B" w14:textId="77777777">
        <w:tc>
          <w:tcPr>
            <w:tcW w:w="8506" w:type="dxa"/>
            <w:gridSpan w:val="4"/>
          </w:tcPr>
          <w:p w:rsidRPr="00861CE7" w:rsidR="000561B8" w:rsidP="00310BAB" w:rsidRDefault="000561B8" w14:paraId="7E942C81" w14:textId="6CA24352">
            <w:pPr>
              <w:pStyle w:val="Kop1"/>
            </w:pPr>
            <w:bookmarkStart w:name="_Toc397584911" w:id="29"/>
            <w:bookmarkStart w:name="_Toc479107386" w:id="30"/>
            <w:r w:rsidRPr="00861CE7">
              <w:t>2 INTERPRETATION</w:t>
            </w:r>
            <w:bookmarkEnd w:id="29"/>
            <w:bookmarkEnd w:id="30"/>
          </w:p>
        </w:tc>
      </w:tr>
      <w:tr w:rsidRPr="00887C35" w:rsidR="004522A8" w:rsidTr="08CD3B05" w14:paraId="1FEDB9A3" w14:textId="77777777">
        <w:tc>
          <w:tcPr>
            <w:tcW w:w="850" w:type="dxa"/>
          </w:tcPr>
          <w:p w:rsidRPr="00861CE7" w:rsidR="004522A8" w:rsidP="00310BAB" w:rsidRDefault="004522A8" w14:paraId="5B4D815F" w14:textId="77777777">
            <w:r w:rsidRPr="00861CE7">
              <w:t>2.1</w:t>
            </w:r>
          </w:p>
        </w:tc>
        <w:tc>
          <w:tcPr>
            <w:tcW w:w="7656" w:type="dxa"/>
            <w:gridSpan w:val="3"/>
            <w:shd w:val="clear" w:color="auto" w:fill="auto"/>
            <w:hideMark/>
          </w:tcPr>
          <w:p w:rsidRPr="00861CE7" w:rsidR="004522A8" w:rsidP="00310BAB" w:rsidRDefault="004522A8" w14:paraId="4768F0E1" w14:textId="77777777">
            <w:pPr>
              <w:rPr>
                <w:lang w:val="en-US"/>
              </w:rPr>
            </w:pPr>
            <w:r w:rsidRPr="00861CE7">
              <w:rPr>
                <w:lang w:val="en-US"/>
              </w:rPr>
              <w:t>All instructions, notices, agreements, authorisations, approvals and acknowledgements shall be in writing. All such documentation together with all correspondence and other documents shall be in the English language.</w:t>
            </w:r>
          </w:p>
        </w:tc>
      </w:tr>
      <w:tr w:rsidRPr="00887C35" w:rsidR="004522A8" w:rsidTr="08CD3B05" w14:paraId="54706E12" w14:textId="77777777">
        <w:tc>
          <w:tcPr>
            <w:tcW w:w="850" w:type="dxa"/>
          </w:tcPr>
          <w:p w:rsidRPr="00861CE7" w:rsidR="004522A8" w:rsidP="00310BAB" w:rsidRDefault="004522A8" w14:paraId="7DF76A24" w14:textId="77777777">
            <w:pPr>
              <w:rPr>
                <w:lang w:val="en-US"/>
              </w:rPr>
            </w:pPr>
          </w:p>
        </w:tc>
        <w:tc>
          <w:tcPr>
            <w:tcW w:w="7656" w:type="dxa"/>
            <w:gridSpan w:val="3"/>
            <w:shd w:val="clear" w:color="auto" w:fill="auto"/>
            <w:hideMark/>
          </w:tcPr>
          <w:p w:rsidRPr="00861CE7" w:rsidR="004522A8" w:rsidP="00310BAB" w:rsidRDefault="004522A8" w14:paraId="17AFF5AB" w14:textId="06438A91">
            <w:pPr>
              <w:rPr>
                <w:lang w:val="en-US"/>
              </w:rPr>
            </w:pPr>
            <w:r w:rsidRPr="00861CE7">
              <w:rPr>
                <w:lang w:val="en-US"/>
              </w:rPr>
              <w:t xml:space="preserve">Nevertheless, if for any reason it is considered necessary by </w:t>
            </w:r>
            <w:r w:rsidRPr="00861CE7" w:rsidR="009E13FB">
              <w:rPr>
                <w:lang w:val="en-US"/>
              </w:rPr>
              <w:t xml:space="preserve">the </w:t>
            </w:r>
            <w:r w:rsidRPr="00861CE7">
              <w:rPr>
                <w:lang w:val="en-US"/>
              </w:rPr>
              <w:t>CLIENT</w:t>
            </w:r>
            <w:r w:rsidRPr="00861CE7" w:rsidR="009E13FB">
              <w:rPr>
                <w:lang w:val="en-US"/>
              </w:rPr>
              <w:t xml:space="preserve"> REPRESENTATIVE or his authorized representative</w:t>
            </w:r>
            <w:r w:rsidRPr="00861CE7">
              <w:rPr>
                <w:lang w:val="en-US"/>
              </w:rPr>
              <w:t xml:space="preserve"> to give an instruction to the CONTRACTOR orally in the first instance, the CONTRACTOR shall comply with such instruction. Any such oral instruction shall be confirmed </w:t>
            </w:r>
            <w:r w:rsidRPr="00861CE7" w:rsidR="009E13FB">
              <w:rPr>
                <w:lang w:val="en-US"/>
              </w:rPr>
              <w:t xml:space="preserve">by the parties </w:t>
            </w:r>
            <w:r w:rsidRPr="00861CE7">
              <w:rPr>
                <w:lang w:val="en-US"/>
              </w:rPr>
              <w:t xml:space="preserve">in writing as soon as possible under the circumstances, provided that if the CONTRACTOR confirms in writing any such oral instruction </w:t>
            </w:r>
            <w:r w:rsidRPr="00861CE7" w:rsidR="009E13FB">
              <w:rPr>
                <w:lang w:val="en-US"/>
              </w:rPr>
              <w:t>and CLIENT does not</w:t>
            </w:r>
            <w:r w:rsidRPr="00861CE7">
              <w:rPr>
                <w:lang w:val="en-US"/>
              </w:rPr>
              <w:t xml:space="preserve"> contradict</w:t>
            </w:r>
            <w:r w:rsidRPr="00861CE7" w:rsidR="009E13FB">
              <w:rPr>
                <w:lang w:val="en-US"/>
              </w:rPr>
              <w:t xml:space="preserve"> such confirmation </w:t>
            </w:r>
            <w:r w:rsidRPr="00861CE7">
              <w:rPr>
                <w:lang w:val="en-US"/>
              </w:rPr>
              <w:t xml:space="preserve"> in writing without undue delay, it shall be deemed to be an instruction in writing by the </w:t>
            </w:r>
            <w:r w:rsidRPr="00861CE7" w:rsidR="009E13FB">
              <w:rPr>
                <w:lang w:val="en-US"/>
              </w:rPr>
              <w:t xml:space="preserve">authorized </w:t>
            </w:r>
            <w:r w:rsidRPr="00861CE7">
              <w:rPr>
                <w:lang w:val="en-US"/>
              </w:rPr>
              <w:t>CLIENT</w:t>
            </w:r>
            <w:r w:rsidRPr="00861CE7" w:rsidR="009E13FB">
              <w:rPr>
                <w:lang w:val="en-US"/>
              </w:rPr>
              <w:t xml:space="preserve"> REPRESENTATIVE</w:t>
            </w:r>
            <w:r w:rsidRPr="00861CE7">
              <w:rPr>
                <w:lang w:val="en-US"/>
              </w:rPr>
              <w:t>.</w:t>
            </w:r>
          </w:p>
        </w:tc>
      </w:tr>
      <w:tr w:rsidRPr="00887C35" w:rsidR="004522A8" w:rsidTr="08CD3B05" w14:paraId="05EBEF9C" w14:textId="77777777">
        <w:tc>
          <w:tcPr>
            <w:tcW w:w="850" w:type="dxa"/>
          </w:tcPr>
          <w:p w:rsidRPr="00861CE7" w:rsidR="004522A8" w:rsidP="00310BAB" w:rsidRDefault="004522A8" w14:paraId="783B9748" w14:textId="77777777">
            <w:r w:rsidRPr="00861CE7">
              <w:t>2.2</w:t>
            </w:r>
          </w:p>
        </w:tc>
        <w:tc>
          <w:tcPr>
            <w:tcW w:w="7656" w:type="dxa"/>
            <w:gridSpan w:val="3"/>
            <w:shd w:val="clear" w:color="auto" w:fill="auto"/>
            <w:hideMark/>
          </w:tcPr>
          <w:p w:rsidRPr="00861CE7" w:rsidR="004522A8" w:rsidP="00310BAB" w:rsidRDefault="004522A8" w14:paraId="212790D5" w14:textId="77777777">
            <w:pPr>
              <w:rPr>
                <w:lang w:val="en-US"/>
              </w:rPr>
            </w:pPr>
            <w:r w:rsidRPr="00861CE7">
              <w:rPr>
                <w:lang w:val="en-US"/>
              </w:rPr>
              <w:t>Any  reference  to  statute,  statutory  provision  or  statutory  instrument  shall  include  any  re-enactment  or amendment thereof for the time being in force.</w:t>
            </w:r>
          </w:p>
        </w:tc>
      </w:tr>
      <w:tr w:rsidRPr="00887C35" w:rsidR="004522A8" w:rsidTr="08CD3B05" w14:paraId="09E01FE9" w14:textId="77777777">
        <w:tc>
          <w:tcPr>
            <w:tcW w:w="850" w:type="dxa"/>
          </w:tcPr>
          <w:p w:rsidRPr="00861CE7" w:rsidR="004522A8" w:rsidP="00310BAB" w:rsidRDefault="004522A8" w14:paraId="4753D7F0" w14:textId="77777777">
            <w:r w:rsidRPr="00861CE7">
              <w:t>2.3</w:t>
            </w:r>
          </w:p>
        </w:tc>
        <w:tc>
          <w:tcPr>
            <w:tcW w:w="7656" w:type="dxa"/>
            <w:gridSpan w:val="3"/>
            <w:shd w:val="clear" w:color="auto" w:fill="auto"/>
            <w:hideMark/>
          </w:tcPr>
          <w:p w:rsidRPr="00861CE7" w:rsidR="004522A8" w:rsidP="00310BAB" w:rsidRDefault="004522A8" w14:paraId="768FE8BA" w14:textId="77777777">
            <w:pPr>
              <w:rPr>
                <w:lang w:val="en-US"/>
              </w:rPr>
            </w:pPr>
            <w:r w:rsidRPr="00861CE7">
              <w:rPr>
                <w:lang w:val="en-US"/>
              </w:rPr>
              <w:t>Unless the context otherwise requires, words importing the singular shall include the plural, and words importing the masculine gender shall include the feminine and neuter genders, and vice versa.</w:t>
            </w:r>
          </w:p>
        </w:tc>
      </w:tr>
      <w:tr w:rsidRPr="00887C35" w:rsidR="004522A8" w:rsidTr="08CD3B05" w14:paraId="3912A11C" w14:textId="77777777">
        <w:tc>
          <w:tcPr>
            <w:tcW w:w="850" w:type="dxa"/>
          </w:tcPr>
          <w:p w:rsidRPr="00861CE7" w:rsidR="004522A8" w:rsidP="00310BAB" w:rsidRDefault="004522A8" w14:paraId="7634D654" w14:textId="77777777">
            <w:pPr>
              <w:rPr>
                <w:lang w:val="en-US"/>
              </w:rPr>
            </w:pPr>
          </w:p>
        </w:tc>
        <w:tc>
          <w:tcPr>
            <w:tcW w:w="7656" w:type="dxa"/>
            <w:gridSpan w:val="3"/>
            <w:shd w:val="clear" w:color="auto" w:fill="auto"/>
            <w:hideMark/>
          </w:tcPr>
          <w:p w:rsidRPr="00861CE7" w:rsidR="004522A8" w:rsidP="00310BAB" w:rsidRDefault="004522A8" w14:paraId="640F468E" w14:textId="77777777">
            <w:pPr>
              <w:rPr>
                <w:lang w:val="en-US"/>
              </w:rPr>
            </w:pPr>
          </w:p>
        </w:tc>
      </w:tr>
      <w:tr w:rsidRPr="00861CE7" w:rsidR="000561B8" w:rsidTr="08CD3B05" w14:paraId="258740A8" w14:textId="77777777">
        <w:tc>
          <w:tcPr>
            <w:tcW w:w="8506" w:type="dxa"/>
            <w:gridSpan w:val="4"/>
          </w:tcPr>
          <w:p w:rsidRPr="00861CE7" w:rsidR="000561B8" w:rsidP="00310BAB" w:rsidRDefault="000561B8" w14:paraId="1ABB7BC0" w14:textId="682781FD">
            <w:pPr>
              <w:pStyle w:val="Kop1"/>
            </w:pPr>
            <w:bookmarkStart w:name="_Toc397584912" w:id="31"/>
            <w:bookmarkStart w:name="_Toc479107387" w:id="32"/>
            <w:r w:rsidRPr="00861CE7">
              <w:t>3 CLIENT AND CONTRACTOR REPRESENTATIVES</w:t>
            </w:r>
            <w:bookmarkEnd w:id="31"/>
            <w:bookmarkEnd w:id="32"/>
          </w:p>
        </w:tc>
      </w:tr>
      <w:tr w:rsidRPr="00861CE7" w:rsidR="004522A8" w:rsidTr="08CD3B05" w14:paraId="3C3A76D6" w14:textId="77777777">
        <w:tc>
          <w:tcPr>
            <w:tcW w:w="850" w:type="dxa"/>
          </w:tcPr>
          <w:p w:rsidRPr="00861CE7" w:rsidR="004522A8" w:rsidP="00310BAB" w:rsidRDefault="004522A8" w14:paraId="50C82095" w14:textId="77777777">
            <w:r w:rsidRPr="00861CE7">
              <w:t>3.1</w:t>
            </w:r>
          </w:p>
        </w:tc>
        <w:tc>
          <w:tcPr>
            <w:tcW w:w="7656" w:type="dxa"/>
            <w:gridSpan w:val="3"/>
            <w:shd w:val="clear" w:color="auto" w:fill="auto"/>
            <w:hideMark/>
          </w:tcPr>
          <w:p w:rsidRPr="00861CE7" w:rsidR="004522A8" w:rsidP="00310BAB" w:rsidRDefault="004522A8" w14:paraId="2896CCC5" w14:textId="77777777">
            <w:r w:rsidRPr="00861CE7">
              <w:t>General</w:t>
            </w:r>
          </w:p>
        </w:tc>
      </w:tr>
      <w:tr w:rsidRPr="00887C35" w:rsidR="004522A8" w:rsidTr="08CD3B05" w14:paraId="20669519" w14:textId="77777777">
        <w:tc>
          <w:tcPr>
            <w:tcW w:w="850" w:type="dxa"/>
          </w:tcPr>
          <w:p w:rsidRPr="00861CE7" w:rsidR="004522A8" w:rsidP="00310BAB" w:rsidRDefault="004522A8" w14:paraId="29EDBE58" w14:textId="77777777"/>
        </w:tc>
        <w:tc>
          <w:tcPr>
            <w:tcW w:w="568" w:type="dxa"/>
            <w:shd w:val="clear" w:color="auto" w:fill="auto"/>
            <w:hideMark/>
          </w:tcPr>
          <w:p w:rsidRPr="00861CE7" w:rsidR="004522A8" w:rsidP="00310BAB" w:rsidRDefault="004522A8" w14:paraId="20ABFE34" w14:textId="77777777">
            <w:r w:rsidRPr="00861CE7">
              <w:t>(a)</w:t>
            </w:r>
          </w:p>
        </w:tc>
        <w:tc>
          <w:tcPr>
            <w:tcW w:w="7088" w:type="dxa"/>
            <w:gridSpan w:val="2"/>
            <w:shd w:val="clear" w:color="auto" w:fill="auto"/>
          </w:tcPr>
          <w:p w:rsidRPr="00861CE7" w:rsidR="004522A8" w:rsidP="00310BAB" w:rsidRDefault="004522A8" w14:paraId="0143C844" w14:textId="5F2812CA">
            <w:pPr>
              <w:rPr>
                <w:lang w:val="en-US"/>
              </w:rPr>
            </w:pPr>
            <w:r w:rsidRPr="00861CE7">
              <w:rPr>
                <w:lang w:val="en-US"/>
              </w:rPr>
              <w:t xml:space="preserve">The CLIENT REPRESENTATIVE and the CONTRACTOR REPRESENTATIVE are the persons named as such in </w:t>
            </w:r>
            <w:r w:rsidRPr="00861CE7" w:rsidR="00001F88">
              <w:rPr>
                <w:lang w:val="en-US"/>
              </w:rPr>
              <w:t xml:space="preserve">Section I </w:t>
            </w:r>
            <w:r w:rsidRPr="00861CE7" w:rsidR="009E13FB">
              <w:rPr>
                <w:lang w:val="en-US"/>
              </w:rPr>
              <w:t>which is referred to in</w:t>
            </w:r>
            <w:r w:rsidRPr="00861CE7" w:rsidR="00C3595C">
              <w:rPr>
                <w:lang w:val="en-US"/>
              </w:rPr>
              <w:t xml:space="preserve"> the </w:t>
            </w:r>
            <w:r w:rsidRPr="00861CE7" w:rsidR="009E13FB">
              <w:rPr>
                <w:lang w:val="en-US"/>
              </w:rPr>
              <w:t>AGREEMENT</w:t>
            </w:r>
            <w:r w:rsidRPr="00861CE7" w:rsidR="00C3595C">
              <w:rPr>
                <w:lang w:val="en-US"/>
              </w:rPr>
              <w:t>.</w:t>
            </w:r>
          </w:p>
        </w:tc>
      </w:tr>
      <w:tr w:rsidRPr="00887C35" w:rsidR="004522A8" w:rsidTr="08CD3B05" w14:paraId="772FDD6A" w14:textId="77777777">
        <w:tc>
          <w:tcPr>
            <w:tcW w:w="850" w:type="dxa"/>
          </w:tcPr>
          <w:p w:rsidRPr="00861CE7" w:rsidR="004522A8" w:rsidP="00310BAB" w:rsidRDefault="004522A8" w14:paraId="1A72A2FF" w14:textId="77777777">
            <w:pPr>
              <w:rPr>
                <w:lang w:val="en-US"/>
              </w:rPr>
            </w:pPr>
          </w:p>
        </w:tc>
        <w:tc>
          <w:tcPr>
            <w:tcW w:w="568" w:type="dxa"/>
            <w:shd w:val="clear" w:color="auto" w:fill="auto"/>
          </w:tcPr>
          <w:p w:rsidRPr="00861CE7" w:rsidR="004522A8" w:rsidP="00310BAB" w:rsidRDefault="004522A8" w14:paraId="3AE3D77B" w14:textId="77777777">
            <w:r w:rsidRPr="00861CE7">
              <w:t>(b)</w:t>
            </w:r>
          </w:p>
        </w:tc>
        <w:tc>
          <w:tcPr>
            <w:tcW w:w="7088" w:type="dxa"/>
            <w:gridSpan w:val="2"/>
            <w:shd w:val="clear" w:color="auto" w:fill="auto"/>
          </w:tcPr>
          <w:p w:rsidRPr="00861CE7" w:rsidR="004522A8" w:rsidP="00310BAB" w:rsidRDefault="009E13FB" w14:paraId="51CE6CC7" w14:textId="415F16DB">
            <w:pPr>
              <w:rPr>
                <w:lang w:val="en-US"/>
              </w:rPr>
            </w:pPr>
            <w:r w:rsidRPr="00861CE7">
              <w:rPr>
                <w:lang w:val="en-US"/>
              </w:rPr>
              <w:t>The CLIENT REPRESENTATIVE AND CONTRACTOR REPRESENTATIVE</w:t>
            </w:r>
            <w:r w:rsidRPr="00861CE7" w:rsidR="004522A8">
              <w:rPr>
                <w:lang w:val="en-US"/>
              </w:rPr>
              <w:t xml:space="preserve">, or </w:t>
            </w:r>
            <w:r w:rsidRPr="00861CE7">
              <w:rPr>
                <w:lang w:val="en-US"/>
              </w:rPr>
              <w:t xml:space="preserve">their delegates as duly </w:t>
            </w:r>
            <w:r w:rsidRPr="00861CE7" w:rsidR="004522A8">
              <w:rPr>
                <w:lang w:val="en-US"/>
              </w:rPr>
              <w:t>appointed</w:t>
            </w:r>
            <w:r w:rsidRPr="00861CE7">
              <w:rPr>
                <w:lang w:val="en-US"/>
              </w:rPr>
              <w:t xml:space="preserve"> in writing</w:t>
            </w:r>
            <w:r w:rsidRPr="00861CE7" w:rsidR="004522A8">
              <w:rPr>
                <w:lang w:val="en-US"/>
              </w:rPr>
              <w:t>, shall be readily available to enable both PARTIES to discharge their obligations under the CONTRACT.</w:t>
            </w:r>
          </w:p>
        </w:tc>
      </w:tr>
      <w:tr w:rsidRPr="00887C35" w:rsidR="004522A8" w:rsidTr="08CD3B05" w14:paraId="3484B393" w14:textId="77777777">
        <w:tc>
          <w:tcPr>
            <w:tcW w:w="850" w:type="dxa"/>
          </w:tcPr>
          <w:p w:rsidRPr="00861CE7" w:rsidR="004522A8" w:rsidP="00310BAB" w:rsidRDefault="004522A8" w14:paraId="024E2485" w14:textId="77777777">
            <w:pPr>
              <w:rPr>
                <w:lang w:val="en-US"/>
              </w:rPr>
            </w:pPr>
          </w:p>
        </w:tc>
        <w:tc>
          <w:tcPr>
            <w:tcW w:w="568" w:type="dxa"/>
            <w:shd w:val="clear" w:color="auto" w:fill="auto"/>
          </w:tcPr>
          <w:p w:rsidRPr="00861CE7" w:rsidR="004522A8" w:rsidP="00310BAB" w:rsidRDefault="004522A8" w14:paraId="0ADBC348" w14:textId="77777777">
            <w:r w:rsidRPr="00861CE7">
              <w:t>(c)</w:t>
            </w:r>
          </w:p>
        </w:tc>
        <w:tc>
          <w:tcPr>
            <w:tcW w:w="7088" w:type="dxa"/>
            <w:gridSpan w:val="2"/>
            <w:shd w:val="clear" w:color="auto" w:fill="auto"/>
          </w:tcPr>
          <w:p w:rsidRPr="00861CE7" w:rsidR="004522A8" w:rsidP="00310BAB" w:rsidRDefault="004522A8" w14:paraId="2BDF6725" w14:textId="2DE8675D">
            <w:pPr>
              <w:rPr>
                <w:lang w:val="en-US"/>
              </w:rPr>
            </w:pPr>
            <w:r w:rsidRPr="00861CE7">
              <w:rPr>
                <w:lang w:val="en-US"/>
              </w:rPr>
              <w:t xml:space="preserve">The CLIENT REPRESENTATIVE and any person </w:t>
            </w:r>
            <w:r w:rsidRPr="00861CE7" w:rsidR="009E13FB">
              <w:rPr>
                <w:lang w:val="en-US"/>
              </w:rPr>
              <w:t>authorized</w:t>
            </w:r>
            <w:r w:rsidRPr="00861CE7">
              <w:rPr>
                <w:lang w:val="en-US"/>
              </w:rPr>
              <w:t xml:space="preserve"> by him shall have access at all reasonable times to the WORKSITE and the CONTRACTOR shall afford every facility for and every assistance in obtaining the right of access.</w:t>
            </w:r>
          </w:p>
        </w:tc>
      </w:tr>
      <w:tr w:rsidRPr="00861CE7" w:rsidR="004522A8" w:rsidTr="08CD3B05" w14:paraId="7908D298" w14:textId="77777777">
        <w:tc>
          <w:tcPr>
            <w:tcW w:w="850" w:type="dxa"/>
          </w:tcPr>
          <w:p w:rsidRPr="00861CE7" w:rsidR="004522A8" w:rsidP="00310BAB" w:rsidRDefault="004522A8" w14:paraId="61E9E162" w14:textId="77777777">
            <w:r w:rsidRPr="00861CE7">
              <w:t>3.2</w:t>
            </w:r>
          </w:p>
        </w:tc>
        <w:tc>
          <w:tcPr>
            <w:tcW w:w="7656" w:type="dxa"/>
            <w:gridSpan w:val="3"/>
            <w:shd w:val="clear" w:color="auto" w:fill="auto"/>
            <w:hideMark/>
          </w:tcPr>
          <w:p w:rsidRPr="00861CE7" w:rsidR="004522A8" w:rsidP="00310BAB" w:rsidRDefault="004522A8" w14:paraId="64786007" w14:textId="47D22710">
            <w:r w:rsidRPr="00861CE7">
              <w:t xml:space="preserve">CLIENT </w:t>
            </w:r>
            <w:r w:rsidRPr="00861CE7" w:rsidR="00DB7A7A">
              <w:t>REPRESENTATIVE</w:t>
            </w:r>
          </w:p>
        </w:tc>
      </w:tr>
      <w:tr w:rsidRPr="00887C35" w:rsidR="004522A8" w:rsidTr="08CD3B05" w14:paraId="4C3F3DBE" w14:textId="77777777">
        <w:tc>
          <w:tcPr>
            <w:tcW w:w="850" w:type="dxa"/>
          </w:tcPr>
          <w:p w:rsidRPr="00861CE7" w:rsidR="004522A8" w:rsidP="00310BAB" w:rsidRDefault="004522A8" w14:paraId="6283FA31" w14:textId="77777777"/>
        </w:tc>
        <w:tc>
          <w:tcPr>
            <w:tcW w:w="568" w:type="dxa"/>
            <w:shd w:val="clear" w:color="auto" w:fill="auto"/>
          </w:tcPr>
          <w:p w:rsidRPr="00861CE7" w:rsidR="004522A8" w:rsidP="00310BAB" w:rsidRDefault="004522A8" w14:paraId="7C221612" w14:textId="77777777">
            <w:r w:rsidRPr="00861CE7">
              <w:t>(a)</w:t>
            </w:r>
          </w:p>
        </w:tc>
        <w:tc>
          <w:tcPr>
            <w:tcW w:w="7088" w:type="dxa"/>
            <w:gridSpan w:val="2"/>
            <w:shd w:val="clear" w:color="auto" w:fill="auto"/>
          </w:tcPr>
          <w:p w:rsidRPr="00861CE7" w:rsidR="004522A8" w:rsidP="00310BAB" w:rsidRDefault="004522A8" w14:paraId="42B59C70" w14:textId="0A655F8A">
            <w:pPr>
              <w:rPr>
                <w:lang w:val="en-US"/>
              </w:rPr>
            </w:pPr>
            <w:r w:rsidRPr="00861CE7">
              <w:rPr>
                <w:lang w:val="en-US"/>
              </w:rPr>
              <w:t xml:space="preserve">The CLIENT REPRESENTATIVE has the authority to commit the CLIENT in all matters under the CONTRACT </w:t>
            </w:r>
            <w:r w:rsidRPr="00861CE7" w:rsidR="00DB7A7A">
              <w:rPr>
                <w:lang w:val="en-US"/>
              </w:rPr>
              <w:t xml:space="preserve">subject to Sub-Clause 3.2.d </w:t>
            </w:r>
            <w:r w:rsidRPr="00861CE7">
              <w:rPr>
                <w:lang w:val="en-US"/>
              </w:rPr>
              <w:t>and  shall be responsible for issuing to and receiving from the CONTRACTOR all notices, information, instructions and decisions.</w:t>
            </w:r>
          </w:p>
        </w:tc>
      </w:tr>
      <w:tr w:rsidRPr="00887C35" w:rsidR="004522A8" w:rsidTr="08CD3B05" w14:paraId="483F4942" w14:textId="77777777">
        <w:tc>
          <w:tcPr>
            <w:tcW w:w="850" w:type="dxa"/>
          </w:tcPr>
          <w:p w:rsidRPr="00861CE7" w:rsidR="004522A8" w:rsidP="00310BAB" w:rsidRDefault="004522A8" w14:paraId="31307FAF" w14:textId="77777777">
            <w:pPr>
              <w:rPr>
                <w:lang w:val="en-US"/>
              </w:rPr>
            </w:pPr>
          </w:p>
        </w:tc>
        <w:tc>
          <w:tcPr>
            <w:tcW w:w="568" w:type="dxa"/>
            <w:shd w:val="clear" w:color="auto" w:fill="auto"/>
          </w:tcPr>
          <w:p w:rsidRPr="00861CE7" w:rsidR="004522A8" w:rsidP="00310BAB" w:rsidRDefault="004522A8" w14:paraId="2C9F385D" w14:textId="77777777">
            <w:r w:rsidRPr="00861CE7">
              <w:t>(b)</w:t>
            </w:r>
          </w:p>
        </w:tc>
        <w:tc>
          <w:tcPr>
            <w:tcW w:w="7088" w:type="dxa"/>
            <w:gridSpan w:val="2"/>
            <w:shd w:val="clear" w:color="auto" w:fill="auto"/>
          </w:tcPr>
          <w:p w:rsidRPr="00861CE7" w:rsidR="004522A8" w:rsidP="00310BAB" w:rsidRDefault="004522A8" w14:paraId="73420ED0" w14:textId="6E0EDF10">
            <w:pPr>
              <w:rPr>
                <w:lang w:val="en-US"/>
              </w:rPr>
            </w:pPr>
            <w:r w:rsidRPr="00861CE7">
              <w:rPr>
                <w:lang w:val="en-US"/>
              </w:rPr>
              <w:t xml:space="preserve">By notice to the CONTRACTOR, the CLIENT REPRESENTATIVE may at any time delegate </w:t>
            </w:r>
            <w:r w:rsidRPr="00861CE7" w:rsidR="00DB7A7A">
              <w:rPr>
                <w:lang w:val="en-US"/>
              </w:rPr>
              <w:t xml:space="preserve">in writing </w:t>
            </w:r>
            <w:r w:rsidRPr="00861CE7">
              <w:rPr>
                <w:lang w:val="en-US"/>
              </w:rPr>
              <w:t>any of his authority to any nominated deputy. Such notice shall specify the precise authority of any such deputy and shall be sent to the CONTRACTOR REPRESENTATIVE.</w:t>
            </w:r>
          </w:p>
        </w:tc>
      </w:tr>
      <w:tr w:rsidRPr="00887C35" w:rsidR="004522A8" w:rsidTr="08CD3B05" w14:paraId="240F4CD1" w14:textId="77777777">
        <w:tc>
          <w:tcPr>
            <w:tcW w:w="850" w:type="dxa"/>
          </w:tcPr>
          <w:p w:rsidRPr="00861CE7" w:rsidR="004522A8" w:rsidP="00310BAB" w:rsidRDefault="004522A8" w14:paraId="3EEA4105" w14:textId="77777777">
            <w:pPr>
              <w:rPr>
                <w:lang w:val="en-US"/>
              </w:rPr>
            </w:pPr>
          </w:p>
        </w:tc>
        <w:tc>
          <w:tcPr>
            <w:tcW w:w="568" w:type="dxa"/>
            <w:shd w:val="clear" w:color="auto" w:fill="auto"/>
          </w:tcPr>
          <w:p w:rsidRPr="00861CE7" w:rsidR="004522A8" w:rsidP="00310BAB" w:rsidRDefault="004522A8" w14:paraId="3BCD20B4" w14:textId="77777777">
            <w:r w:rsidRPr="00861CE7">
              <w:t>(c)</w:t>
            </w:r>
          </w:p>
        </w:tc>
        <w:tc>
          <w:tcPr>
            <w:tcW w:w="7088" w:type="dxa"/>
            <w:gridSpan w:val="2"/>
            <w:shd w:val="clear" w:color="auto" w:fill="auto"/>
          </w:tcPr>
          <w:p w:rsidRPr="00861CE7" w:rsidR="004522A8" w:rsidP="00310BAB" w:rsidRDefault="004522A8" w14:paraId="476C6298" w14:textId="7C0FD7A2">
            <w:pPr>
              <w:rPr>
                <w:lang w:val="en-US"/>
              </w:rPr>
            </w:pPr>
            <w:r w:rsidRPr="00861CE7">
              <w:rPr>
                <w:lang w:val="en-US"/>
              </w:rPr>
              <w:t>The CLIENT may change the CLIENT REPRESENTATIVE at any time and shall notify the CONTRACTOR of any change.</w:t>
            </w:r>
          </w:p>
        </w:tc>
      </w:tr>
      <w:tr w:rsidRPr="00887C35" w:rsidR="004522A8" w:rsidTr="08CD3B05" w14:paraId="25D3B124" w14:textId="77777777">
        <w:tc>
          <w:tcPr>
            <w:tcW w:w="850" w:type="dxa"/>
          </w:tcPr>
          <w:p w:rsidRPr="00861CE7" w:rsidR="004522A8" w:rsidP="00310BAB" w:rsidRDefault="004522A8" w14:paraId="7A02C178" w14:textId="77777777">
            <w:pPr>
              <w:rPr>
                <w:lang w:val="en-US"/>
              </w:rPr>
            </w:pPr>
          </w:p>
        </w:tc>
        <w:tc>
          <w:tcPr>
            <w:tcW w:w="568" w:type="dxa"/>
            <w:shd w:val="clear" w:color="auto" w:fill="auto"/>
          </w:tcPr>
          <w:p w:rsidRPr="00861CE7" w:rsidR="004522A8" w:rsidP="00310BAB" w:rsidRDefault="004522A8" w14:paraId="56C506BD" w14:textId="77777777">
            <w:r w:rsidRPr="00861CE7">
              <w:t>(d)</w:t>
            </w:r>
          </w:p>
        </w:tc>
        <w:tc>
          <w:tcPr>
            <w:tcW w:w="7088" w:type="dxa"/>
            <w:gridSpan w:val="2"/>
            <w:shd w:val="clear" w:color="auto" w:fill="auto"/>
          </w:tcPr>
          <w:p w:rsidRPr="00861CE7" w:rsidR="004522A8" w:rsidP="00310BAB" w:rsidRDefault="004522A8" w14:paraId="5FA05B19" w14:textId="06D051CC">
            <w:pPr>
              <w:rPr>
                <w:lang w:val="en-US"/>
              </w:rPr>
            </w:pPr>
            <w:r w:rsidRPr="00861CE7">
              <w:rPr>
                <w:lang w:val="en-US"/>
              </w:rPr>
              <w:t>Except as expressly stated in the CONTRACT, the CLIENT REPRESENTATIVE has no powers to amend the CONTRACT or to relieve the CONTRACTOR from any of its obligations under the CONTRACT.</w:t>
            </w:r>
          </w:p>
        </w:tc>
      </w:tr>
      <w:tr w:rsidRPr="00861CE7" w:rsidR="004522A8" w:rsidTr="08CD3B05" w14:paraId="7BAE6C25" w14:textId="77777777">
        <w:tc>
          <w:tcPr>
            <w:tcW w:w="850" w:type="dxa"/>
          </w:tcPr>
          <w:p w:rsidRPr="00861CE7" w:rsidR="004522A8" w:rsidP="00310BAB" w:rsidRDefault="004522A8" w14:paraId="453F6A80" w14:textId="77777777">
            <w:r w:rsidRPr="00861CE7">
              <w:t>3.3</w:t>
            </w:r>
          </w:p>
        </w:tc>
        <w:tc>
          <w:tcPr>
            <w:tcW w:w="7656" w:type="dxa"/>
            <w:gridSpan w:val="3"/>
            <w:shd w:val="clear" w:color="auto" w:fill="auto"/>
            <w:hideMark/>
          </w:tcPr>
          <w:p w:rsidRPr="00861CE7" w:rsidR="004522A8" w:rsidP="00310BAB" w:rsidRDefault="00CD5ACE" w14:paraId="2CE581B9" w14:textId="00DEC0FA">
            <w:r w:rsidRPr="00861CE7">
              <w:t>CONTRACTOR</w:t>
            </w:r>
            <w:r w:rsidRPr="00861CE7" w:rsidR="004522A8">
              <w:t xml:space="preserve"> Representative</w:t>
            </w:r>
          </w:p>
        </w:tc>
      </w:tr>
      <w:tr w:rsidRPr="00887C35" w:rsidR="004522A8" w:rsidTr="08CD3B05" w14:paraId="743690F5" w14:textId="77777777">
        <w:tc>
          <w:tcPr>
            <w:tcW w:w="850" w:type="dxa"/>
          </w:tcPr>
          <w:p w:rsidRPr="00861CE7" w:rsidR="004522A8" w:rsidP="00310BAB" w:rsidRDefault="004522A8" w14:paraId="6D77D4C1" w14:textId="77777777"/>
        </w:tc>
        <w:tc>
          <w:tcPr>
            <w:tcW w:w="568" w:type="dxa"/>
            <w:shd w:val="clear" w:color="auto" w:fill="auto"/>
          </w:tcPr>
          <w:p w:rsidRPr="00861CE7" w:rsidR="004522A8" w:rsidP="00310BAB" w:rsidRDefault="004522A8" w14:paraId="2929E022" w14:textId="77777777">
            <w:r w:rsidRPr="00861CE7">
              <w:t>(a)</w:t>
            </w:r>
          </w:p>
        </w:tc>
        <w:tc>
          <w:tcPr>
            <w:tcW w:w="7088" w:type="dxa"/>
            <w:gridSpan w:val="2"/>
            <w:shd w:val="clear" w:color="auto" w:fill="auto"/>
          </w:tcPr>
          <w:p w:rsidRPr="00861CE7" w:rsidR="004522A8" w:rsidP="00310BAB" w:rsidRDefault="004522A8" w14:paraId="4688411B" w14:textId="4F40EDA8">
            <w:pPr>
              <w:rPr>
                <w:lang w:val="en-US"/>
              </w:rPr>
            </w:pPr>
            <w:r w:rsidRPr="00861CE7">
              <w:rPr>
                <w:lang w:val="en-US"/>
              </w:rPr>
              <w:t xml:space="preserve">The CONTRACTOR REPRESENTATIVE </w:t>
            </w:r>
            <w:r w:rsidRPr="00861CE7" w:rsidR="00DB7A7A">
              <w:rPr>
                <w:lang w:val="en-US"/>
              </w:rPr>
              <w:t>has the authority to commit the CONTRACTOR in all matters under the CONTRACT subject to Sub-Clause 3.3.d and commit the CONTRACTOR to any course of action within the rights and obligations of the CONTRACTOR under the CONTRACT, and  shall be responsible for issuing to and receiving from the CLIENT all notices, information, instructions and decisions.</w:t>
            </w:r>
          </w:p>
        </w:tc>
      </w:tr>
      <w:tr w:rsidRPr="00887C35" w:rsidR="004522A8" w:rsidTr="08CD3B05" w14:paraId="076FBB77" w14:textId="77777777">
        <w:tc>
          <w:tcPr>
            <w:tcW w:w="850" w:type="dxa"/>
          </w:tcPr>
          <w:p w:rsidRPr="00861CE7" w:rsidR="004522A8" w:rsidP="00310BAB" w:rsidRDefault="004522A8" w14:paraId="6C63F346" w14:textId="77777777">
            <w:pPr>
              <w:rPr>
                <w:lang w:val="en-US"/>
              </w:rPr>
            </w:pPr>
          </w:p>
        </w:tc>
        <w:tc>
          <w:tcPr>
            <w:tcW w:w="568" w:type="dxa"/>
            <w:shd w:val="clear" w:color="auto" w:fill="auto"/>
          </w:tcPr>
          <w:p w:rsidRPr="00861CE7" w:rsidR="004522A8" w:rsidP="00310BAB" w:rsidRDefault="004522A8" w14:paraId="5178B067" w14:textId="77777777">
            <w:r w:rsidRPr="00861CE7">
              <w:t>(b)</w:t>
            </w:r>
          </w:p>
        </w:tc>
        <w:tc>
          <w:tcPr>
            <w:tcW w:w="7088" w:type="dxa"/>
            <w:gridSpan w:val="2"/>
            <w:shd w:val="clear" w:color="auto" w:fill="auto"/>
          </w:tcPr>
          <w:p w:rsidRPr="00861CE7" w:rsidR="004522A8" w:rsidP="00310BAB" w:rsidRDefault="004522A8" w14:paraId="1E142F85" w14:textId="08EA1B14">
            <w:pPr>
              <w:rPr>
                <w:lang w:val="en-US"/>
              </w:rPr>
            </w:pPr>
            <w:r w:rsidRPr="00861CE7">
              <w:rPr>
                <w:lang w:val="en-US"/>
              </w:rPr>
              <w:t xml:space="preserve">The CONTRACTOR REPRESENTATIVE may delegate </w:t>
            </w:r>
            <w:r w:rsidRPr="00861CE7" w:rsidR="00DB7A7A">
              <w:rPr>
                <w:lang w:val="en-US"/>
              </w:rPr>
              <w:t xml:space="preserve">in writing </w:t>
            </w:r>
            <w:r w:rsidRPr="00861CE7">
              <w:rPr>
                <w:lang w:val="en-US"/>
              </w:rPr>
              <w:t>any of his authority to any nominated deputy, the terms of such delegation being subject to the prior approval of the CLIENT which shall not be unreasonably withheld or delayed.</w:t>
            </w:r>
          </w:p>
        </w:tc>
      </w:tr>
      <w:tr w:rsidRPr="00887C35" w:rsidR="004522A8" w:rsidTr="08CD3B05" w14:paraId="790F7544" w14:textId="77777777">
        <w:tc>
          <w:tcPr>
            <w:tcW w:w="850" w:type="dxa"/>
          </w:tcPr>
          <w:p w:rsidRPr="00861CE7" w:rsidR="004522A8" w:rsidP="00310BAB" w:rsidRDefault="004522A8" w14:paraId="647775E8" w14:textId="77777777">
            <w:pPr>
              <w:rPr>
                <w:lang w:val="en-US"/>
              </w:rPr>
            </w:pPr>
          </w:p>
        </w:tc>
        <w:tc>
          <w:tcPr>
            <w:tcW w:w="568" w:type="dxa"/>
            <w:shd w:val="clear" w:color="auto" w:fill="auto"/>
          </w:tcPr>
          <w:p w:rsidRPr="00861CE7" w:rsidR="004522A8" w:rsidP="00310BAB" w:rsidRDefault="004522A8" w14:paraId="55F32F87" w14:textId="77777777">
            <w:r w:rsidRPr="00861CE7">
              <w:t>(c)</w:t>
            </w:r>
          </w:p>
        </w:tc>
        <w:tc>
          <w:tcPr>
            <w:tcW w:w="7088" w:type="dxa"/>
            <w:gridSpan w:val="2"/>
            <w:shd w:val="clear" w:color="auto" w:fill="auto"/>
          </w:tcPr>
          <w:p w:rsidRPr="00861CE7" w:rsidR="004522A8" w:rsidP="00310BAB" w:rsidRDefault="004522A8" w14:paraId="6D733D9C" w14:textId="181D87F7">
            <w:pPr>
              <w:rPr>
                <w:lang w:val="en-US"/>
              </w:rPr>
            </w:pPr>
            <w:r w:rsidRPr="00861CE7">
              <w:rPr>
                <w:lang w:val="en-US"/>
              </w:rPr>
              <w:t>The CONTRACTOR shall not change the CONTRACTOR REPRESENTATIVE or any nominated deputy without cause without the prior approval of the CLIENT which shall not unreasonably be withheld or delayed.</w:t>
            </w:r>
          </w:p>
        </w:tc>
      </w:tr>
      <w:tr w:rsidRPr="00887C35" w:rsidR="004522A8" w:rsidTr="08CD3B05" w14:paraId="31FC0DFE" w14:textId="77777777">
        <w:tc>
          <w:tcPr>
            <w:tcW w:w="850" w:type="dxa"/>
          </w:tcPr>
          <w:p w:rsidRPr="00861CE7" w:rsidR="004522A8" w:rsidP="00310BAB" w:rsidRDefault="004522A8" w14:paraId="6112AB9C" w14:textId="77777777">
            <w:pPr>
              <w:rPr>
                <w:lang w:val="en-US"/>
              </w:rPr>
            </w:pPr>
          </w:p>
        </w:tc>
        <w:tc>
          <w:tcPr>
            <w:tcW w:w="568" w:type="dxa"/>
            <w:shd w:val="clear" w:color="auto" w:fill="auto"/>
          </w:tcPr>
          <w:p w:rsidRPr="00861CE7" w:rsidR="004522A8" w:rsidP="00310BAB" w:rsidRDefault="004522A8" w14:paraId="244E6DE5" w14:textId="77777777">
            <w:r w:rsidRPr="00861CE7">
              <w:t>(d)</w:t>
            </w:r>
          </w:p>
        </w:tc>
        <w:tc>
          <w:tcPr>
            <w:tcW w:w="7088" w:type="dxa"/>
            <w:gridSpan w:val="2"/>
            <w:shd w:val="clear" w:color="auto" w:fill="auto"/>
          </w:tcPr>
          <w:p w:rsidRPr="00861CE7" w:rsidR="004522A8" w:rsidP="00310BAB" w:rsidRDefault="004522A8" w14:paraId="6FDAA515" w14:textId="77777777">
            <w:pPr>
              <w:rPr>
                <w:lang w:val="en-US"/>
              </w:rPr>
            </w:pPr>
            <w:r w:rsidRPr="00861CE7">
              <w:rPr>
                <w:lang w:val="en-US"/>
              </w:rPr>
              <w:t>The CONTRACTOR REPRESENTATIVE has no powers to amend the CONTRACT.</w:t>
            </w:r>
          </w:p>
        </w:tc>
      </w:tr>
      <w:tr w:rsidRPr="00887C35" w:rsidR="004522A8" w:rsidTr="08CD3B05" w14:paraId="789887B9" w14:textId="77777777">
        <w:tc>
          <w:tcPr>
            <w:tcW w:w="850" w:type="dxa"/>
          </w:tcPr>
          <w:p w:rsidRPr="00861CE7" w:rsidR="004522A8" w:rsidP="00310BAB" w:rsidRDefault="004522A8" w14:paraId="2DB18A63" w14:textId="77777777">
            <w:pPr>
              <w:rPr>
                <w:lang w:val="en-US"/>
              </w:rPr>
            </w:pPr>
          </w:p>
        </w:tc>
        <w:tc>
          <w:tcPr>
            <w:tcW w:w="7656" w:type="dxa"/>
            <w:gridSpan w:val="3"/>
            <w:shd w:val="clear" w:color="auto" w:fill="auto"/>
            <w:hideMark/>
          </w:tcPr>
          <w:p w:rsidRPr="00861CE7" w:rsidR="004522A8" w:rsidP="00310BAB" w:rsidRDefault="004522A8" w14:paraId="0F16CBE3" w14:textId="77777777">
            <w:pPr>
              <w:rPr>
                <w:lang w:val="en-US"/>
              </w:rPr>
            </w:pPr>
          </w:p>
        </w:tc>
      </w:tr>
      <w:tr w:rsidRPr="00861CE7" w:rsidR="000561B8" w:rsidTr="08CD3B05" w14:paraId="05C584C2" w14:textId="77777777">
        <w:tc>
          <w:tcPr>
            <w:tcW w:w="8506" w:type="dxa"/>
            <w:gridSpan w:val="4"/>
          </w:tcPr>
          <w:p w:rsidRPr="00861CE7" w:rsidR="000561B8" w:rsidP="00310BAB" w:rsidRDefault="000561B8" w14:paraId="0E9BB042" w14:textId="2C090750">
            <w:pPr>
              <w:pStyle w:val="Kop1"/>
            </w:pPr>
            <w:bookmarkStart w:name="_Toc397584913" w:id="33"/>
            <w:bookmarkStart w:name="_Toc479107388" w:id="34"/>
            <w:r w:rsidRPr="00861CE7">
              <w:t>4 CONTRACTOR’S GENERAL OBLIGATIONS</w:t>
            </w:r>
            <w:bookmarkEnd w:id="33"/>
            <w:bookmarkEnd w:id="34"/>
          </w:p>
        </w:tc>
      </w:tr>
      <w:tr w:rsidRPr="00887C35" w:rsidR="004522A8" w:rsidTr="08CD3B05" w14:paraId="62BC3990" w14:textId="77777777">
        <w:tc>
          <w:tcPr>
            <w:tcW w:w="850" w:type="dxa"/>
          </w:tcPr>
          <w:p w:rsidRPr="00861CE7" w:rsidR="004522A8" w:rsidP="00310BAB" w:rsidRDefault="004522A8" w14:paraId="0582C379" w14:textId="77777777">
            <w:r w:rsidRPr="00861CE7">
              <w:t>4.1</w:t>
            </w:r>
          </w:p>
        </w:tc>
        <w:tc>
          <w:tcPr>
            <w:tcW w:w="7656" w:type="dxa"/>
            <w:gridSpan w:val="3"/>
            <w:shd w:val="clear" w:color="auto" w:fill="auto"/>
            <w:hideMark/>
          </w:tcPr>
          <w:p w:rsidRPr="00861CE7" w:rsidR="004522A8" w:rsidP="00310BAB" w:rsidRDefault="004522A8" w14:paraId="0491A6E4" w14:textId="3FF5BCF6">
            <w:pPr>
              <w:rPr>
                <w:lang w:val="en-US"/>
              </w:rPr>
            </w:pPr>
            <w:r w:rsidRPr="00861CE7">
              <w:rPr>
                <w:lang w:val="en-US"/>
              </w:rPr>
              <w:t xml:space="preserve">The CONTRACTOR shall provide all management, supervision, personnel, materials and equipment (except materials and equipment specified to be provided by the CLIENT), plant, consumables, facilities and all other things </w:t>
            </w:r>
            <w:r w:rsidRPr="00861CE7">
              <w:rPr>
                <w:lang w:val="en-US"/>
              </w:rPr>
              <w:lastRenderedPageBreak/>
              <w:t>whether of a temporary or permanent nature, so far as the necessity for providing the same is specified in or reasonably to be inferred from the CONTRACT.</w:t>
            </w:r>
          </w:p>
        </w:tc>
      </w:tr>
      <w:tr w:rsidRPr="00887C35" w:rsidR="004522A8" w:rsidTr="08CD3B05" w14:paraId="3A847D04" w14:textId="77777777">
        <w:tc>
          <w:tcPr>
            <w:tcW w:w="850" w:type="dxa"/>
          </w:tcPr>
          <w:p w:rsidRPr="00861CE7" w:rsidR="004522A8" w:rsidP="00310BAB" w:rsidRDefault="004522A8" w14:paraId="69F9471D" w14:textId="77777777">
            <w:r w:rsidRPr="00861CE7">
              <w:lastRenderedPageBreak/>
              <w:t>4.2</w:t>
            </w:r>
          </w:p>
        </w:tc>
        <w:tc>
          <w:tcPr>
            <w:tcW w:w="7656" w:type="dxa"/>
            <w:gridSpan w:val="3"/>
            <w:shd w:val="clear" w:color="auto" w:fill="auto"/>
            <w:hideMark/>
          </w:tcPr>
          <w:p w:rsidRPr="00861CE7" w:rsidR="004522A8" w:rsidP="00310BAB" w:rsidRDefault="004522A8" w14:paraId="1B2A22C4" w14:textId="77777777">
            <w:pPr>
              <w:rPr>
                <w:lang w:val="en-US"/>
              </w:rPr>
            </w:pPr>
            <w:r w:rsidRPr="00861CE7">
              <w:rPr>
                <w:lang w:val="en-US"/>
              </w:rPr>
              <w:t>The CONTRACTOR shall carry out all of its obligations under the CONTRACT and shall execute the WORK with all due care and diligence and with the skill to be expected of a reputable contractor experienced in the types of work to be carried out under the CONTRACT.</w:t>
            </w:r>
          </w:p>
        </w:tc>
      </w:tr>
      <w:tr w:rsidRPr="00887C35" w:rsidR="004522A8" w:rsidTr="08CD3B05" w14:paraId="7A119733" w14:textId="77777777">
        <w:tc>
          <w:tcPr>
            <w:tcW w:w="850" w:type="dxa"/>
          </w:tcPr>
          <w:p w:rsidRPr="00861CE7" w:rsidR="004522A8" w:rsidP="00310BAB" w:rsidRDefault="004522A8" w14:paraId="07BCC4B2" w14:textId="77777777">
            <w:r w:rsidRPr="00861CE7">
              <w:t>4.3</w:t>
            </w:r>
          </w:p>
        </w:tc>
        <w:tc>
          <w:tcPr>
            <w:tcW w:w="7656" w:type="dxa"/>
            <w:gridSpan w:val="3"/>
            <w:shd w:val="clear" w:color="auto" w:fill="auto"/>
            <w:hideMark/>
          </w:tcPr>
          <w:p w:rsidRPr="00861CE7" w:rsidR="004522A8" w:rsidP="00310BAB" w:rsidRDefault="00972A6E" w14:paraId="6FD283A7" w14:textId="515F05FA">
            <w:pPr>
              <w:rPr>
                <w:lang w:val="en-US"/>
              </w:rPr>
            </w:pPr>
            <w:r w:rsidRPr="00861CE7">
              <w:rPr>
                <w:lang w:val="en-US"/>
              </w:rPr>
              <w:t>Except to the extent that it may be legally or physically impossible or create a hazard to safety the CONTRACTOR shall comply with and strictly adhere to the instructions and directions by the CLIENT or the CLIENT’S REPRESENTATIVE or delegate as appointed under Sub-Clause 3.2, acting under the contractual mandate of CLIENT, on all matters relating to the WORK</w:t>
            </w:r>
            <w:r w:rsidRPr="00861CE7" w:rsidR="00D56AAA">
              <w:rPr>
                <w:lang w:val="en-US"/>
              </w:rPr>
              <w:t>.</w:t>
            </w:r>
          </w:p>
        </w:tc>
      </w:tr>
      <w:tr w:rsidRPr="00887C35" w:rsidR="004522A8" w:rsidTr="08CD3B05" w14:paraId="45B05A90" w14:textId="77777777">
        <w:tc>
          <w:tcPr>
            <w:tcW w:w="850" w:type="dxa"/>
          </w:tcPr>
          <w:p w:rsidRPr="00861CE7" w:rsidR="004522A8" w:rsidP="00310BAB" w:rsidRDefault="004522A8" w14:paraId="0FE27159" w14:textId="77777777">
            <w:pPr>
              <w:rPr>
                <w:lang w:val="en-GB"/>
              </w:rPr>
            </w:pPr>
            <w:r w:rsidRPr="00861CE7">
              <w:rPr>
                <w:lang w:val="en-GB"/>
              </w:rPr>
              <w:t>4.4</w:t>
            </w:r>
          </w:p>
        </w:tc>
        <w:tc>
          <w:tcPr>
            <w:tcW w:w="7656" w:type="dxa"/>
            <w:gridSpan w:val="3"/>
            <w:shd w:val="clear" w:color="auto" w:fill="auto"/>
            <w:hideMark/>
          </w:tcPr>
          <w:p w:rsidRPr="00861CE7" w:rsidR="004522A8" w:rsidP="00310BAB" w:rsidRDefault="004522A8" w14:paraId="7D231382" w14:textId="45753524">
            <w:pPr>
              <w:rPr>
                <w:lang w:val="en-US"/>
              </w:rPr>
            </w:pPr>
            <w:r w:rsidRPr="00861CE7">
              <w:rPr>
                <w:lang w:val="en-US"/>
              </w:rPr>
              <w:t>Materials and equipment or parts thereof provided by the CONTRACTOR for which there is no detailed specification included in the CONTRACT shall be of good quality and workmanship and fit for the intended purpose where a purpose is defined in the CONTRACT or, where no such purpose is defined, fit for its ordinary purpose.</w:t>
            </w:r>
          </w:p>
        </w:tc>
      </w:tr>
      <w:tr w:rsidRPr="00887C35" w:rsidR="004522A8" w:rsidTr="08CD3B05" w14:paraId="4A6F063D" w14:textId="77777777">
        <w:tc>
          <w:tcPr>
            <w:tcW w:w="850" w:type="dxa"/>
          </w:tcPr>
          <w:p w:rsidRPr="00861CE7" w:rsidR="004522A8" w:rsidP="00310BAB" w:rsidRDefault="004522A8" w14:paraId="198F155D" w14:textId="77777777">
            <w:r w:rsidRPr="00861CE7">
              <w:t>4.5</w:t>
            </w:r>
          </w:p>
        </w:tc>
        <w:tc>
          <w:tcPr>
            <w:tcW w:w="7656" w:type="dxa"/>
            <w:gridSpan w:val="3"/>
            <w:shd w:val="clear" w:color="auto" w:fill="auto"/>
            <w:hideMark/>
          </w:tcPr>
          <w:p w:rsidRPr="00861CE7" w:rsidR="004522A8" w:rsidP="00310BAB" w:rsidRDefault="004522A8" w14:paraId="21335C77" w14:textId="3C848071">
            <w:pPr>
              <w:rPr>
                <w:lang w:val="en-US"/>
              </w:rPr>
            </w:pPr>
            <w:r w:rsidRPr="00861CE7">
              <w:rPr>
                <w:lang w:val="en-US"/>
              </w:rPr>
              <w:t>In order to ensure that performance and completion of the WORK are not delayed or impeded the CONTRACTOR shall be responsible for the timely provision of all matters referred to in Clauses 4.1 and 4.4 and, where provided for elsewhere in the CONTRACT, for the timely request of materials, services and facilities</w:t>
            </w:r>
            <w:r w:rsidRPr="00861CE7" w:rsidR="00B216F0">
              <w:rPr>
                <w:lang w:val="en-US"/>
              </w:rPr>
              <w:t xml:space="preserve"> to be provided by CLIENT under the CONTRACT</w:t>
            </w:r>
            <w:r w:rsidRPr="00861CE7">
              <w:rPr>
                <w:lang w:val="en-US"/>
              </w:rPr>
              <w:t>.</w:t>
            </w:r>
          </w:p>
        </w:tc>
      </w:tr>
      <w:tr w:rsidRPr="00887C35" w:rsidR="00972A6E" w:rsidTr="08CD3B05" w14:paraId="2A75BA96" w14:textId="77777777">
        <w:tc>
          <w:tcPr>
            <w:tcW w:w="850" w:type="dxa"/>
          </w:tcPr>
          <w:p w:rsidRPr="00861CE7" w:rsidR="00972A6E" w:rsidP="00310BAB" w:rsidRDefault="00972A6E" w14:paraId="204F372A" w14:textId="77777777">
            <w:r w:rsidRPr="00861CE7">
              <w:t>4.6</w:t>
            </w:r>
          </w:p>
        </w:tc>
        <w:tc>
          <w:tcPr>
            <w:tcW w:w="7656" w:type="dxa"/>
            <w:gridSpan w:val="3"/>
            <w:shd w:val="clear" w:color="auto" w:fill="auto"/>
            <w:hideMark/>
          </w:tcPr>
          <w:p w:rsidRPr="00861CE7" w:rsidR="00972A6E" w:rsidP="00310BAB" w:rsidRDefault="00972A6E" w14:paraId="1A041A68" w14:textId="127A849D">
            <w:pPr>
              <w:rPr>
                <w:lang w:val="en-US"/>
              </w:rPr>
            </w:pPr>
            <w:r w:rsidRPr="00861CE7">
              <w:rPr>
                <w:lang w:val="en-US"/>
              </w:rPr>
              <w:t>The CLIENT reserves the right to let other contracts associated with the WORK. The CONTRACTOR shall afford the CLIENT and other contractors of the CLIENT reasonable access and opportunity for the performance of their work or contracts and shall co-operate fully with such parties.</w:t>
            </w:r>
          </w:p>
        </w:tc>
      </w:tr>
      <w:tr w:rsidRPr="00887C35" w:rsidR="00972A6E" w:rsidTr="08CD3B05" w14:paraId="767CA210" w14:textId="77777777">
        <w:tc>
          <w:tcPr>
            <w:tcW w:w="850" w:type="dxa"/>
          </w:tcPr>
          <w:p w:rsidRPr="00861CE7" w:rsidR="00972A6E" w:rsidP="00310BAB" w:rsidRDefault="00972A6E" w14:paraId="0183C5D1" w14:textId="77777777">
            <w:r w:rsidRPr="00861CE7">
              <w:t>4.7</w:t>
            </w:r>
          </w:p>
        </w:tc>
        <w:tc>
          <w:tcPr>
            <w:tcW w:w="7656" w:type="dxa"/>
            <w:gridSpan w:val="3"/>
            <w:shd w:val="clear" w:color="auto" w:fill="auto"/>
            <w:hideMark/>
          </w:tcPr>
          <w:p w:rsidRPr="00861CE7" w:rsidR="00972A6E" w:rsidP="00310BAB" w:rsidRDefault="00972A6E" w14:paraId="374894AE" w14:textId="77777777">
            <w:pPr>
              <w:rPr>
                <w:lang w:val="en-US"/>
              </w:rPr>
            </w:pPr>
            <w:r w:rsidRPr="00861CE7">
              <w:rPr>
                <w:lang w:val="en-US"/>
              </w:rPr>
              <w:t>The CONTRACTOR shall be responsible for the programming of the WORK.</w:t>
            </w:r>
          </w:p>
        </w:tc>
      </w:tr>
      <w:tr w:rsidRPr="00887C35" w:rsidR="00972A6E" w:rsidTr="08CD3B05" w14:paraId="6F1F5971" w14:textId="77777777">
        <w:tc>
          <w:tcPr>
            <w:tcW w:w="850" w:type="dxa"/>
          </w:tcPr>
          <w:p w:rsidRPr="00861CE7" w:rsidR="00972A6E" w:rsidP="00310BAB" w:rsidRDefault="00972A6E" w14:paraId="266236BA" w14:textId="77777777">
            <w:r w:rsidRPr="00861CE7">
              <w:t>4.8</w:t>
            </w:r>
          </w:p>
        </w:tc>
        <w:tc>
          <w:tcPr>
            <w:tcW w:w="7656" w:type="dxa"/>
            <w:gridSpan w:val="3"/>
            <w:shd w:val="clear" w:color="auto" w:fill="auto"/>
            <w:hideMark/>
          </w:tcPr>
          <w:p w:rsidRPr="00861CE7" w:rsidR="00972A6E" w:rsidP="00310BAB" w:rsidRDefault="00972A6E" w14:paraId="20DA3B3D" w14:textId="77777777">
            <w:pPr>
              <w:rPr>
                <w:lang w:val="en-US"/>
              </w:rPr>
            </w:pPr>
            <w:r w:rsidRPr="00861CE7">
              <w:rPr>
                <w:lang w:val="en-US"/>
              </w:rPr>
              <w:t>On completion of the WORK or any portion thereof, the CONTRACTOR shall without delay clear and remove all equipment and materials provided by the CONTRACTOR including debris, thereby leaving the WORKSITE in a clean, tidy and safe condition.</w:t>
            </w:r>
          </w:p>
        </w:tc>
      </w:tr>
      <w:tr w:rsidRPr="00887C35" w:rsidR="00972A6E" w:rsidTr="08CD3B05" w14:paraId="0927778D" w14:textId="77777777">
        <w:tc>
          <w:tcPr>
            <w:tcW w:w="850" w:type="dxa"/>
          </w:tcPr>
          <w:p w:rsidRPr="00861CE7" w:rsidR="00972A6E" w:rsidP="00310BAB" w:rsidRDefault="00972A6E" w14:paraId="20B72C6E" w14:textId="77777777">
            <w:r w:rsidRPr="00861CE7">
              <w:t>4.9</w:t>
            </w:r>
          </w:p>
        </w:tc>
        <w:tc>
          <w:tcPr>
            <w:tcW w:w="7656" w:type="dxa"/>
            <w:gridSpan w:val="3"/>
            <w:shd w:val="clear" w:color="auto" w:fill="auto"/>
            <w:hideMark/>
          </w:tcPr>
          <w:p w:rsidRPr="00861CE7" w:rsidR="00972A6E" w:rsidP="00310BAB" w:rsidRDefault="00972A6E" w14:paraId="2E302C7D" w14:textId="497CC9E8">
            <w:pPr>
              <w:rPr>
                <w:lang w:val="en-US"/>
              </w:rPr>
            </w:pPr>
            <w:r w:rsidRPr="00861CE7">
              <w:rPr>
                <w:lang w:val="en-US"/>
              </w:rPr>
              <w:t>Surplus material provided and / or owned by the CLIENT in the possession of the CONTRACTOR on completion of the WORK shall be disposed of by the CONTRACTOR in accordance with the instructions of the CLIENT REPRESENTATIVE.</w:t>
            </w:r>
          </w:p>
        </w:tc>
      </w:tr>
      <w:tr w:rsidRPr="00887C35" w:rsidR="002F3F9E" w:rsidTr="08CD3B05" w14:paraId="39ED9C4D" w14:textId="77777777">
        <w:tc>
          <w:tcPr>
            <w:tcW w:w="850" w:type="dxa"/>
          </w:tcPr>
          <w:p w:rsidRPr="00861CE7" w:rsidR="002F3F9E" w:rsidP="00310BAB" w:rsidRDefault="002F3F9E" w14:paraId="4A222248" w14:textId="77777777">
            <w:pPr>
              <w:rPr>
                <w:lang w:val="en-US"/>
              </w:rPr>
            </w:pPr>
            <w:r>
              <w:rPr>
                <w:lang w:val="en-US"/>
              </w:rPr>
              <w:t>4.10</w:t>
            </w:r>
          </w:p>
        </w:tc>
        <w:tc>
          <w:tcPr>
            <w:tcW w:w="7656" w:type="dxa"/>
            <w:gridSpan w:val="3"/>
            <w:shd w:val="clear" w:color="auto" w:fill="auto"/>
            <w:hideMark/>
          </w:tcPr>
          <w:p w:rsidRPr="00861CE7" w:rsidR="002F3F9E" w:rsidP="00310BAB" w:rsidRDefault="002F3F9E" w14:paraId="1A89F7A1" w14:textId="77777777">
            <w:pPr>
              <w:rPr>
                <w:lang w:val="en-US"/>
              </w:rPr>
            </w:pPr>
            <w:r w:rsidRPr="00861CE7">
              <w:rPr>
                <w:lang w:val="en-US"/>
              </w:rPr>
              <w:t xml:space="preserve">Where </w:t>
            </w:r>
            <w:r>
              <w:rPr>
                <w:lang w:val="en-US"/>
              </w:rPr>
              <w:t>vessel(s)</w:t>
            </w:r>
            <w:r w:rsidRPr="00861CE7">
              <w:rPr>
                <w:lang w:val="en-US"/>
              </w:rPr>
              <w:t xml:space="preserve"> of the CONTRACTOR are specified in the CONTRACT they shall not be replaced without the prior approval of the CLIENT. If </w:t>
            </w:r>
            <w:r>
              <w:rPr>
                <w:lang w:val="en-US"/>
              </w:rPr>
              <w:t>a vessel</w:t>
            </w:r>
            <w:r w:rsidRPr="00861CE7">
              <w:rPr>
                <w:lang w:val="en-US"/>
              </w:rPr>
              <w:t xml:space="preserve"> is replaced, </w:t>
            </w:r>
            <w:r>
              <w:rPr>
                <w:lang w:val="en-US"/>
              </w:rPr>
              <w:t>the functional specifications and performance of the vessel</w:t>
            </w:r>
            <w:r w:rsidRPr="00861CE7">
              <w:rPr>
                <w:lang w:val="en-US"/>
              </w:rPr>
              <w:t xml:space="preserve"> must </w:t>
            </w:r>
            <w:r>
              <w:rPr>
                <w:lang w:val="en-US"/>
              </w:rPr>
              <w:t>a</w:t>
            </w:r>
            <w:r w:rsidRPr="00861CE7">
              <w:rPr>
                <w:lang w:val="en-US"/>
              </w:rPr>
              <w:t xml:space="preserve">t least </w:t>
            </w:r>
            <w:r>
              <w:rPr>
                <w:lang w:val="en-US"/>
              </w:rPr>
              <w:t xml:space="preserve">be </w:t>
            </w:r>
            <w:r w:rsidRPr="00861CE7">
              <w:rPr>
                <w:lang w:val="en-US"/>
              </w:rPr>
              <w:t xml:space="preserve">equal to </w:t>
            </w:r>
            <w:r>
              <w:rPr>
                <w:lang w:val="en-US"/>
              </w:rPr>
              <w:t xml:space="preserve">or better than </w:t>
            </w:r>
            <w:r w:rsidRPr="00861CE7">
              <w:rPr>
                <w:lang w:val="en-US"/>
              </w:rPr>
              <w:t xml:space="preserve">those of the original </w:t>
            </w:r>
            <w:r>
              <w:rPr>
                <w:lang w:val="en-US"/>
              </w:rPr>
              <w:t>vessel(s)</w:t>
            </w:r>
            <w:r w:rsidRPr="00861CE7">
              <w:rPr>
                <w:lang w:val="en-US"/>
              </w:rPr>
              <w:t xml:space="preserve"> </w:t>
            </w:r>
            <w:r>
              <w:rPr>
                <w:lang w:val="en-US"/>
              </w:rPr>
              <w:t>and</w:t>
            </w:r>
            <w:r w:rsidRPr="00861CE7">
              <w:rPr>
                <w:lang w:val="en-US"/>
              </w:rPr>
              <w:t xml:space="preserve"> must meet the criteria agreed by the CLIENT and CONTRACTOR in this regard.</w:t>
            </w:r>
          </w:p>
        </w:tc>
      </w:tr>
      <w:tr w:rsidRPr="00887C35" w:rsidR="00003D16" w:rsidTr="08CD3B05" w14:paraId="4426C297" w14:textId="77777777">
        <w:tc>
          <w:tcPr>
            <w:tcW w:w="850" w:type="dxa"/>
          </w:tcPr>
          <w:p w:rsidR="00003D16" w:rsidP="00310BAB" w:rsidRDefault="00003D16" w14:paraId="6B921461" w14:textId="77777777">
            <w:pPr>
              <w:rPr>
                <w:lang w:val="en-US"/>
              </w:rPr>
            </w:pPr>
          </w:p>
        </w:tc>
        <w:tc>
          <w:tcPr>
            <w:tcW w:w="7656" w:type="dxa"/>
            <w:gridSpan w:val="3"/>
            <w:shd w:val="clear" w:color="auto" w:fill="auto"/>
          </w:tcPr>
          <w:p w:rsidRPr="00861CE7" w:rsidR="00003D16" w:rsidP="00310BAB" w:rsidRDefault="00003D16" w14:paraId="5E24C858" w14:textId="77777777">
            <w:pPr>
              <w:rPr>
                <w:lang w:val="en-US"/>
              </w:rPr>
            </w:pPr>
          </w:p>
        </w:tc>
      </w:tr>
      <w:tr w:rsidRPr="00861CE7" w:rsidR="002F3F9E" w:rsidTr="08CD3B05" w14:paraId="1B89A2EA" w14:textId="77777777">
        <w:tc>
          <w:tcPr>
            <w:tcW w:w="8506" w:type="dxa"/>
            <w:gridSpan w:val="4"/>
          </w:tcPr>
          <w:p w:rsidRPr="00861CE7" w:rsidR="002F3F9E" w:rsidP="00310BAB" w:rsidRDefault="002F3F9E" w14:paraId="1E0406E8" w14:textId="25408C60">
            <w:pPr>
              <w:pStyle w:val="Kop1"/>
            </w:pPr>
            <w:bookmarkStart w:name="_Toc397584914" w:id="35"/>
            <w:bookmarkStart w:name="_Toc479107389" w:id="36"/>
            <w:r w:rsidRPr="00861CE7">
              <w:t>5 OFFSHORE TRANSPORTATION</w:t>
            </w:r>
            <w:bookmarkEnd w:id="35"/>
            <w:bookmarkEnd w:id="36"/>
          </w:p>
        </w:tc>
      </w:tr>
      <w:tr w:rsidRPr="00887C35" w:rsidR="002F3F9E" w:rsidTr="08CD3B05" w14:paraId="22EF20B0" w14:textId="77777777">
        <w:tc>
          <w:tcPr>
            <w:tcW w:w="850" w:type="dxa"/>
          </w:tcPr>
          <w:p w:rsidRPr="00861CE7" w:rsidR="002F3F9E" w:rsidP="00310BAB" w:rsidRDefault="002F3F9E" w14:paraId="0A3B9A11" w14:textId="77777777">
            <w:r w:rsidRPr="00861CE7">
              <w:t>5.1</w:t>
            </w:r>
          </w:p>
        </w:tc>
        <w:tc>
          <w:tcPr>
            <w:tcW w:w="7656" w:type="dxa"/>
            <w:gridSpan w:val="3"/>
            <w:shd w:val="clear" w:color="auto" w:fill="auto"/>
            <w:hideMark/>
          </w:tcPr>
          <w:p w:rsidRPr="00861CE7" w:rsidR="002F3F9E" w:rsidP="00310BAB" w:rsidRDefault="002F3F9E" w14:paraId="2B92345A" w14:textId="0C353306">
            <w:pPr>
              <w:rPr>
                <w:lang w:val="en-US"/>
              </w:rPr>
            </w:pPr>
            <w:r w:rsidRPr="00861CE7">
              <w:rPr>
                <w:lang w:val="en-US"/>
              </w:rPr>
              <w:t>Where WORK is to be performed offshore, the CONTRACTOR shall be responsible for all routine and medi-vac transportation for CONTRACTOR provided personnel, and transportation for CONTRACTOR- provided equipment and material.</w:t>
            </w:r>
          </w:p>
        </w:tc>
      </w:tr>
      <w:tr w:rsidRPr="00887C35" w:rsidR="002F3F9E" w:rsidTr="08CD3B05" w14:paraId="23A75253" w14:textId="77777777">
        <w:tc>
          <w:tcPr>
            <w:tcW w:w="850" w:type="dxa"/>
          </w:tcPr>
          <w:p w:rsidRPr="00861CE7" w:rsidR="002F3F9E" w:rsidP="00310BAB" w:rsidRDefault="002F3F9E" w14:paraId="4AC5B80F" w14:textId="77777777">
            <w:r w:rsidRPr="00861CE7">
              <w:t>5.2</w:t>
            </w:r>
          </w:p>
        </w:tc>
        <w:tc>
          <w:tcPr>
            <w:tcW w:w="7656" w:type="dxa"/>
            <w:gridSpan w:val="3"/>
            <w:shd w:val="clear" w:color="auto" w:fill="auto"/>
            <w:hideMark/>
          </w:tcPr>
          <w:p w:rsidRPr="00861CE7" w:rsidR="002F3F9E" w:rsidP="00310BAB" w:rsidRDefault="002F3F9E" w14:paraId="1E32F32A" w14:textId="5FB6C1FE">
            <w:pPr>
              <w:rPr>
                <w:lang w:val="en-US"/>
              </w:rPr>
            </w:pPr>
            <w:r w:rsidRPr="00861CE7">
              <w:rPr>
                <w:rFonts w:cs="Calibri"/>
                <w:color w:val="000000"/>
                <w:szCs w:val="18"/>
                <w:lang w:val="en-US"/>
              </w:rPr>
              <w:t xml:space="preserve">The CONTRACTOR shall provide offshore transportation, accommodation, and subsistence on the CONTRACTOR’s vessel for the CLIENT OFFSHORE </w:t>
            </w:r>
            <w:r w:rsidRPr="00861CE7">
              <w:rPr>
                <w:rFonts w:cs="Calibri"/>
                <w:color w:val="000000"/>
                <w:szCs w:val="18"/>
                <w:lang w:val="en-US"/>
              </w:rPr>
              <w:lastRenderedPageBreak/>
              <w:t>REPRESENTATIVES free of charge. CONTRACTOR shall be entitled to recover from the CLIENT all costs incurred in connection with medi-vac services provided in relation to the CLIENT OFFSHORE REPRESENTATIVE specifically.</w:t>
            </w:r>
          </w:p>
        </w:tc>
      </w:tr>
      <w:tr w:rsidRPr="00887C35" w:rsidR="002F3F9E" w:rsidTr="08CD3B05" w14:paraId="2AF51A57" w14:textId="77777777">
        <w:tc>
          <w:tcPr>
            <w:tcW w:w="850" w:type="dxa"/>
          </w:tcPr>
          <w:p w:rsidRPr="00861CE7" w:rsidR="002F3F9E" w:rsidP="00310BAB" w:rsidRDefault="002F3F9E" w14:paraId="650DF93D" w14:textId="77777777">
            <w:pPr>
              <w:rPr>
                <w:lang w:val="en-US"/>
              </w:rPr>
            </w:pPr>
          </w:p>
        </w:tc>
        <w:tc>
          <w:tcPr>
            <w:tcW w:w="7656" w:type="dxa"/>
            <w:gridSpan w:val="3"/>
            <w:shd w:val="clear" w:color="auto" w:fill="auto"/>
            <w:hideMark/>
          </w:tcPr>
          <w:p w:rsidRPr="00861CE7" w:rsidR="002F3F9E" w:rsidP="00310BAB" w:rsidRDefault="002F3F9E" w14:paraId="641F971D" w14:textId="77777777">
            <w:pPr>
              <w:rPr>
                <w:lang w:val="en-US"/>
              </w:rPr>
            </w:pPr>
          </w:p>
        </w:tc>
      </w:tr>
      <w:tr w:rsidRPr="00861CE7" w:rsidR="002F3F9E" w:rsidTr="08CD3B05" w14:paraId="5B517C55" w14:textId="77777777">
        <w:tc>
          <w:tcPr>
            <w:tcW w:w="8506" w:type="dxa"/>
            <w:gridSpan w:val="4"/>
          </w:tcPr>
          <w:p w:rsidRPr="00861CE7" w:rsidR="002F3F9E" w:rsidP="00310BAB" w:rsidRDefault="002F3F9E" w14:paraId="1800372D" w14:textId="5597BA7E">
            <w:pPr>
              <w:pStyle w:val="Kop1"/>
            </w:pPr>
            <w:bookmarkStart w:name="_Toc397584915" w:id="37"/>
            <w:bookmarkStart w:name="_Toc479107390" w:id="38"/>
            <w:r w:rsidRPr="00861CE7">
              <w:t>6 CONTRACTOR TO INFORM ITSELF</w:t>
            </w:r>
            <w:bookmarkEnd w:id="37"/>
            <w:bookmarkEnd w:id="38"/>
          </w:p>
        </w:tc>
      </w:tr>
      <w:tr w:rsidRPr="00887C35" w:rsidR="002F3F9E" w:rsidTr="08CD3B05" w14:paraId="7C670DB1" w14:textId="77777777">
        <w:tc>
          <w:tcPr>
            <w:tcW w:w="850" w:type="dxa"/>
          </w:tcPr>
          <w:p w:rsidRPr="00861CE7" w:rsidR="002F3F9E" w:rsidP="00310BAB" w:rsidRDefault="002F3F9E" w14:paraId="601BB18D" w14:textId="77777777">
            <w:r w:rsidRPr="00861CE7">
              <w:t>6.1</w:t>
            </w:r>
          </w:p>
        </w:tc>
        <w:tc>
          <w:tcPr>
            <w:tcW w:w="7656" w:type="dxa"/>
            <w:gridSpan w:val="3"/>
            <w:shd w:val="clear" w:color="auto" w:fill="auto"/>
            <w:hideMark/>
          </w:tcPr>
          <w:p w:rsidRPr="00861CE7" w:rsidR="002F3F9E" w:rsidP="00310BAB" w:rsidRDefault="002F3F9E" w14:paraId="217764E9" w14:textId="3B551E6C">
            <w:pPr>
              <w:rPr>
                <w:lang w:val="en-US"/>
              </w:rPr>
            </w:pPr>
            <w:r w:rsidRPr="00861CE7">
              <w:rPr>
                <w:lang w:val="en-US"/>
              </w:rPr>
              <w:t xml:space="preserve">The CONTRACTOR shall be deemed to have satisfied itself, before entering into the CONTRACT, as to the extent and nature of the WORK including but not limited to the services, personnel, materials and equipment, plant, consumables and facilities required for the WORK, the correctness and sufficiency of the rates and prices entered in </w:t>
            </w:r>
            <w:r w:rsidRPr="004F67B7">
              <w:rPr>
                <w:lang w:val="en-US"/>
              </w:rPr>
              <w:t xml:space="preserve">Section </w:t>
            </w:r>
            <w:r w:rsidRPr="00861CE7" w:rsidR="00C51175">
              <w:rPr>
                <w:lang w:val="en-US"/>
              </w:rPr>
              <w:t>III</w:t>
            </w:r>
            <w:r w:rsidRPr="00861CE7">
              <w:rPr>
                <w:lang w:val="en-US"/>
              </w:rPr>
              <w:t>, general and local conditions, and all other matters which could affect progress or performance of the WORK.</w:t>
            </w:r>
          </w:p>
        </w:tc>
      </w:tr>
      <w:tr w:rsidRPr="00887C35" w:rsidR="002F3F9E" w:rsidTr="08CD3B05" w14:paraId="729E3890" w14:textId="77777777">
        <w:tc>
          <w:tcPr>
            <w:tcW w:w="850" w:type="dxa"/>
          </w:tcPr>
          <w:p w:rsidRPr="00861CE7" w:rsidR="002F3F9E" w:rsidP="00310BAB" w:rsidRDefault="002F3F9E" w14:paraId="18853158" w14:textId="77777777">
            <w:r w:rsidRPr="00861CE7">
              <w:t>6.2</w:t>
            </w:r>
          </w:p>
        </w:tc>
        <w:tc>
          <w:tcPr>
            <w:tcW w:w="7656" w:type="dxa"/>
            <w:gridSpan w:val="3"/>
            <w:shd w:val="clear" w:color="auto" w:fill="auto"/>
            <w:hideMark/>
          </w:tcPr>
          <w:p w:rsidRPr="00861CE7" w:rsidR="002F3F9E" w:rsidP="00310BAB" w:rsidRDefault="002F3F9E" w14:paraId="48C2C221" w14:textId="77777777">
            <w:pPr>
              <w:rPr>
                <w:lang w:val="en-US"/>
              </w:rPr>
            </w:pPr>
            <w:r w:rsidRPr="00861CE7">
              <w:rPr>
                <w:lang w:val="en-US"/>
              </w:rPr>
              <w:t>Any failure by the CONTRACTOR to take account of matters which affect the WORK will not relieve the CONTRACTOR from its obligations under the CONTRACT.</w:t>
            </w:r>
          </w:p>
        </w:tc>
      </w:tr>
      <w:tr w:rsidRPr="00887C35" w:rsidR="002F3F9E" w:rsidTr="08CD3B05" w14:paraId="6FCDA4B8" w14:textId="77777777">
        <w:tc>
          <w:tcPr>
            <w:tcW w:w="850" w:type="dxa"/>
          </w:tcPr>
          <w:p w:rsidRPr="00861CE7" w:rsidR="002F3F9E" w:rsidP="00310BAB" w:rsidRDefault="002F3F9E" w14:paraId="3AECDE94" w14:textId="77777777">
            <w:pPr>
              <w:rPr>
                <w:lang w:val="en-US"/>
              </w:rPr>
            </w:pPr>
          </w:p>
        </w:tc>
        <w:tc>
          <w:tcPr>
            <w:tcW w:w="7656" w:type="dxa"/>
            <w:gridSpan w:val="3"/>
            <w:shd w:val="clear" w:color="auto" w:fill="auto"/>
            <w:hideMark/>
          </w:tcPr>
          <w:p w:rsidRPr="00861CE7" w:rsidR="002F3F9E" w:rsidP="00310BAB" w:rsidRDefault="002F3F9E" w14:paraId="2C23ADC2" w14:textId="77777777">
            <w:pPr>
              <w:rPr>
                <w:lang w:val="en-US"/>
              </w:rPr>
            </w:pPr>
          </w:p>
        </w:tc>
      </w:tr>
      <w:tr w:rsidRPr="00887C35" w:rsidR="002F3F9E" w:rsidTr="08CD3B05" w14:paraId="73DA581B" w14:textId="77777777">
        <w:tc>
          <w:tcPr>
            <w:tcW w:w="8506" w:type="dxa"/>
            <w:gridSpan w:val="4"/>
          </w:tcPr>
          <w:p w:rsidRPr="00861CE7" w:rsidR="002F3F9E" w:rsidP="00310BAB" w:rsidRDefault="002F3F9E" w14:paraId="3F351E5B" w14:textId="013D0C83">
            <w:pPr>
              <w:pStyle w:val="Kop1"/>
              <w:rPr>
                <w:lang w:val="en-US"/>
              </w:rPr>
            </w:pPr>
            <w:bookmarkStart w:name="_Toc397584916" w:id="39"/>
            <w:bookmarkStart w:name="_Toc479107391" w:id="40"/>
            <w:r w:rsidRPr="00861CE7">
              <w:rPr>
                <w:lang w:val="en-US"/>
              </w:rPr>
              <w:t>7 CONTRACTOR TO INFORM CLIENT / CLIENT TO INFORM CONTRACTOR</w:t>
            </w:r>
            <w:bookmarkEnd w:id="39"/>
            <w:bookmarkEnd w:id="40"/>
          </w:p>
        </w:tc>
      </w:tr>
      <w:tr w:rsidRPr="00887C35" w:rsidR="002F3F9E" w:rsidTr="08CD3B05" w14:paraId="275F7CA3" w14:textId="77777777">
        <w:tc>
          <w:tcPr>
            <w:tcW w:w="850" w:type="dxa"/>
          </w:tcPr>
          <w:p w:rsidRPr="00861CE7" w:rsidR="002F3F9E" w:rsidP="00310BAB" w:rsidRDefault="002F3F9E" w14:paraId="1A72F5DA" w14:textId="77777777">
            <w:r w:rsidRPr="00861CE7">
              <w:t>7.1</w:t>
            </w:r>
          </w:p>
        </w:tc>
        <w:tc>
          <w:tcPr>
            <w:tcW w:w="7656" w:type="dxa"/>
            <w:gridSpan w:val="3"/>
            <w:shd w:val="clear" w:color="auto" w:fill="auto"/>
            <w:hideMark/>
          </w:tcPr>
          <w:p w:rsidRPr="00861CE7" w:rsidR="002F3F9E" w:rsidP="00310BAB" w:rsidRDefault="002F3F9E" w14:paraId="474E715B" w14:textId="6FA32090">
            <w:pPr>
              <w:rPr>
                <w:lang w:val="en-US"/>
              </w:rPr>
            </w:pPr>
            <w:r w:rsidRPr="00861CE7">
              <w:rPr>
                <w:lang w:val="en-US"/>
              </w:rPr>
              <w:t>The CONTRACTOR shall notify the CLIENT without undue delay of all things which in the opinion of the CONTRACTOR appear to be deficiencies, omissions, contradictions or ambiguities in the CONTRACT or conflicts with applicable law. The CLIENT shall review these items and issue the necessary instructions before the CONTRACTOR proceeds with any part of the WORK affected. Subject to the provisions of Clause 11, the CLIENT shall issue a VARIATION if the CONTRACTOR can show that it has suffered delay and/or incurred additional cost as a result of any such instruction.</w:t>
            </w:r>
          </w:p>
        </w:tc>
      </w:tr>
      <w:tr w:rsidRPr="00887C35" w:rsidR="002F3F9E" w:rsidTr="08CD3B05" w14:paraId="67952933" w14:textId="77777777">
        <w:tc>
          <w:tcPr>
            <w:tcW w:w="850" w:type="dxa"/>
          </w:tcPr>
          <w:p w:rsidRPr="00861CE7" w:rsidR="002F3F9E" w:rsidP="00310BAB" w:rsidRDefault="002F3F9E" w14:paraId="153D451F" w14:textId="77777777">
            <w:r w:rsidRPr="00861CE7">
              <w:t>7.2</w:t>
            </w:r>
          </w:p>
        </w:tc>
        <w:tc>
          <w:tcPr>
            <w:tcW w:w="7656" w:type="dxa"/>
            <w:gridSpan w:val="3"/>
            <w:shd w:val="clear" w:color="auto" w:fill="auto"/>
            <w:hideMark/>
          </w:tcPr>
          <w:p w:rsidRPr="00861CE7" w:rsidR="002F3F9E" w:rsidP="00310BAB" w:rsidRDefault="002F3F9E" w14:paraId="6A9169CF" w14:textId="09E1913B">
            <w:pPr>
              <w:rPr>
                <w:lang w:val="en-US"/>
              </w:rPr>
            </w:pPr>
            <w:r w:rsidRPr="00861CE7">
              <w:rPr>
                <w:lang w:val="en-US"/>
              </w:rPr>
              <w:t xml:space="preserve">In addition to the requirements of </w:t>
            </w:r>
            <w:r w:rsidRPr="004F67B7">
              <w:rPr>
                <w:lang w:val="en-US"/>
              </w:rPr>
              <w:t xml:space="preserve">Section </w:t>
            </w:r>
            <w:r w:rsidRPr="00861CE7" w:rsidR="00C51175">
              <w:rPr>
                <w:lang w:val="en-US"/>
              </w:rPr>
              <w:t>V</w:t>
            </w:r>
            <w:r w:rsidRPr="00861CE7">
              <w:rPr>
                <w:lang w:val="en-US"/>
              </w:rPr>
              <w:t xml:space="preserve"> - Health, Safety and Environment and the provisions of Clause 33, the CONTRACTOR shall notify the CLIENT without delay of any accidents which occur in connection with the carrying out of the WORK. The CONTRACTOR shall also notify the CLIENT of any other incidents which occur which might affect the carrying out of the WORK or the CONTRACT.</w:t>
            </w:r>
          </w:p>
        </w:tc>
      </w:tr>
      <w:tr w:rsidRPr="00887C35" w:rsidR="002F3F9E" w:rsidTr="08CD3B05" w14:paraId="7757845D" w14:textId="77777777">
        <w:tc>
          <w:tcPr>
            <w:tcW w:w="850" w:type="dxa"/>
          </w:tcPr>
          <w:p w:rsidRPr="00861CE7" w:rsidR="002F3F9E" w:rsidP="00310BAB" w:rsidRDefault="002F3F9E" w14:paraId="605A8528" w14:textId="77777777">
            <w:r w:rsidRPr="00861CE7">
              <w:t>7.3</w:t>
            </w:r>
          </w:p>
        </w:tc>
        <w:tc>
          <w:tcPr>
            <w:tcW w:w="7656" w:type="dxa"/>
            <w:gridSpan w:val="3"/>
            <w:shd w:val="clear" w:color="auto" w:fill="auto"/>
            <w:hideMark/>
          </w:tcPr>
          <w:p w:rsidRPr="00861CE7" w:rsidR="002F3F9E" w:rsidP="00310BAB" w:rsidRDefault="002F3F9E" w14:paraId="0BB3447F" w14:textId="74A59E3B">
            <w:pPr>
              <w:rPr>
                <w:lang w:val="en-US"/>
              </w:rPr>
            </w:pPr>
            <w:r w:rsidRPr="00861CE7">
              <w:rPr>
                <w:lang w:val="en-US"/>
              </w:rPr>
              <w:t>The CONTRACTOR shall notify the CLIENT immediately of any proposed or actual stoppages of work, industrial disputes or other matters affecting or likely to affect the carrying out or completion of the WORK. When requested by the CLIENT the CONTRACTOR shall also supply to the CLIENT other information in connection with the WORK relating to industrial relations including but not limited to minimum rates of pay, allowances, amenities, working hours, periods of unpaid leave and overtime.</w:t>
            </w:r>
          </w:p>
        </w:tc>
      </w:tr>
      <w:tr w:rsidRPr="00887C35" w:rsidR="002F3F9E" w:rsidTr="08CD3B05" w14:paraId="6611B9C7" w14:textId="77777777">
        <w:tc>
          <w:tcPr>
            <w:tcW w:w="850" w:type="dxa"/>
          </w:tcPr>
          <w:p w:rsidRPr="00861CE7" w:rsidR="002F3F9E" w:rsidP="00310BAB" w:rsidRDefault="002F3F9E" w14:paraId="737DE7E2" w14:textId="77777777">
            <w:r w:rsidRPr="00861CE7">
              <w:t>7.4</w:t>
            </w:r>
          </w:p>
        </w:tc>
        <w:tc>
          <w:tcPr>
            <w:tcW w:w="7656" w:type="dxa"/>
            <w:gridSpan w:val="3"/>
            <w:shd w:val="clear" w:color="auto" w:fill="auto"/>
            <w:hideMark/>
          </w:tcPr>
          <w:p w:rsidRPr="00861CE7" w:rsidR="002F3F9E" w:rsidP="00310BAB" w:rsidRDefault="002F3F9E" w14:paraId="4035ABEF" w14:textId="6D5CEB95">
            <w:pPr>
              <w:rPr>
                <w:lang w:val="en-US"/>
              </w:rPr>
            </w:pPr>
            <w:r w:rsidRPr="00861CE7">
              <w:rPr>
                <w:lang w:val="en-US"/>
              </w:rPr>
              <w:t>The CLIENT shall without delay provide to the CONTRACTOR all information affecting the WORK which the CONTRACTOR reasonably requires and requests from the CLIENT in order to properly perform the WORK in accordance with the CONTRACT.</w:t>
            </w:r>
          </w:p>
        </w:tc>
      </w:tr>
      <w:tr w:rsidRPr="00887C35" w:rsidR="002F3F9E" w:rsidTr="08CD3B05" w14:paraId="2DFE90EF" w14:textId="77777777">
        <w:tc>
          <w:tcPr>
            <w:tcW w:w="850" w:type="dxa"/>
          </w:tcPr>
          <w:p w:rsidRPr="001A4DEB" w:rsidR="002F3F9E" w:rsidP="00310BAB" w:rsidRDefault="002F3F9E" w14:paraId="5110EBD9" w14:textId="77777777">
            <w:r w:rsidRPr="00861CE7">
              <w:t>7.5</w:t>
            </w:r>
          </w:p>
        </w:tc>
        <w:tc>
          <w:tcPr>
            <w:tcW w:w="7656" w:type="dxa"/>
            <w:gridSpan w:val="3"/>
            <w:shd w:val="clear" w:color="auto" w:fill="auto"/>
          </w:tcPr>
          <w:p w:rsidRPr="00861CE7" w:rsidR="002F3F9E" w:rsidP="00310BAB" w:rsidRDefault="002F3F9E" w14:paraId="1134B488" w14:textId="158AF380">
            <w:pPr>
              <w:rPr>
                <w:lang w:val="en-US"/>
              </w:rPr>
            </w:pPr>
            <w:r w:rsidRPr="00861CE7">
              <w:rPr>
                <w:lang w:val="en-US"/>
              </w:rPr>
              <w:t xml:space="preserve">If  there is any possibility of the WORK being delayed due to other causes than </w:t>
            </w:r>
            <w:r w:rsidR="00932E98">
              <w:rPr>
                <w:rFonts w:cs="Calibri"/>
                <w:color w:val="000000"/>
                <w:szCs w:val="18"/>
                <w:lang w:val="en-US"/>
              </w:rPr>
              <w:t>WEATHER CONDITIONS</w:t>
            </w:r>
            <w:r w:rsidRPr="00861CE7">
              <w:rPr>
                <w:lang w:val="en-US"/>
              </w:rPr>
              <w:t>, the CONTRACTOR will immediately notify the CLIENT, explaining the reasons for and the consequences of the potential delay. The CONTRACTOR will also propose measures to mitigate foreseen delay and to avoid further delay.</w:t>
            </w:r>
            <w:r w:rsidRPr="00861CE7">
              <w:rPr>
                <w:lang w:val="en-US"/>
              </w:rPr>
              <w:br/>
            </w:r>
            <w:r w:rsidRPr="00861CE7">
              <w:rPr>
                <w:lang w:val="en-US"/>
              </w:rPr>
              <w:t xml:space="preserve">Within a reasonable period after receiving the notification of potential delay, the </w:t>
            </w:r>
            <w:r w:rsidRPr="00861CE7">
              <w:rPr>
                <w:lang w:val="en-US"/>
              </w:rPr>
              <w:lastRenderedPageBreak/>
              <w:t>CLIENT will notify the CONTRACTOR whether or not it agrees with the proposed measures and the consequences described by the CONTRACTOR. Agreement does not imply any acceptance by the CLIENT of the cause of the potential delay, and does not affect any other rights the CLIENT has under the CONTRACT</w:t>
            </w:r>
          </w:p>
        </w:tc>
      </w:tr>
      <w:tr w:rsidRPr="00887C35" w:rsidR="002F3F9E" w:rsidTr="08CD3B05" w14:paraId="678CB91A" w14:textId="77777777">
        <w:tc>
          <w:tcPr>
            <w:tcW w:w="850" w:type="dxa"/>
          </w:tcPr>
          <w:p w:rsidRPr="00861CE7" w:rsidR="002F3F9E" w:rsidP="00310BAB" w:rsidRDefault="002F3F9E" w14:paraId="1A0AFE43" w14:textId="77777777">
            <w:pPr>
              <w:rPr>
                <w:lang w:val="en-US"/>
              </w:rPr>
            </w:pPr>
          </w:p>
        </w:tc>
        <w:tc>
          <w:tcPr>
            <w:tcW w:w="7656" w:type="dxa"/>
            <w:gridSpan w:val="3"/>
            <w:shd w:val="clear" w:color="auto" w:fill="auto"/>
            <w:hideMark/>
          </w:tcPr>
          <w:p w:rsidRPr="00861CE7" w:rsidR="002F3F9E" w:rsidP="00310BAB" w:rsidRDefault="002F3F9E" w14:paraId="32C91739" w14:textId="77777777">
            <w:pPr>
              <w:rPr>
                <w:lang w:val="en-US"/>
              </w:rPr>
            </w:pPr>
          </w:p>
        </w:tc>
      </w:tr>
      <w:tr w:rsidRPr="00861CE7" w:rsidR="002F3F9E" w:rsidTr="08CD3B05" w14:paraId="268DBB33" w14:textId="77777777">
        <w:tc>
          <w:tcPr>
            <w:tcW w:w="8506" w:type="dxa"/>
            <w:gridSpan w:val="4"/>
          </w:tcPr>
          <w:p w:rsidRPr="00861CE7" w:rsidR="002F3F9E" w:rsidP="00310BAB" w:rsidRDefault="002F3F9E" w14:paraId="1CA5FAA8" w14:textId="3F2CA470">
            <w:pPr>
              <w:pStyle w:val="Kop1"/>
            </w:pPr>
            <w:bookmarkStart w:name="_Toc397584917" w:id="41"/>
            <w:bookmarkStart w:name="_Toc479107392" w:id="42"/>
            <w:r w:rsidRPr="00861CE7">
              <w:t>8 ASSIGNMENT AND SUBCONTRACTING</w:t>
            </w:r>
            <w:bookmarkEnd w:id="41"/>
            <w:bookmarkEnd w:id="42"/>
          </w:p>
        </w:tc>
      </w:tr>
      <w:tr w:rsidRPr="00861CE7" w:rsidR="002F3F9E" w:rsidTr="08CD3B05" w14:paraId="02219FAA" w14:textId="77777777">
        <w:tc>
          <w:tcPr>
            <w:tcW w:w="850" w:type="dxa"/>
          </w:tcPr>
          <w:p w:rsidRPr="00861CE7" w:rsidR="002F3F9E" w:rsidP="00310BAB" w:rsidRDefault="002F3F9E" w14:paraId="265367E6" w14:textId="77777777">
            <w:r w:rsidRPr="00861CE7">
              <w:t>8.1</w:t>
            </w:r>
          </w:p>
        </w:tc>
        <w:tc>
          <w:tcPr>
            <w:tcW w:w="7656" w:type="dxa"/>
            <w:gridSpan w:val="3"/>
            <w:shd w:val="clear" w:color="auto" w:fill="auto"/>
            <w:hideMark/>
          </w:tcPr>
          <w:p w:rsidRPr="00861CE7" w:rsidR="002F3F9E" w:rsidP="00310BAB" w:rsidRDefault="002F3F9E" w14:paraId="68C5AA42" w14:textId="77777777">
            <w:r w:rsidRPr="00861CE7">
              <w:t>Assignment</w:t>
            </w:r>
          </w:p>
        </w:tc>
      </w:tr>
      <w:tr w:rsidRPr="00887C35" w:rsidR="002F3F9E" w:rsidTr="08CD3B05" w14:paraId="5732C372" w14:textId="77777777">
        <w:tc>
          <w:tcPr>
            <w:tcW w:w="850" w:type="dxa"/>
          </w:tcPr>
          <w:p w:rsidRPr="00861CE7" w:rsidR="002F3F9E" w:rsidP="00310BAB" w:rsidRDefault="002F3F9E" w14:paraId="5EF6EFA2" w14:textId="77777777"/>
        </w:tc>
        <w:tc>
          <w:tcPr>
            <w:tcW w:w="568" w:type="dxa"/>
            <w:shd w:val="clear" w:color="auto" w:fill="auto"/>
          </w:tcPr>
          <w:p w:rsidRPr="00861CE7" w:rsidR="002F3F9E" w:rsidP="00310BAB" w:rsidRDefault="002F3F9E" w14:paraId="42540081" w14:textId="77777777">
            <w:r w:rsidRPr="00861CE7">
              <w:t>(a)</w:t>
            </w:r>
          </w:p>
        </w:tc>
        <w:tc>
          <w:tcPr>
            <w:tcW w:w="7088" w:type="dxa"/>
            <w:gridSpan w:val="2"/>
            <w:shd w:val="clear" w:color="auto" w:fill="auto"/>
          </w:tcPr>
          <w:p w:rsidRPr="00861CE7" w:rsidR="002F3F9E" w:rsidP="00310BAB" w:rsidRDefault="002F3F9E" w14:paraId="2BA43FDD" w14:textId="5FE1B762">
            <w:pPr>
              <w:rPr>
                <w:lang w:val="en-GB"/>
              </w:rPr>
            </w:pPr>
            <w:r w:rsidRPr="00861CE7">
              <w:rPr>
                <w:lang w:val="en-US"/>
              </w:rPr>
              <w:t xml:space="preserve">The CLIENT is entitled to assign the CONTRACT or any part of it or any benefit or interest in or under it to any </w:t>
            </w:r>
            <w:r w:rsidRPr="00861CE7" w:rsidR="00905639">
              <w:rPr>
                <w:lang w:val="en-US"/>
              </w:rPr>
              <w:t xml:space="preserve">CO-VENTURER </w:t>
            </w:r>
            <w:r w:rsidRPr="00861CE7">
              <w:rPr>
                <w:lang w:val="en-US"/>
              </w:rPr>
              <w:t>or AFFILIATE of the CLIENT. In addition the CLIENT may make any such assignment to any other third party but only with the prior agreement of the CONTRACTOR which shall not unreasonably be withheld or delayed.</w:t>
            </w:r>
          </w:p>
        </w:tc>
      </w:tr>
      <w:tr w:rsidRPr="00887C35" w:rsidR="002F3F9E" w:rsidTr="08CD3B05" w14:paraId="0C793B39" w14:textId="77777777">
        <w:tc>
          <w:tcPr>
            <w:tcW w:w="850" w:type="dxa"/>
          </w:tcPr>
          <w:p w:rsidRPr="00861CE7" w:rsidR="002F3F9E" w:rsidP="00310BAB" w:rsidRDefault="002F3F9E" w14:paraId="5180D52A" w14:textId="77777777">
            <w:pPr>
              <w:rPr>
                <w:lang w:val="en-GB"/>
              </w:rPr>
            </w:pPr>
          </w:p>
        </w:tc>
        <w:tc>
          <w:tcPr>
            <w:tcW w:w="568" w:type="dxa"/>
            <w:shd w:val="clear" w:color="auto" w:fill="auto"/>
          </w:tcPr>
          <w:p w:rsidRPr="00861CE7" w:rsidR="002F3F9E" w:rsidP="00310BAB" w:rsidRDefault="002F3F9E" w14:paraId="567E838C" w14:textId="77777777">
            <w:r w:rsidRPr="00861CE7">
              <w:t>(b)</w:t>
            </w:r>
          </w:p>
        </w:tc>
        <w:tc>
          <w:tcPr>
            <w:tcW w:w="7088" w:type="dxa"/>
            <w:gridSpan w:val="2"/>
            <w:shd w:val="clear" w:color="auto" w:fill="auto"/>
          </w:tcPr>
          <w:p w:rsidRPr="00861CE7" w:rsidR="002F3F9E" w:rsidP="00310BAB" w:rsidRDefault="002F3F9E" w14:paraId="4E898326" w14:textId="714512D3">
            <w:pPr>
              <w:rPr>
                <w:lang w:val="en-US"/>
              </w:rPr>
            </w:pPr>
            <w:r w:rsidRPr="00861CE7">
              <w:rPr>
                <w:lang w:val="en-US"/>
              </w:rPr>
              <w:t>The CONTRACTOR undertakes that, in the event of any assignment described above, it will execute without delay a formal assignment of interest in the CONTRACT to the relevant party, to be effective upon the written assumption by the assignee of all rights and obligations of the CLIENT under the CONTRACT.</w:t>
            </w:r>
          </w:p>
        </w:tc>
      </w:tr>
      <w:tr w:rsidRPr="00887C35" w:rsidR="002F3F9E" w:rsidTr="08CD3B05" w14:paraId="295DEB70" w14:textId="77777777">
        <w:tc>
          <w:tcPr>
            <w:tcW w:w="850" w:type="dxa"/>
          </w:tcPr>
          <w:p w:rsidRPr="00861CE7" w:rsidR="002F3F9E" w:rsidP="00310BAB" w:rsidRDefault="002F3F9E" w14:paraId="21E1BB32" w14:textId="77777777">
            <w:pPr>
              <w:rPr>
                <w:lang w:val="en-US"/>
              </w:rPr>
            </w:pPr>
          </w:p>
        </w:tc>
        <w:tc>
          <w:tcPr>
            <w:tcW w:w="568" w:type="dxa"/>
            <w:shd w:val="clear" w:color="auto" w:fill="auto"/>
          </w:tcPr>
          <w:p w:rsidRPr="00861CE7" w:rsidR="002F3F9E" w:rsidP="00310BAB" w:rsidRDefault="002F3F9E" w14:paraId="6BD73D8F" w14:textId="77777777">
            <w:r w:rsidRPr="00861CE7">
              <w:t>(c)</w:t>
            </w:r>
          </w:p>
        </w:tc>
        <w:tc>
          <w:tcPr>
            <w:tcW w:w="7088" w:type="dxa"/>
            <w:gridSpan w:val="2"/>
            <w:shd w:val="clear" w:color="auto" w:fill="auto"/>
          </w:tcPr>
          <w:p w:rsidRPr="00861CE7" w:rsidR="002F3F9E" w:rsidP="00310BAB" w:rsidRDefault="002F3F9E" w14:paraId="3B619355" w14:textId="736AE1C0">
            <w:pPr>
              <w:rPr>
                <w:lang w:val="en-US"/>
              </w:rPr>
            </w:pPr>
            <w:r w:rsidRPr="00861CE7">
              <w:rPr>
                <w:lang w:val="en-US"/>
              </w:rPr>
              <w:t>The CONTRACTOR shall assign neither the CONTRACT nor any part of it nor any benefit or interest in or under it without the prior approval of the CLIENT.</w:t>
            </w:r>
          </w:p>
        </w:tc>
      </w:tr>
      <w:tr w:rsidRPr="00861CE7" w:rsidR="002F3F9E" w:rsidTr="08CD3B05" w14:paraId="2D267EB8" w14:textId="77777777">
        <w:tc>
          <w:tcPr>
            <w:tcW w:w="850" w:type="dxa"/>
          </w:tcPr>
          <w:p w:rsidRPr="00861CE7" w:rsidR="002F3F9E" w:rsidP="00310BAB" w:rsidRDefault="002F3F9E" w14:paraId="131DED13" w14:textId="6663807B">
            <w:pPr>
              <w:rPr>
                <w:lang w:val="en-US"/>
              </w:rPr>
            </w:pPr>
            <w:r w:rsidRPr="00861CE7">
              <w:t>8.2</w:t>
            </w:r>
          </w:p>
        </w:tc>
        <w:tc>
          <w:tcPr>
            <w:tcW w:w="7656" w:type="dxa"/>
            <w:gridSpan w:val="3"/>
            <w:shd w:val="clear" w:color="auto" w:fill="auto"/>
          </w:tcPr>
          <w:p w:rsidRPr="00861CE7" w:rsidR="002F3F9E" w:rsidP="00310BAB" w:rsidRDefault="002F3F9E" w14:paraId="7E1CAD04" w14:textId="77777777">
            <w:pPr>
              <w:rPr>
                <w:lang w:val="en-US"/>
              </w:rPr>
            </w:pPr>
            <w:r w:rsidRPr="00861CE7">
              <w:t>Subcontracting</w:t>
            </w:r>
          </w:p>
        </w:tc>
      </w:tr>
      <w:tr w:rsidRPr="00887C35" w:rsidR="002F3F9E" w:rsidTr="08CD3B05" w14:paraId="0900F444" w14:textId="77777777">
        <w:tc>
          <w:tcPr>
            <w:tcW w:w="850" w:type="dxa"/>
          </w:tcPr>
          <w:p w:rsidRPr="00861CE7" w:rsidR="002F3F9E" w:rsidP="00310BAB" w:rsidRDefault="002F3F9E" w14:paraId="38D833E2" w14:textId="77777777"/>
        </w:tc>
        <w:tc>
          <w:tcPr>
            <w:tcW w:w="568" w:type="dxa"/>
            <w:shd w:val="clear" w:color="auto" w:fill="auto"/>
          </w:tcPr>
          <w:p w:rsidRPr="00861CE7" w:rsidR="002F3F9E" w:rsidP="00310BAB" w:rsidRDefault="002F3F9E" w14:paraId="594B332D" w14:textId="77777777">
            <w:r w:rsidRPr="00861CE7">
              <w:t>(a)</w:t>
            </w:r>
          </w:p>
        </w:tc>
        <w:tc>
          <w:tcPr>
            <w:tcW w:w="7088" w:type="dxa"/>
            <w:gridSpan w:val="2"/>
            <w:shd w:val="clear" w:color="auto" w:fill="auto"/>
          </w:tcPr>
          <w:p w:rsidRPr="00861CE7" w:rsidR="002F3F9E" w:rsidP="00310BAB" w:rsidRDefault="002F3F9E" w14:paraId="34F72987" w14:textId="1244D7A9">
            <w:pPr>
              <w:rPr>
                <w:lang w:val="en-US"/>
              </w:rPr>
            </w:pPr>
            <w:r w:rsidRPr="00861CE7">
              <w:rPr>
                <w:lang w:val="en-US"/>
              </w:rPr>
              <w:t>The CONTRACTOR shall not subcontract the whole of the WORK. The CONTRACTOR shall not subcontract any part of the WORK without the prior approval of the CLIENT which approval shall not unreasonably be withheld or delayed.</w:t>
            </w:r>
            <w:r w:rsidRPr="00861CE7">
              <w:rPr>
                <w:rStyle w:val="Verwijzingopmerking"/>
                <w:lang w:val="en-GB"/>
              </w:rPr>
              <w:t xml:space="preserve"> </w:t>
            </w:r>
            <w:r w:rsidRPr="00861CE7">
              <w:rPr>
                <w:lang w:val="en-GB"/>
              </w:rPr>
              <w:t>The CLIENT may attach conditions to its approval other than mentioned in the CONTRACT.</w:t>
            </w:r>
          </w:p>
        </w:tc>
      </w:tr>
      <w:tr w:rsidRPr="00861CE7" w:rsidR="002F3F9E" w:rsidTr="08CD3B05" w14:paraId="4ACB2588" w14:textId="77777777">
        <w:tc>
          <w:tcPr>
            <w:tcW w:w="850" w:type="dxa"/>
          </w:tcPr>
          <w:p w:rsidRPr="00861CE7" w:rsidR="002F3F9E" w:rsidP="00310BAB" w:rsidRDefault="002F3F9E" w14:paraId="04A78E7A" w14:textId="77777777">
            <w:pPr>
              <w:rPr>
                <w:lang w:val="en-US"/>
              </w:rPr>
            </w:pPr>
          </w:p>
        </w:tc>
        <w:tc>
          <w:tcPr>
            <w:tcW w:w="568" w:type="dxa"/>
            <w:shd w:val="clear" w:color="auto" w:fill="auto"/>
          </w:tcPr>
          <w:p w:rsidRPr="00861CE7" w:rsidR="002F3F9E" w:rsidP="00310BAB" w:rsidRDefault="002F3F9E" w14:paraId="2B119385" w14:textId="77777777">
            <w:r w:rsidRPr="00861CE7">
              <w:t>(b)</w:t>
            </w:r>
          </w:p>
        </w:tc>
        <w:tc>
          <w:tcPr>
            <w:tcW w:w="7088" w:type="dxa"/>
            <w:gridSpan w:val="2"/>
            <w:shd w:val="clear" w:color="auto" w:fill="auto"/>
          </w:tcPr>
          <w:p w:rsidRPr="001A4DEB" w:rsidR="002F3F9E" w:rsidP="00310BAB" w:rsidRDefault="002F3F9E" w14:paraId="5C552DCE" w14:textId="16D71F41">
            <w:r w:rsidRPr="00861CE7">
              <w:t>[Deleted]</w:t>
            </w:r>
          </w:p>
        </w:tc>
      </w:tr>
      <w:tr w:rsidRPr="00887C35" w:rsidR="002F3F9E" w:rsidTr="08CD3B05" w14:paraId="04DF0877" w14:textId="77777777">
        <w:tc>
          <w:tcPr>
            <w:tcW w:w="850" w:type="dxa"/>
          </w:tcPr>
          <w:p w:rsidRPr="001A4DEB" w:rsidR="002F3F9E" w:rsidP="00310BAB" w:rsidRDefault="002F3F9E" w14:paraId="6E6BA93F" w14:textId="77777777"/>
        </w:tc>
        <w:tc>
          <w:tcPr>
            <w:tcW w:w="568" w:type="dxa"/>
            <w:shd w:val="clear" w:color="auto" w:fill="auto"/>
          </w:tcPr>
          <w:p w:rsidRPr="00861CE7" w:rsidR="002F3F9E" w:rsidP="00310BAB" w:rsidRDefault="002F3F9E" w14:paraId="3348C3BC" w14:textId="77777777">
            <w:r w:rsidRPr="00861CE7">
              <w:t>(c)</w:t>
            </w:r>
          </w:p>
        </w:tc>
        <w:tc>
          <w:tcPr>
            <w:tcW w:w="7088" w:type="dxa"/>
            <w:gridSpan w:val="2"/>
            <w:shd w:val="clear" w:color="auto" w:fill="auto"/>
          </w:tcPr>
          <w:p w:rsidRPr="00861CE7" w:rsidR="002F3F9E" w:rsidP="00310BAB" w:rsidRDefault="002F3F9E" w14:paraId="0989C1DE" w14:textId="6EC16CBB">
            <w:pPr>
              <w:rPr>
                <w:lang w:val="en-US"/>
              </w:rPr>
            </w:pPr>
            <w:r w:rsidRPr="00861CE7">
              <w:rPr>
                <w:lang w:val="en-US"/>
              </w:rPr>
              <w:t>No SUBCONTRACT shall bind or purport to bind the CLIENT . Nevertheless the CONTRACTOR shall ensure that any SUBCONTRACTOR shall be bound by and observe the provisions of the CONTRACT in so far as they apply to the SUBCONTRACT. Each SUBCONTRACT shall expressly provide for the CONTRACTOR’s unconditional right of assignment of the SUBCONTRACT to the CLIENT in the event that the CLIENT terminates the CONTRACT or the WORK.</w:t>
            </w:r>
          </w:p>
        </w:tc>
      </w:tr>
      <w:tr w:rsidRPr="00887C35" w:rsidR="002F3F9E" w:rsidTr="08CD3B05" w14:paraId="2FC6408A" w14:textId="77777777">
        <w:tc>
          <w:tcPr>
            <w:tcW w:w="850" w:type="dxa"/>
          </w:tcPr>
          <w:p w:rsidRPr="00861CE7" w:rsidR="002F3F9E" w:rsidP="00310BAB" w:rsidRDefault="002F3F9E" w14:paraId="7B547426" w14:textId="77777777">
            <w:pPr>
              <w:rPr>
                <w:lang w:val="en-US"/>
              </w:rPr>
            </w:pPr>
          </w:p>
        </w:tc>
        <w:tc>
          <w:tcPr>
            <w:tcW w:w="568" w:type="dxa"/>
            <w:shd w:val="clear" w:color="auto" w:fill="auto"/>
          </w:tcPr>
          <w:p w:rsidRPr="00861CE7" w:rsidR="002F3F9E" w:rsidP="00310BAB" w:rsidRDefault="002F3F9E" w14:paraId="71F8DB79" w14:textId="77777777">
            <w:r w:rsidRPr="00861CE7">
              <w:t>(d)</w:t>
            </w:r>
          </w:p>
        </w:tc>
        <w:tc>
          <w:tcPr>
            <w:tcW w:w="7088" w:type="dxa"/>
            <w:gridSpan w:val="2"/>
            <w:shd w:val="clear" w:color="auto" w:fill="auto"/>
          </w:tcPr>
          <w:p w:rsidRPr="00861CE7" w:rsidR="002F3F9E" w:rsidP="00310BAB" w:rsidRDefault="002F3F9E" w14:paraId="7308B2F4" w14:textId="77777777">
            <w:pPr>
              <w:rPr>
                <w:lang w:val="en-US"/>
              </w:rPr>
            </w:pPr>
            <w:r w:rsidRPr="00861CE7">
              <w:rPr>
                <w:lang w:val="en-US"/>
              </w:rPr>
              <w:t>The CONTRACTOR shall be responsible for all work, acts, omissions and defaults of any SUBCONTRACTOR as fully as if they were work, acts, omissions or defaults of the CONTRACTOR. The fact that the CLIENT has given its approval to subcontract a part of the WORK shall not diminish the CONTRACTOR’s own responsibility, obligations and liability under the CONTRACT.</w:t>
            </w:r>
          </w:p>
        </w:tc>
      </w:tr>
      <w:tr w:rsidRPr="00887C35" w:rsidR="002F3F9E" w:rsidTr="08CD3B05" w14:paraId="2BFB5B1F" w14:textId="77777777">
        <w:tc>
          <w:tcPr>
            <w:tcW w:w="850" w:type="dxa"/>
          </w:tcPr>
          <w:p w:rsidRPr="00861CE7" w:rsidR="002F3F9E" w:rsidP="00310BAB" w:rsidRDefault="002F3F9E" w14:paraId="63A6B863" w14:textId="77777777">
            <w:pPr>
              <w:rPr>
                <w:lang w:val="en-US"/>
              </w:rPr>
            </w:pPr>
          </w:p>
        </w:tc>
        <w:tc>
          <w:tcPr>
            <w:tcW w:w="7656" w:type="dxa"/>
            <w:gridSpan w:val="3"/>
            <w:shd w:val="clear" w:color="auto" w:fill="auto"/>
            <w:hideMark/>
          </w:tcPr>
          <w:p w:rsidRPr="00861CE7" w:rsidR="002F3F9E" w:rsidP="00310BAB" w:rsidRDefault="002F3F9E" w14:paraId="0DFC8808" w14:textId="77777777">
            <w:pPr>
              <w:rPr>
                <w:lang w:val="en-US"/>
              </w:rPr>
            </w:pPr>
          </w:p>
        </w:tc>
      </w:tr>
      <w:tr w:rsidRPr="00861CE7" w:rsidR="002F3F9E" w:rsidTr="08CD3B05" w14:paraId="06E3C33C" w14:textId="77777777">
        <w:tc>
          <w:tcPr>
            <w:tcW w:w="8506" w:type="dxa"/>
            <w:gridSpan w:val="4"/>
          </w:tcPr>
          <w:p w:rsidRPr="00861CE7" w:rsidR="002F3F9E" w:rsidP="00310BAB" w:rsidRDefault="002F3F9E" w14:paraId="64E38149" w14:textId="115FBF69">
            <w:pPr>
              <w:pStyle w:val="Kop1"/>
            </w:pPr>
            <w:bookmarkStart w:name="_Toc397584918" w:id="43"/>
            <w:bookmarkStart w:name="_Toc479107393" w:id="44"/>
            <w:r w:rsidRPr="00861CE7">
              <w:t>9 CONTRACTOR PERSONNEL</w:t>
            </w:r>
            <w:bookmarkEnd w:id="43"/>
            <w:bookmarkEnd w:id="44"/>
          </w:p>
        </w:tc>
      </w:tr>
      <w:tr w:rsidRPr="00887C35" w:rsidR="002F3F9E" w:rsidTr="08CD3B05" w14:paraId="5F17EBE6" w14:textId="77777777">
        <w:tc>
          <w:tcPr>
            <w:tcW w:w="850" w:type="dxa"/>
          </w:tcPr>
          <w:p w:rsidRPr="00861CE7" w:rsidR="002F3F9E" w:rsidP="00310BAB" w:rsidRDefault="002F3F9E" w14:paraId="6AC595FB" w14:textId="77777777">
            <w:r w:rsidRPr="00861CE7">
              <w:t>9.1</w:t>
            </w:r>
          </w:p>
        </w:tc>
        <w:tc>
          <w:tcPr>
            <w:tcW w:w="7656" w:type="dxa"/>
            <w:gridSpan w:val="3"/>
            <w:shd w:val="clear" w:color="auto" w:fill="auto"/>
            <w:hideMark/>
          </w:tcPr>
          <w:p w:rsidRPr="00861CE7" w:rsidR="002F3F9E" w:rsidP="00310BAB" w:rsidRDefault="002F3F9E" w14:paraId="3917BF70" w14:textId="77777777">
            <w:pPr>
              <w:rPr>
                <w:lang w:val="en-US"/>
              </w:rPr>
            </w:pPr>
            <w:r w:rsidRPr="00861CE7">
              <w:rPr>
                <w:lang w:val="en-US"/>
              </w:rPr>
              <w:t>The CONTRACTOR undertakes to provide sufficient personnel at all times to ensure performance and completion of the WORK in accordance with the provisions of the CONTRACT.</w:t>
            </w:r>
          </w:p>
        </w:tc>
      </w:tr>
      <w:tr w:rsidRPr="00887C35" w:rsidR="002F3F9E" w:rsidTr="08CD3B05" w14:paraId="7048A9E3" w14:textId="77777777">
        <w:tc>
          <w:tcPr>
            <w:tcW w:w="850" w:type="dxa"/>
          </w:tcPr>
          <w:p w:rsidRPr="00861CE7" w:rsidR="002F3F9E" w:rsidP="00310BAB" w:rsidRDefault="002F3F9E" w14:paraId="33C1C9F2" w14:textId="77777777">
            <w:r w:rsidRPr="00861CE7">
              <w:lastRenderedPageBreak/>
              <w:t>9.2</w:t>
            </w:r>
          </w:p>
        </w:tc>
        <w:tc>
          <w:tcPr>
            <w:tcW w:w="7656" w:type="dxa"/>
            <w:gridSpan w:val="3"/>
            <w:shd w:val="clear" w:color="auto" w:fill="auto"/>
            <w:hideMark/>
          </w:tcPr>
          <w:p w:rsidRPr="00861CE7" w:rsidR="002F3F9E" w:rsidP="00310BAB" w:rsidRDefault="002F3F9E" w14:paraId="2C6D1844" w14:textId="77777777">
            <w:pPr>
              <w:rPr>
                <w:lang w:val="en-US"/>
              </w:rPr>
            </w:pPr>
            <w:r w:rsidRPr="00861CE7">
              <w:rPr>
                <w:lang w:val="en-US"/>
              </w:rPr>
              <w:t xml:space="preserve"> All personnel employed on the WORK shall, for the work which they are required to perform, be competent, properly qualified, skilled and experienced in accordance with good industry practice. The CONTRACTOR shall verify all relevant qualifications of such personnel.</w:t>
            </w:r>
          </w:p>
        </w:tc>
      </w:tr>
      <w:tr w:rsidRPr="00887C35" w:rsidR="002F3F9E" w:rsidTr="08CD3B05" w14:paraId="7F166D79" w14:textId="77777777">
        <w:tc>
          <w:tcPr>
            <w:tcW w:w="850" w:type="dxa"/>
          </w:tcPr>
          <w:p w:rsidRPr="00861CE7" w:rsidR="002F3F9E" w:rsidP="00310BAB" w:rsidRDefault="002F3F9E" w14:paraId="2EAA6AB8" w14:textId="77777777">
            <w:r w:rsidRPr="00861CE7">
              <w:t>9.3</w:t>
            </w:r>
          </w:p>
        </w:tc>
        <w:tc>
          <w:tcPr>
            <w:tcW w:w="7656" w:type="dxa"/>
            <w:gridSpan w:val="3"/>
            <w:shd w:val="clear" w:color="auto" w:fill="auto"/>
            <w:hideMark/>
          </w:tcPr>
          <w:p w:rsidRPr="00861CE7" w:rsidR="002F3F9E" w:rsidP="00310BAB" w:rsidRDefault="002F3F9E" w14:paraId="5ACCD50E" w14:textId="0D75443D">
            <w:pPr>
              <w:rPr>
                <w:lang w:val="en-US"/>
              </w:rPr>
            </w:pPr>
            <w:r w:rsidRPr="00861CE7">
              <w:rPr>
                <w:lang w:val="en-US"/>
              </w:rPr>
              <w:t>Where key personnel of the CONTRACTOR are specified in the CONTRACT they shall not be replaced without the prior approval of the CLIENT. Any replacement shall work with the person to be replaced for a reasonable handover period. If key personnel or supervisory personnel responsible for performing or supervising the WORK is replaced, the expertise, qualifications and experience of the replacement personnel deployed by the CONTRACTOR must be at least equal to those of the original personnel or must meet the criteria agreed by the CLIENT and CONTRACTOR in this regard.</w:t>
            </w:r>
          </w:p>
        </w:tc>
      </w:tr>
      <w:tr w:rsidRPr="00887C35" w:rsidR="002F3F9E" w:rsidTr="08CD3B05" w14:paraId="702EBC3E" w14:textId="77777777">
        <w:tc>
          <w:tcPr>
            <w:tcW w:w="850" w:type="dxa"/>
          </w:tcPr>
          <w:p w:rsidRPr="00861CE7" w:rsidR="002F3F9E" w:rsidP="00310BAB" w:rsidRDefault="002F3F9E" w14:paraId="1A72B0AC" w14:textId="77777777">
            <w:r w:rsidRPr="00861CE7">
              <w:t>9.4</w:t>
            </w:r>
          </w:p>
        </w:tc>
        <w:tc>
          <w:tcPr>
            <w:tcW w:w="7656" w:type="dxa"/>
            <w:gridSpan w:val="3"/>
            <w:shd w:val="clear" w:color="auto" w:fill="auto"/>
            <w:hideMark/>
          </w:tcPr>
          <w:p w:rsidRPr="00861CE7" w:rsidR="002F3F9E" w:rsidP="00310BAB" w:rsidRDefault="002F3F9E" w14:paraId="3CF077BF" w14:textId="77777777">
            <w:pPr>
              <w:rPr>
                <w:lang w:val="en-US"/>
              </w:rPr>
            </w:pPr>
            <w:r w:rsidRPr="00861CE7">
              <w:rPr>
                <w:lang w:val="en-US"/>
              </w:rPr>
              <w:t>The CONTRACTOR shall ensure that such key personnel and supervisory personnel of the CONTRACTOR and SUBCONTRACTORS shall read, write and speak fluent English.</w:t>
            </w:r>
          </w:p>
        </w:tc>
      </w:tr>
      <w:tr w:rsidRPr="00887C35" w:rsidR="002F3F9E" w:rsidTr="08CD3B05" w14:paraId="289A764D" w14:textId="77777777">
        <w:tc>
          <w:tcPr>
            <w:tcW w:w="850" w:type="dxa"/>
          </w:tcPr>
          <w:p w:rsidRPr="00861CE7" w:rsidR="002F3F9E" w:rsidP="00310BAB" w:rsidRDefault="002F3F9E" w14:paraId="4BF878E7" w14:textId="77777777">
            <w:r w:rsidRPr="00861CE7">
              <w:t>9.5</w:t>
            </w:r>
          </w:p>
        </w:tc>
        <w:tc>
          <w:tcPr>
            <w:tcW w:w="7656" w:type="dxa"/>
            <w:gridSpan w:val="3"/>
            <w:shd w:val="clear" w:color="auto" w:fill="auto"/>
            <w:hideMark/>
          </w:tcPr>
          <w:p w:rsidRPr="00861CE7" w:rsidR="002F3F9E" w:rsidP="00310BAB" w:rsidRDefault="002F3F9E" w14:paraId="164322CB" w14:textId="77777777">
            <w:pPr>
              <w:rPr>
                <w:lang w:val="en-US"/>
              </w:rPr>
            </w:pPr>
            <w:r w:rsidRPr="00861CE7">
              <w:rPr>
                <w:lang w:val="en-US"/>
              </w:rPr>
              <w:t>The CONTRACTOR shall make its own arrangements for the engagement of personnel, local or otherwise, and, save in so far as the CONTRACT otherwise provides, for their payment and onshore transport, housing, maintenance and board and lodging.</w:t>
            </w:r>
          </w:p>
        </w:tc>
      </w:tr>
      <w:tr w:rsidRPr="00887C35" w:rsidR="002F3F9E" w:rsidTr="08CD3B05" w14:paraId="6540E9CE" w14:textId="77777777">
        <w:tc>
          <w:tcPr>
            <w:tcW w:w="850" w:type="dxa"/>
          </w:tcPr>
          <w:p w:rsidRPr="00861CE7" w:rsidR="002F3F9E" w:rsidP="00310BAB" w:rsidRDefault="002F3F9E" w14:paraId="48B9366C" w14:textId="77777777">
            <w:r w:rsidRPr="00861CE7">
              <w:t>9.6</w:t>
            </w:r>
          </w:p>
        </w:tc>
        <w:tc>
          <w:tcPr>
            <w:tcW w:w="7656" w:type="dxa"/>
            <w:gridSpan w:val="3"/>
            <w:shd w:val="clear" w:color="auto" w:fill="auto"/>
            <w:hideMark/>
          </w:tcPr>
          <w:p w:rsidRPr="00861CE7" w:rsidR="002F3F9E" w:rsidP="00310BAB" w:rsidRDefault="002F3F9E" w14:paraId="0469ADE5" w14:textId="77777777">
            <w:pPr>
              <w:rPr>
                <w:lang w:val="en-US"/>
              </w:rPr>
            </w:pPr>
            <w:r w:rsidRPr="00861CE7">
              <w:rPr>
                <w:lang w:val="en-US"/>
              </w:rPr>
              <w:t>The CONTRACTOR shall be as responsible for any WORK performed by any agency personnel and by any other person provided by the CONTRACTOR in connection with the WORK as if the WORK was performed by the employees of the CONTRACTOR.</w:t>
            </w:r>
          </w:p>
        </w:tc>
      </w:tr>
      <w:tr w:rsidRPr="00887C35" w:rsidR="002F3F9E" w:rsidTr="08CD3B05" w14:paraId="4BDAE8CA" w14:textId="77777777">
        <w:tc>
          <w:tcPr>
            <w:tcW w:w="850" w:type="dxa"/>
          </w:tcPr>
          <w:p w:rsidRPr="00861CE7" w:rsidR="002F3F9E" w:rsidP="00310BAB" w:rsidRDefault="002F3F9E" w14:paraId="065665D9" w14:textId="77777777">
            <w:r w:rsidRPr="00861CE7">
              <w:t>9.7</w:t>
            </w:r>
          </w:p>
        </w:tc>
        <w:tc>
          <w:tcPr>
            <w:tcW w:w="7656" w:type="dxa"/>
            <w:gridSpan w:val="3"/>
            <w:shd w:val="clear" w:color="auto" w:fill="auto"/>
            <w:hideMark/>
          </w:tcPr>
          <w:p w:rsidRPr="00861CE7" w:rsidR="002F3F9E" w:rsidP="00310BAB" w:rsidRDefault="002F3F9E" w14:paraId="3B8DD96C" w14:textId="66C786D7">
            <w:pPr>
              <w:rPr>
                <w:lang w:val="en-US"/>
              </w:rPr>
            </w:pPr>
            <w:r w:rsidRPr="00861CE7">
              <w:rPr>
                <w:lang w:val="en-US"/>
              </w:rPr>
              <w:t>The CONTRACTOR shall ensure that all employees of the CONTRACTOR and any SUBCONTRACTOR engaged in the performance of the WORK comply with applicable laws including immigration laws and where required are in possession of a valid work permit for the duration of the CONTRACT. When requested details of such work permits shall be submitted to the CLIENT prior to the employee being engaged in the WORK.</w:t>
            </w:r>
          </w:p>
        </w:tc>
      </w:tr>
      <w:tr w:rsidRPr="00887C35" w:rsidR="002F3F9E" w:rsidTr="08CD3B05" w14:paraId="143C36F8" w14:textId="77777777">
        <w:tc>
          <w:tcPr>
            <w:tcW w:w="850" w:type="dxa"/>
          </w:tcPr>
          <w:p w:rsidRPr="00861CE7" w:rsidR="002F3F9E" w:rsidP="00310BAB" w:rsidRDefault="002F3F9E" w14:paraId="28215E15" w14:textId="77777777">
            <w:r w:rsidRPr="00861CE7">
              <w:t>9.8</w:t>
            </w:r>
          </w:p>
        </w:tc>
        <w:tc>
          <w:tcPr>
            <w:tcW w:w="7656" w:type="dxa"/>
            <w:gridSpan w:val="3"/>
            <w:shd w:val="clear" w:color="auto" w:fill="auto"/>
            <w:hideMark/>
          </w:tcPr>
          <w:p w:rsidRPr="00861CE7" w:rsidR="002F3F9E" w:rsidP="00310BAB" w:rsidRDefault="002F3F9E" w14:paraId="23231729" w14:textId="269B0DDB">
            <w:pPr>
              <w:rPr>
                <w:lang w:val="en-US"/>
              </w:rPr>
            </w:pPr>
            <w:r w:rsidRPr="00861CE7">
              <w:rPr>
                <w:lang w:val="en-US"/>
              </w:rPr>
              <w:t>The CLIENT may instruct the CONTRACTOR to remove from the WORKSITE any person engaged in any part of the WORK who in the reasonable opinion of the CLIENT is either:</w:t>
            </w:r>
          </w:p>
        </w:tc>
      </w:tr>
      <w:tr w:rsidRPr="00887C35" w:rsidR="002F3F9E" w:rsidTr="08CD3B05" w14:paraId="1FADD9F8" w14:textId="77777777">
        <w:tc>
          <w:tcPr>
            <w:tcW w:w="850" w:type="dxa"/>
          </w:tcPr>
          <w:p w:rsidRPr="00861CE7" w:rsidR="002F3F9E" w:rsidP="00310BAB" w:rsidRDefault="002F3F9E" w14:paraId="65158EF9" w14:textId="77777777">
            <w:pPr>
              <w:rPr>
                <w:lang w:val="en-US"/>
              </w:rPr>
            </w:pPr>
          </w:p>
        </w:tc>
        <w:tc>
          <w:tcPr>
            <w:tcW w:w="568" w:type="dxa"/>
            <w:shd w:val="clear" w:color="auto" w:fill="auto"/>
          </w:tcPr>
          <w:p w:rsidRPr="00861CE7" w:rsidR="002F3F9E" w:rsidP="00310BAB" w:rsidRDefault="002F3F9E" w14:paraId="071AE038" w14:textId="77777777">
            <w:r w:rsidRPr="00861CE7">
              <w:t>(a)</w:t>
            </w:r>
          </w:p>
        </w:tc>
        <w:tc>
          <w:tcPr>
            <w:tcW w:w="7088" w:type="dxa"/>
            <w:gridSpan w:val="2"/>
            <w:shd w:val="clear" w:color="auto" w:fill="auto"/>
          </w:tcPr>
          <w:p w:rsidRPr="00861CE7" w:rsidR="002F3F9E" w:rsidP="00310BAB" w:rsidRDefault="002F3F9E" w14:paraId="2D187E31" w14:textId="77777777">
            <w:pPr>
              <w:rPr>
                <w:lang w:val="en-US"/>
              </w:rPr>
            </w:pPr>
            <w:r w:rsidRPr="00861CE7">
              <w:rPr>
                <w:lang w:val="en-US"/>
              </w:rPr>
              <w:t>incompetent or negligent in the performance of his duties; or</w:t>
            </w:r>
          </w:p>
        </w:tc>
      </w:tr>
      <w:tr w:rsidRPr="00887C35" w:rsidR="002F3F9E" w:rsidTr="08CD3B05" w14:paraId="61B43156" w14:textId="77777777">
        <w:tc>
          <w:tcPr>
            <w:tcW w:w="850" w:type="dxa"/>
          </w:tcPr>
          <w:p w:rsidRPr="00861CE7" w:rsidR="002F3F9E" w:rsidP="00310BAB" w:rsidRDefault="002F3F9E" w14:paraId="6B8FD376" w14:textId="77777777">
            <w:pPr>
              <w:rPr>
                <w:lang w:val="en-US"/>
              </w:rPr>
            </w:pPr>
          </w:p>
        </w:tc>
        <w:tc>
          <w:tcPr>
            <w:tcW w:w="568" w:type="dxa"/>
            <w:shd w:val="clear" w:color="auto" w:fill="auto"/>
          </w:tcPr>
          <w:p w:rsidRPr="00861CE7" w:rsidR="002F3F9E" w:rsidP="00310BAB" w:rsidRDefault="002F3F9E" w14:paraId="07B043F1" w14:textId="77777777">
            <w:r w:rsidRPr="00861CE7">
              <w:t>(b)</w:t>
            </w:r>
          </w:p>
        </w:tc>
        <w:tc>
          <w:tcPr>
            <w:tcW w:w="7088" w:type="dxa"/>
            <w:gridSpan w:val="2"/>
            <w:shd w:val="clear" w:color="auto" w:fill="auto"/>
          </w:tcPr>
          <w:p w:rsidRPr="00861CE7" w:rsidR="002F3F9E" w:rsidP="00310BAB" w:rsidRDefault="002F3F9E" w14:paraId="102B2196" w14:textId="256F40CF">
            <w:pPr>
              <w:rPr>
                <w:lang w:val="en-US"/>
              </w:rPr>
            </w:pPr>
            <w:r w:rsidRPr="00861CE7">
              <w:rPr>
                <w:lang w:val="en-US"/>
              </w:rPr>
              <w:t>engaged in activities which are contrary or detrimental to the interests of the CLIENT; or</w:t>
            </w:r>
          </w:p>
        </w:tc>
      </w:tr>
      <w:tr w:rsidRPr="00887C35" w:rsidR="002F3F9E" w:rsidTr="08CD3B05" w14:paraId="301CAD88" w14:textId="77777777">
        <w:tc>
          <w:tcPr>
            <w:tcW w:w="850" w:type="dxa"/>
          </w:tcPr>
          <w:p w:rsidRPr="00861CE7" w:rsidR="002F3F9E" w:rsidP="00310BAB" w:rsidRDefault="002F3F9E" w14:paraId="58D592C6" w14:textId="77777777">
            <w:pPr>
              <w:rPr>
                <w:lang w:val="en-US"/>
              </w:rPr>
            </w:pPr>
          </w:p>
        </w:tc>
        <w:tc>
          <w:tcPr>
            <w:tcW w:w="568" w:type="dxa"/>
            <w:shd w:val="clear" w:color="auto" w:fill="auto"/>
          </w:tcPr>
          <w:p w:rsidRPr="00861CE7" w:rsidR="002F3F9E" w:rsidP="00310BAB" w:rsidRDefault="002F3F9E" w14:paraId="146C8A4D" w14:textId="77777777">
            <w:r w:rsidRPr="001A4DEB">
              <w:t>(c)</w:t>
            </w:r>
          </w:p>
        </w:tc>
        <w:tc>
          <w:tcPr>
            <w:tcW w:w="7088" w:type="dxa"/>
            <w:gridSpan w:val="2"/>
            <w:shd w:val="clear" w:color="auto" w:fill="auto"/>
          </w:tcPr>
          <w:p w:rsidRPr="00861CE7" w:rsidR="002F3F9E" w:rsidP="00310BAB" w:rsidRDefault="002F3F9E" w14:paraId="230273AE" w14:textId="38160C28">
            <w:pPr>
              <w:rPr>
                <w:lang w:val="en-US"/>
              </w:rPr>
            </w:pPr>
            <w:r w:rsidRPr="00861CE7">
              <w:rPr>
                <w:lang w:val="en-US"/>
              </w:rPr>
              <w:t xml:space="preserve">not conforming with relevant safety procedures described in </w:t>
            </w:r>
            <w:r w:rsidRPr="004F67B7">
              <w:rPr>
                <w:lang w:val="en-US"/>
              </w:rPr>
              <w:t xml:space="preserve">Section </w:t>
            </w:r>
            <w:r w:rsidR="00B44207">
              <w:rPr>
                <w:lang w:val="en-US"/>
              </w:rPr>
              <w:t>VI</w:t>
            </w:r>
            <w:r w:rsidRPr="00861CE7">
              <w:rPr>
                <w:lang w:val="en-US"/>
              </w:rPr>
              <w:t xml:space="preserve"> - Health, Safety and Environment or persists in any conduct likely to be prejudicial to safety, health or the environment. </w:t>
            </w:r>
            <w:r w:rsidRPr="00861CE7">
              <w:rPr>
                <w:lang w:val="en-US"/>
              </w:rPr>
              <w:br/>
            </w:r>
            <w:r w:rsidRPr="00861CE7">
              <w:rPr>
                <w:lang w:val="en-US"/>
              </w:rPr>
              <w:br/>
            </w:r>
          </w:p>
        </w:tc>
      </w:tr>
      <w:tr w:rsidRPr="00887C35" w:rsidR="001A4DEB" w:rsidTr="00FA20CC" w14:paraId="2EE08CAF" w14:textId="77777777">
        <w:tc>
          <w:tcPr>
            <w:tcW w:w="850" w:type="dxa"/>
            <w:gridSpan w:val="2"/>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Pr>
          <w:p w:rsidRPr="00861CE7" w:rsidR="001A4DEB" w:rsidP="00310BAB" w:rsidRDefault="001A4DEB" w14:paraId="05762059" w14:textId="77777777">
            <w:pPr>
              <w:rPr>
                <w:lang w:val="en-US"/>
              </w:rPr>
            </w:pPr>
          </w:p>
        </w:tc>
        <w:tc>
          <w:tcPr>
            <w:tcW w:w="7088" w:type="dxa"/>
            <w:gridSpan w:val="2"/>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shd w:val="clear" w:color="auto" w:fill="auto"/>
          </w:tcPr>
          <w:p w:rsidRPr="00861CE7" w:rsidR="001A4DEB" w:rsidP="00310BAB" w:rsidRDefault="001A4DEB" w14:paraId="1FC3A012" w14:textId="4E858A48">
            <w:pPr>
              <w:rPr>
                <w:lang w:val="en-US"/>
              </w:rPr>
            </w:pPr>
            <w:r w:rsidRPr="00861CE7">
              <w:rPr>
                <w:lang w:val="en-US"/>
              </w:rPr>
              <w:t>Any such person shall be removed forthwith from the WORKSITE. Any person removed for any of the above reasons shall not be engaged again in the WORK or on any other work of the CLIENT without the prior approval of the CLIENT.</w:t>
            </w:r>
          </w:p>
        </w:tc>
      </w:tr>
      <w:tr w:rsidRPr="00887C35" w:rsidR="00003D16" w:rsidTr="08CD3B05" w14:paraId="172EA637" w14:textId="77777777">
        <w:tc>
          <w:tcPr>
            <w:tcW w:w="850" w:type="dxa"/>
          </w:tcPr>
          <w:p w:rsidRPr="00861CE7" w:rsidR="00003D16" w:rsidP="001A4DEB" w:rsidRDefault="00003D16" w14:paraId="573A13A5" w14:textId="77777777">
            <w:pPr>
              <w:rPr>
                <w:lang w:val="en-US"/>
              </w:rPr>
            </w:pPr>
          </w:p>
        </w:tc>
        <w:tc>
          <w:tcPr>
            <w:tcW w:w="7656" w:type="dxa"/>
            <w:gridSpan w:val="3"/>
            <w:shd w:val="clear" w:color="auto" w:fill="auto"/>
          </w:tcPr>
          <w:p w:rsidRPr="00861CE7" w:rsidR="00003D16" w:rsidP="00310BAB" w:rsidRDefault="00003D16" w14:paraId="6A108797" w14:textId="7416DBDF">
            <w:pPr>
              <w:rPr>
                <w:lang w:val="en-US"/>
              </w:rPr>
            </w:pPr>
            <w:r w:rsidRPr="00861CE7">
              <w:rPr>
                <w:lang w:val="en-US"/>
              </w:rPr>
              <w:t>The CONTRACTOR shall provide a suitable replacement for any such person within twenty four (24) hours or such longer time as may be agreed by the CLIENT.</w:t>
            </w:r>
          </w:p>
        </w:tc>
      </w:tr>
      <w:tr w:rsidRPr="00887C35" w:rsidR="002F3F9E" w:rsidTr="08CD3B05" w14:paraId="439EE027" w14:textId="77777777">
        <w:tc>
          <w:tcPr>
            <w:tcW w:w="850" w:type="dxa"/>
          </w:tcPr>
          <w:p w:rsidRPr="00861CE7" w:rsidR="002F3F9E" w:rsidP="00310BAB" w:rsidRDefault="002F3F9E" w14:paraId="73AB5735" w14:textId="77777777">
            <w:pPr>
              <w:rPr>
                <w:lang w:val="en-US"/>
              </w:rPr>
            </w:pPr>
          </w:p>
        </w:tc>
        <w:tc>
          <w:tcPr>
            <w:tcW w:w="7656" w:type="dxa"/>
            <w:gridSpan w:val="3"/>
            <w:shd w:val="clear" w:color="auto" w:fill="auto"/>
            <w:hideMark/>
          </w:tcPr>
          <w:p w:rsidRPr="00861CE7" w:rsidR="002F3F9E" w:rsidP="00310BAB" w:rsidRDefault="002F3F9E" w14:paraId="0F3D742F" w14:textId="77777777">
            <w:pPr>
              <w:rPr>
                <w:lang w:val="en-US"/>
              </w:rPr>
            </w:pPr>
          </w:p>
        </w:tc>
      </w:tr>
      <w:tr w:rsidRPr="00861CE7" w:rsidR="002F3F9E" w:rsidTr="08CD3B05" w14:paraId="3A3C4A15" w14:textId="77777777">
        <w:tc>
          <w:tcPr>
            <w:tcW w:w="8506" w:type="dxa"/>
            <w:gridSpan w:val="4"/>
          </w:tcPr>
          <w:p w:rsidRPr="00861CE7" w:rsidR="002F3F9E" w:rsidP="00310BAB" w:rsidRDefault="002F3F9E" w14:paraId="410A1108" w14:textId="4EADD32D">
            <w:pPr>
              <w:pStyle w:val="Kop1"/>
            </w:pPr>
            <w:bookmarkStart w:name="_Toc397584919" w:id="45"/>
            <w:bookmarkStart w:name="_Toc479107394" w:id="46"/>
            <w:r w:rsidRPr="00861CE7">
              <w:t>10 EXAMINATION AND DEFECTS CORRECTION</w:t>
            </w:r>
            <w:bookmarkEnd w:id="45"/>
            <w:bookmarkEnd w:id="46"/>
          </w:p>
        </w:tc>
      </w:tr>
      <w:tr w:rsidRPr="00861CE7" w:rsidR="002F3F9E" w:rsidTr="08CD3B05" w14:paraId="61E0E088" w14:textId="77777777">
        <w:tc>
          <w:tcPr>
            <w:tcW w:w="850" w:type="dxa"/>
          </w:tcPr>
          <w:p w:rsidRPr="00861CE7" w:rsidR="002F3F9E" w:rsidP="00310BAB" w:rsidRDefault="002F3F9E" w14:paraId="35F2C9DE" w14:textId="77777777">
            <w:r w:rsidRPr="00861CE7">
              <w:t>10.1</w:t>
            </w:r>
          </w:p>
        </w:tc>
        <w:tc>
          <w:tcPr>
            <w:tcW w:w="7656" w:type="dxa"/>
            <w:gridSpan w:val="3"/>
            <w:shd w:val="clear" w:color="auto" w:fill="auto"/>
            <w:hideMark/>
          </w:tcPr>
          <w:p w:rsidRPr="00861CE7" w:rsidR="002F3F9E" w:rsidP="00310BAB" w:rsidRDefault="002F3F9E" w14:paraId="3E371301" w14:textId="77777777">
            <w:r w:rsidRPr="00861CE7">
              <w:t>Examination</w:t>
            </w:r>
          </w:p>
        </w:tc>
      </w:tr>
      <w:tr w:rsidRPr="00887C35" w:rsidR="002F3F9E" w:rsidTr="08CD3B05" w14:paraId="4E867D92" w14:textId="77777777">
        <w:tc>
          <w:tcPr>
            <w:tcW w:w="850" w:type="dxa"/>
          </w:tcPr>
          <w:p w:rsidRPr="00861CE7" w:rsidR="002F3F9E" w:rsidP="00310BAB" w:rsidRDefault="002F3F9E" w14:paraId="0B12B313" w14:textId="77777777"/>
        </w:tc>
        <w:tc>
          <w:tcPr>
            <w:tcW w:w="7656" w:type="dxa"/>
            <w:gridSpan w:val="3"/>
            <w:shd w:val="clear" w:color="auto" w:fill="auto"/>
            <w:hideMark/>
          </w:tcPr>
          <w:p w:rsidRPr="00861CE7" w:rsidR="002F3F9E" w:rsidP="00310BAB" w:rsidRDefault="002F3F9E" w14:paraId="676CA86E" w14:textId="2BFDF38C">
            <w:pPr>
              <w:rPr>
                <w:lang w:val="en-US"/>
              </w:rPr>
            </w:pPr>
            <w:r w:rsidRPr="00861CE7">
              <w:rPr>
                <w:lang w:val="en-US"/>
              </w:rPr>
              <w:t>In order to confirm that the requirements of the CONTRACT are met the CLIENT (or any third party deployed by CLIENT) shall have the right, but not the obligation, at all times during the performance of the WORK to examine the WORK, and all documentation relating thereto, and to reject any item which does not comply with all the requirements of the CONTRACT.</w:t>
            </w:r>
          </w:p>
        </w:tc>
      </w:tr>
      <w:tr w:rsidRPr="00887C35" w:rsidR="002F3F9E" w:rsidTr="08CD3B05" w14:paraId="3A710E94" w14:textId="77777777">
        <w:tc>
          <w:tcPr>
            <w:tcW w:w="850" w:type="dxa"/>
          </w:tcPr>
          <w:p w:rsidRPr="00861CE7" w:rsidR="002F3F9E" w:rsidP="00310BAB" w:rsidRDefault="002F3F9E" w14:paraId="188C1C50" w14:textId="77777777">
            <w:pPr>
              <w:rPr>
                <w:lang w:val="en-US"/>
              </w:rPr>
            </w:pPr>
          </w:p>
        </w:tc>
        <w:tc>
          <w:tcPr>
            <w:tcW w:w="7656" w:type="dxa"/>
            <w:gridSpan w:val="3"/>
            <w:shd w:val="clear" w:color="auto" w:fill="auto"/>
            <w:hideMark/>
          </w:tcPr>
          <w:p w:rsidRPr="00861CE7" w:rsidR="002F3F9E" w:rsidP="00310BAB" w:rsidRDefault="002F3F9E" w14:paraId="5226ED79" w14:textId="48750D50">
            <w:pPr>
              <w:rPr>
                <w:lang w:val="en-US"/>
              </w:rPr>
            </w:pPr>
            <w:r w:rsidRPr="00861CE7">
              <w:rPr>
                <w:lang w:val="en-US"/>
              </w:rPr>
              <w:t>Neither failure on the part of the CLIENT or others to inspect the WORK or witness or test or to discover defects nor failure to reject work performed by the CONTRACTOR which is not in accordance with the CONTRACT shall relieve the CONTRACTOR from any liability or obligation under the CONTRACT.</w:t>
            </w:r>
          </w:p>
        </w:tc>
      </w:tr>
      <w:tr w:rsidRPr="00861CE7" w:rsidR="002F3F9E" w:rsidTr="08CD3B05" w14:paraId="750802C1" w14:textId="77777777">
        <w:tc>
          <w:tcPr>
            <w:tcW w:w="850" w:type="dxa"/>
          </w:tcPr>
          <w:p w:rsidRPr="00861CE7" w:rsidR="002F3F9E" w:rsidP="00310BAB" w:rsidRDefault="002F3F9E" w14:paraId="1E491285" w14:textId="77777777">
            <w:r w:rsidRPr="00861CE7">
              <w:t>10.2</w:t>
            </w:r>
          </w:p>
        </w:tc>
        <w:tc>
          <w:tcPr>
            <w:tcW w:w="7656" w:type="dxa"/>
            <w:gridSpan w:val="3"/>
            <w:shd w:val="clear" w:color="auto" w:fill="auto"/>
            <w:hideMark/>
          </w:tcPr>
          <w:p w:rsidRPr="00861CE7" w:rsidR="002F3F9E" w:rsidP="00310BAB" w:rsidRDefault="002F3F9E" w14:paraId="7458281E" w14:textId="77777777">
            <w:r w:rsidRPr="00861CE7">
              <w:t xml:space="preserve">Defects Correction </w:t>
            </w:r>
            <w:r w:rsidRPr="001B064D">
              <w:t>Obligation</w:t>
            </w:r>
          </w:p>
        </w:tc>
      </w:tr>
      <w:tr w:rsidRPr="00887C35" w:rsidR="002F3F9E" w:rsidTr="08CD3B05" w14:paraId="381F7F9E" w14:textId="77777777">
        <w:tc>
          <w:tcPr>
            <w:tcW w:w="850" w:type="dxa"/>
          </w:tcPr>
          <w:p w:rsidRPr="00861CE7" w:rsidR="002F3F9E" w:rsidP="00310BAB" w:rsidRDefault="002F3F9E" w14:paraId="4F5E89B1" w14:textId="77777777"/>
        </w:tc>
        <w:tc>
          <w:tcPr>
            <w:tcW w:w="568" w:type="dxa"/>
            <w:shd w:val="clear" w:color="auto" w:fill="auto"/>
          </w:tcPr>
          <w:p w:rsidRPr="00861CE7" w:rsidR="002F3F9E" w:rsidP="00310BAB" w:rsidRDefault="002F3F9E" w14:paraId="78D53492" w14:textId="77777777">
            <w:r w:rsidRPr="00861CE7">
              <w:t>(a)</w:t>
            </w:r>
          </w:p>
        </w:tc>
        <w:tc>
          <w:tcPr>
            <w:tcW w:w="7088" w:type="dxa"/>
            <w:gridSpan w:val="2"/>
            <w:shd w:val="clear" w:color="auto" w:fill="auto"/>
          </w:tcPr>
          <w:p w:rsidRPr="00861CE7" w:rsidR="002F3F9E" w:rsidP="00310BAB" w:rsidRDefault="002F3F9E" w14:paraId="264ECD1C" w14:textId="77777777">
            <w:pPr>
              <w:rPr>
                <w:lang w:val="en-US"/>
              </w:rPr>
            </w:pPr>
            <w:r w:rsidRPr="00861CE7">
              <w:rPr>
                <w:lang w:val="en-US"/>
              </w:rPr>
              <w:t>The  CONTRACTOR  warrants  and  guarantees  that  it  has  performed  and  shall  perform  the  WORK  in accordance with the provisions of the CONTRACT, and that the WORK will be free from defects.</w:t>
            </w:r>
          </w:p>
        </w:tc>
      </w:tr>
      <w:tr w:rsidRPr="00887C35" w:rsidR="002F3F9E" w:rsidTr="08CD3B05" w14:paraId="2D378895" w14:textId="77777777">
        <w:tc>
          <w:tcPr>
            <w:tcW w:w="850" w:type="dxa"/>
          </w:tcPr>
          <w:p w:rsidRPr="00861CE7" w:rsidR="002F3F9E" w:rsidP="00310BAB" w:rsidRDefault="002F3F9E" w14:paraId="2B6F9F13" w14:textId="77777777">
            <w:pPr>
              <w:rPr>
                <w:lang w:val="en-US"/>
              </w:rPr>
            </w:pPr>
          </w:p>
        </w:tc>
        <w:tc>
          <w:tcPr>
            <w:tcW w:w="568" w:type="dxa"/>
            <w:shd w:val="clear" w:color="auto" w:fill="auto"/>
          </w:tcPr>
          <w:p w:rsidRPr="00861CE7" w:rsidR="002F3F9E" w:rsidP="00310BAB" w:rsidRDefault="002F3F9E" w14:paraId="74366B19" w14:textId="77777777">
            <w:r w:rsidRPr="00861CE7">
              <w:t>(b)</w:t>
            </w:r>
          </w:p>
        </w:tc>
        <w:tc>
          <w:tcPr>
            <w:tcW w:w="7088" w:type="dxa"/>
            <w:gridSpan w:val="2"/>
            <w:shd w:val="clear" w:color="auto" w:fill="auto"/>
          </w:tcPr>
          <w:p w:rsidRPr="00861CE7" w:rsidR="002F3F9E" w:rsidP="00310BAB" w:rsidRDefault="002F3F9E" w14:paraId="66B79E0F" w14:textId="6C15DFC1">
            <w:pPr>
              <w:rPr>
                <w:lang w:val="en-US"/>
              </w:rPr>
            </w:pPr>
            <w:r w:rsidRPr="00861CE7">
              <w:rPr>
                <w:lang w:val="en-US"/>
              </w:rPr>
              <w:t xml:space="preserve">If the CLIENT notifies the CONTRACTOR of any defects in the WORK prior to the commencement of or within the Defects </w:t>
            </w:r>
            <w:r w:rsidRPr="001B064D">
              <w:rPr>
                <w:lang w:val="en-US"/>
              </w:rPr>
              <w:t>Liability</w:t>
            </w:r>
            <w:r w:rsidRPr="00861CE7">
              <w:rPr>
                <w:lang w:val="en-US"/>
              </w:rPr>
              <w:t xml:space="preserve"> Period specified in  the  CONTRACT, the CONTRACTOR shall, subject to the operational requirements of the CLIENT and the provisions of Clause 10.2(c), carry out all works necessary to correct any defects in the WORK arising from any default of the CONTRACTOR </w:t>
            </w:r>
            <w:r w:rsidRPr="001B064D">
              <w:rPr>
                <w:lang w:val="en-US"/>
              </w:rPr>
              <w:t>within a time frame instructed by CLIENT</w:t>
            </w:r>
            <w:r w:rsidRPr="00861CE7">
              <w:rPr>
                <w:lang w:val="en-US"/>
              </w:rPr>
              <w:t>.</w:t>
            </w:r>
          </w:p>
        </w:tc>
      </w:tr>
      <w:tr w:rsidRPr="00887C35" w:rsidR="002F3F9E" w:rsidTr="08CD3B05" w14:paraId="130251DF" w14:textId="77777777">
        <w:tc>
          <w:tcPr>
            <w:tcW w:w="850" w:type="dxa"/>
          </w:tcPr>
          <w:p w:rsidRPr="00861CE7" w:rsidR="002F3F9E" w:rsidP="00310BAB" w:rsidRDefault="002F3F9E" w14:paraId="467F7B85" w14:textId="77777777">
            <w:pPr>
              <w:rPr>
                <w:lang w:val="en-US"/>
              </w:rPr>
            </w:pPr>
          </w:p>
        </w:tc>
        <w:tc>
          <w:tcPr>
            <w:tcW w:w="568" w:type="dxa"/>
            <w:shd w:val="clear" w:color="auto" w:fill="auto"/>
          </w:tcPr>
          <w:p w:rsidRPr="00861CE7" w:rsidR="002F3F9E" w:rsidP="00310BAB" w:rsidRDefault="002F3F9E" w14:paraId="23B26A6B" w14:textId="77777777">
            <w:r w:rsidRPr="00861CE7">
              <w:t>(c)</w:t>
            </w:r>
          </w:p>
        </w:tc>
        <w:tc>
          <w:tcPr>
            <w:tcW w:w="7088" w:type="dxa"/>
            <w:gridSpan w:val="2"/>
            <w:shd w:val="clear" w:color="auto" w:fill="auto"/>
          </w:tcPr>
          <w:p w:rsidRPr="00861CE7" w:rsidR="002F3F9E" w:rsidP="00310BAB" w:rsidRDefault="002F3F9E" w14:paraId="0EA96131" w14:textId="680472F3">
            <w:pPr>
              <w:rPr>
                <w:lang w:val="en-US"/>
              </w:rPr>
            </w:pPr>
            <w:r w:rsidRPr="00861CE7">
              <w:rPr>
                <w:lang w:val="en-US"/>
              </w:rPr>
              <w:t>If any of the WORK is reperformed, rectified or replaced by the CONTRACTOR under the provisions of this Clause 10.2, this Clause 10.2 shall apply to the portion so reperformed, rectified or replaced. The Defects Liability Period specified in Section I - Agreement - in respect of such work, shall commence on the date upon which such reperformance, rectification or replacement was completed in accordance with the CONTRACT.</w:t>
            </w:r>
          </w:p>
        </w:tc>
      </w:tr>
      <w:tr w:rsidRPr="00887C35" w:rsidR="002F3F9E" w:rsidTr="08CD3B05" w14:paraId="351190E5" w14:textId="77777777">
        <w:tc>
          <w:tcPr>
            <w:tcW w:w="850" w:type="dxa"/>
          </w:tcPr>
          <w:p w:rsidRPr="00861CE7" w:rsidR="002F3F9E" w:rsidP="00310BAB" w:rsidRDefault="002F3F9E" w14:paraId="5B0B8CE9" w14:textId="77777777">
            <w:pPr>
              <w:rPr>
                <w:lang w:val="en-US"/>
              </w:rPr>
            </w:pPr>
          </w:p>
        </w:tc>
        <w:tc>
          <w:tcPr>
            <w:tcW w:w="568" w:type="dxa"/>
            <w:shd w:val="clear" w:color="auto" w:fill="auto"/>
          </w:tcPr>
          <w:p w:rsidRPr="00861CE7" w:rsidR="002F3F9E" w:rsidP="00310BAB" w:rsidRDefault="002F3F9E" w14:paraId="6529A99F" w14:textId="77777777">
            <w:r w:rsidRPr="00861CE7">
              <w:t>(c)</w:t>
            </w:r>
          </w:p>
        </w:tc>
        <w:tc>
          <w:tcPr>
            <w:tcW w:w="7088" w:type="dxa"/>
            <w:gridSpan w:val="2"/>
            <w:shd w:val="clear" w:color="auto" w:fill="auto"/>
          </w:tcPr>
          <w:p w:rsidRPr="00861CE7" w:rsidR="002F3F9E" w:rsidP="00310BAB" w:rsidRDefault="002F3F9E" w14:paraId="0A5D36F2" w14:textId="1991EDBF">
            <w:pPr>
              <w:rPr>
                <w:lang w:val="en-US"/>
              </w:rPr>
            </w:pPr>
            <w:r w:rsidRPr="00861CE7">
              <w:rPr>
                <w:lang w:val="en-US"/>
              </w:rPr>
              <w:t>The CLIENT may decide that the carrying out by the CONTRACTOR of work necessary to correct defects will be prejudicial to its interests. In such cases the CLIENT may undertake the CONTRACTOR’s responsibilities described in Clause 10.2(b). The CLIENT shall notify the CONTRACTOR in such cases and shall be entitled to recover from the CONTRACTOR all additional costs reasonably incurred by the CLIENT as a direct result of carrying out such responsibilities.</w:t>
            </w:r>
          </w:p>
        </w:tc>
      </w:tr>
      <w:tr w:rsidRPr="00861CE7" w:rsidR="002F3F9E" w:rsidTr="08CD3B05" w14:paraId="379AE712" w14:textId="77777777">
        <w:tc>
          <w:tcPr>
            <w:tcW w:w="850" w:type="dxa"/>
          </w:tcPr>
          <w:p w:rsidRPr="00861CE7" w:rsidR="002F3F9E" w:rsidP="00310BAB" w:rsidRDefault="002F3F9E" w14:paraId="7DF076C2" w14:textId="77777777">
            <w:pPr>
              <w:rPr>
                <w:lang w:val="en-US"/>
              </w:rPr>
            </w:pPr>
          </w:p>
        </w:tc>
        <w:tc>
          <w:tcPr>
            <w:tcW w:w="568" w:type="dxa"/>
            <w:shd w:val="clear" w:color="auto" w:fill="auto"/>
          </w:tcPr>
          <w:p w:rsidRPr="001A4DEB" w:rsidR="002F3F9E" w:rsidP="00310BAB" w:rsidRDefault="002F3F9E" w14:paraId="0D08DAF4" w14:textId="77777777">
            <w:r w:rsidRPr="00861CE7">
              <w:t>(d)</w:t>
            </w:r>
          </w:p>
        </w:tc>
        <w:tc>
          <w:tcPr>
            <w:tcW w:w="7088" w:type="dxa"/>
            <w:gridSpan w:val="2"/>
            <w:shd w:val="clear" w:color="auto" w:fill="auto"/>
          </w:tcPr>
          <w:p w:rsidRPr="001A4DEB" w:rsidR="002F3F9E" w:rsidP="00310BAB" w:rsidRDefault="002F3F9E" w14:paraId="27C47A77" w14:textId="64019BDE">
            <w:r w:rsidRPr="00861CE7">
              <w:t xml:space="preserve"> [Deleted]</w:t>
            </w:r>
          </w:p>
        </w:tc>
      </w:tr>
      <w:tr w:rsidRPr="00887C35" w:rsidR="002F3F9E" w:rsidTr="08CD3B05" w14:paraId="428A7F5A" w14:textId="77777777">
        <w:tc>
          <w:tcPr>
            <w:tcW w:w="850" w:type="dxa"/>
          </w:tcPr>
          <w:p w:rsidRPr="00861CE7" w:rsidR="002F3F9E" w:rsidP="00310BAB" w:rsidRDefault="002F3F9E" w14:paraId="4C9F6E16" w14:textId="77777777">
            <w:pPr>
              <w:rPr>
                <w:lang w:val="en-US"/>
              </w:rPr>
            </w:pPr>
          </w:p>
        </w:tc>
        <w:tc>
          <w:tcPr>
            <w:tcW w:w="568" w:type="dxa"/>
            <w:shd w:val="clear" w:color="auto" w:fill="auto"/>
          </w:tcPr>
          <w:p w:rsidRPr="00861CE7" w:rsidR="002F3F9E" w:rsidP="00310BAB" w:rsidRDefault="002F3F9E" w14:paraId="1B4F25F3" w14:textId="2CC588B0">
            <w:r w:rsidRPr="00861CE7">
              <w:t>(e)</w:t>
            </w:r>
          </w:p>
        </w:tc>
        <w:tc>
          <w:tcPr>
            <w:tcW w:w="7088" w:type="dxa"/>
            <w:gridSpan w:val="2"/>
            <w:shd w:val="clear" w:color="auto" w:fill="auto"/>
          </w:tcPr>
          <w:p w:rsidRPr="00861CE7" w:rsidR="002F3F9E" w:rsidP="001A4DEB" w:rsidRDefault="002F3F9E" w14:paraId="466F9A97" w14:textId="5C6B6581">
            <w:pPr>
              <w:ind w:left="10"/>
              <w:rPr>
                <w:lang w:val="en-US"/>
              </w:rPr>
            </w:pPr>
            <w:r w:rsidRPr="00861CE7">
              <w:rPr>
                <w:lang w:val="en-US"/>
              </w:rPr>
              <w:t>Should the CONTRACTOR refuse</w:t>
            </w:r>
            <w:r w:rsidR="00C93165">
              <w:rPr>
                <w:lang w:val="en-US"/>
              </w:rPr>
              <w:t xml:space="preserve"> or fail</w:t>
            </w:r>
            <w:r w:rsidRPr="00861CE7">
              <w:rPr>
                <w:lang w:val="en-US"/>
              </w:rPr>
              <w:t xml:space="preserve"> to correct any defect within a time frame  instructed by CLIENT then in such cases the CLIENT may appoint another contractor to undertake the CONTRACTOR’s responsibilities described in Clause 10.2(b). The CLIENT shall notify the CONTRACTOR in such cases and shall be entitled to recover from the CONTRACTOR all additional costs reasonably incurred by the CLIENT as a direct result of carrying out such responsibilities.</w:t>
            </w:r>
          </w:p>
        </w:tc>
      </w:tr>
      <w:tr w:rsidRPr="00887C35" w:rsidR="002F3F9E" w:rsidTr="08CD3B05" w14:paraId="6BBC6D90" w14:textId="77777777">
        <w:tc>
          <w:tcPr>
            <w:tcW w:w="850" w:type="dxa"/>
          </w:tcPr>
          <w:p w:rsidRPr="00861CE7" w:rsidR="002F3F9E" w:rsidP="00310BAB" w:rsidRDefault="002F3F9E" w14:paraId="56447A22" w14:textId="77777777">
            <w:pPr>
              <w:rPr>
                <w:lang w:val="en-US"/>
              </w:rPr>
            </w:pPr>
          </w:p>
        </w:tc>
        <w:tc>
          <w:tcPr>
            <w:tcW w:w="7656" w:type="dxa"/>
            <w:gridSpan w:val="3"/>
            <w:shd w:val="clear" w:color="auto" w:fill="auto"/>
          </w:tcPr>
          <w:p w:rsidRPr="00861CE7" w:rsidR="002F3F9E" w:rsidP="00310BAB" w:rsidRDefault="002F3F9E" w14:paraId="1C0E4D69" w14:textId="77777777">
            <w:pPr>
              <w:ind w:left="577"/>
              <w:rPr>
                <w:lang w:val="en-GB"/>
              </w:rPr>
            </w:pPr>
          </w:p>
        </w:tc>
      </w:tr>
      <w:tr w:rsidRPr="00861CE7" w:rsidR="002F3F9E" w:rsidTr="08CD3B05" w14:paraId="1DC86180" w14:textId="77777777">
        <w:tc>
          <w:tcPr>
            <w:tcW w:w="8506" w:type="dxa"/>
            <w:gridSpan w:val="4"/>
          </w:tcPr>
          <w:p w:rsidRPr="00861CE7" w:rsidR="002F3F9E" w:rsidP="00310BAB" w:rsidRDefault="002F3F9E" w14:paraId="36C424E6" w14:textId="15FF5A61">
            <w:pPr>
              <w:pStyle w:val="Kop1"/>
            </w:pPr>
            <w:bookmarkStart w:name="_Toc397584920" w:id="47"/>
            <w:bookmarkStart w:name="_Toc479107395" w:id="48"/>
            <w:r w:rsidRPr="00861CE7">
              <w:t>11 VARIATIONS</w:t>
            </w:r>
            <w:bookmarkEnd w:id="47"/>
            <w:bookmarkEnd w:id="48"/>
          </w:p>
        </w:tc>
      </w:tr>
      <w:tr w:rsidRPr="00887C35" w:rsidR="002F3F9E" w:rsidTr="08CD3B05" w14:paraId="1D0CD408" w14:textId="77777777">
        <w:tc>
          <w:tcPr>
            <w:tcW w:w="850" w:type="dxa"/>
          </w:tcPr>
          <w:p w:rsidRPr="00861CE7" w:rsidR="002F3F9E" w:rsidP="00310BAB" w:rsidRDefault="002F3F9E" w14:paraId="2B512C17" w14:textId="77777777">
            <w:r w:rsidRPr="00861CE7">
              <w:lastRenderedPageBreak/>
              <w:t>11.1</w:t>
            </w:r>
          </w:p>
        </w:tc>
        <w:tc>
          <w:tcPr>
            <w:tcW w:w="7656" w:type="dxa"/>
            <w:gridSpan w:val="3"/>
            <w:shd w:val="clear" w:color="auto" w:fill="auto"/>
            <w:hideMark/>
          </w:tcPr>
          <w:p w:rsidRPr="00861CE7" w:rsidR="002F3F9E" w:rsidP="00310BAB" w:rsidRDefault="002F3F9E" w14:paraId="641537DC" w14:textId="77777777">
            <w:pPr>
              <w:rPr>
                <w:lang w:val="en-US"/>
              </w:rPr>
            </w:pPr>
            <w:r w:rsidRPr="00861CE7">
              <w:rPr>
                <w:lang w:val="en-US"/>
              </w:rPr>
              <w:t xml:space="preserve">The CLIENT has the right to issue instructions to the CONTRACTOR at any time to make any variations to the WORK. </w:t>
            </w:r>
          </w:p>
        </w:tc>
      </w:tr>
      <w:tr w:rsidRPr="00887C35" w:rsidR="002F3F9E" w:rsidTr="08CD3B05" w14:paraId="1008F715" w14:textId="77777777">
        <w:tc>
          <w:tcPr>
            <w:tcW w:w="850" w:type="dxa"/>
          </w:tcPr>
          <w:p w:rsidRPr="001A4DEB" w:rsidR="002F3F9E" w:rsidP="00310BAB" w:rsidRDefault="002F3F9E" w14:paraId="102EF9F8" w14:textId="77777777">
            <w:pPr>
              <w:rPr>
                <w:lang w:val="en-US"/>
              </w:rPr>
            </w:pPr>
          </w:p>
        </w:tc>
        <w:tc>
          <w:tcPr>
            <w:tcW w:w="7656" w:type="dxa"/>
            <w:gridSpan w:val="3"/>
            <w:shd w:val="clear" w:color="auto" w:fill="auto"/>
          </w:tcPr>
          <w:p w:rsidRPr="00861CE7" w:rsidR="002F3F9E" w:rsidP="00310BAB" w:rsidRDefault="002F3F9E" w14:paraId="7538685F" w14:textId="3DC7F354">
            <w:pPr>
              <w:rPr>
                <w:lang w:val="en-US"/>
              </w:rPr>
            </w:pPr>
            <w:r w:rsidRPr="00861CE7">
              <w:rPr>
                <w:lang w:val="en-US"/>
              </w:rPr>
              <w:t xml:space="preserve">Should any additional requirements stipulated by the CLIENT, any new information that is brought to the notice of the CLIENT or any unforeseeable changes to the statutory regulations applicable to the WORK in question lead to the WORK performed by the CONTRACTOR under the CONTRACT becoming demonstrably more demanding or extensive, this additional work constitutes an upward VARIATION for which the CONTRACTOR may </w:t>
            </w:r>
            <w:r w:rsidR="00DD41F7">
              <w:rPr>
                <w:lang w:val="en-US"/>
              </w:rPr>
              <w:t>claim the increase in cost associated with this change in accordance with the provisions of this Clause 11</w:t>
            </w:r>
            <w:r w:rsidRPr="00861CE7">
              <w:rPr>
                <w:rFonts w:cs="Calibri"/>
                <w:color w:val="000000"/>
                <w:szCs w:val="18"/>
                <w:lang w:val="en-US"/>
              </w:rPr>
              <w:t xml:space="preserve"> and an extension of time may be granted by CLIENT</w:t>
            </w:r>
            <w:r w:rsidRPr="00861CE7">
              <w:rPr>
                <w:lang w:val="en-US"/>
              </w:rPr>
              <w:t>. Additional work or new information which the CONTRACTOR could have foreseen when the CONTRACT was signed shall not entitle CONTRACTOR to an upward VARIATION. If a party regards a particular request as constituting a VARIATION, it will notify the other party thereof as quickly as possible.</w:t>
            </w:r>
          </w:p>
        </w:tc>
      </w:tr>
      <w:tr w:rsidRPr="00887C35" w:rsidR="002F3F9E" w:rsidTr="08CD3B05" w14:paraId="3EE3B029" w14:textId="77777777">
        <w:tc>
          <w:tcPr>
            <w:tcW w:w="850" w:type="dxa"/>
          </w:tcPr>
          <w:p w:rsidRPr="00861CE7" w:rsidR="002F3F9E" w:rsidP="00310BAB" w:rsidRDefault="002F3F9E" w14:paraId="42FB89C4" w14:textId="77777777">
            <w:pPr>
              <w:rPr>
                <w:lang w:val="en-US"/>
              </w:rPr>
            </w:pPr>
          </w:p>
        </w:tc>
        <w:tc>
          <w:tcPr>
            <w:tcW w:w="7656" w:type="dxa"/>
            <w:gridSpan w:val="3"/>
            <w:shd w:val="clear" w:color="auto" w:fill="auto"/>
          </w:tcPr>
          <w:p w:rsidRPr="00861CE7" w:rsidR="002F3F9E" w:rsidP="00310BAB" w:rsidRDefault="002F3F9E" w14:paraId="46E0F354" w14:textId="77777777">
            <w:pPr>
              <w:rPr>
                <w:lang w:val="en-US"/>
              </w:rPr>
            </w:pPr>
            <w:r w:rsidRPr="00861CE7">
              <w:rPr>
                <w:lang w:val="en-US"/>
              </w:rPr>
              <w:t>The CONTRACTOR will not start any additional work that constitutes an upward VARIATION until it has received an order to this effect from the CLIENT. In order to obtain such an order, the CONTRACTOR will issue a written quotation specifying the amount of additional work that is to be performed, its duration and cost. Any additional work performed by the CONTRACTOR will be subject to the provisions of the CONTRACT, including those on fees and discounts, where relevant, in so far as these have not been amended by the CLIENT’s written order. When submitting a quotation, the CONTRACTOR may not impose terms and conditions that are either more detailed or more stringent than the original terms and conditions, unless it does so with the CLIENT’s consent.</w:t>
            </w:r>
          </w:p>
        </w:tc>
      </w:tr>
      <w:tr w:rsidRPr="00887C35" w:rsidR="002F3F9E" w:rsidTr="08CD3B05" w14:paraId="1F41D4EA" w14:textId="77777777">
        <w:tc>
          <w:tcPr>
            <w:tcW w:w="850" w:type="dxa"/>
          </w:tcPr>
          <w:p w:rsidRPr="00861CE7" w:rsidR="002F3F9E" w:rsidP="00310BAB" w:rsidRDefault="002F3F9E" w14:paraId="3FE9FC25" w14:textId="77777777">
            <w:pPr>
              <w:rPr>
                <w:lang w:val="en-US"/>
              </w:rPr>
            </w:pPr>
          </w:p>
        </w:tc>
        <w:tc>
          <w:tcPr>
            <w:tcW w:w="7656" w:type="dxa"/>
            <w:gridSpan w:val="3"/>
            <w:shd w:val="clear" w:color="auto" w:fill="auto"/>
          </w:tcPr>
          <w:p w:rsidRPr="00861CE7" w:rsidR="002F3F9E" w:rsidP="00310BAB" w:rsidRDefault="002F3F9E" w14:paraId="0E7AFCD3" w14:textId="77777777">
            <w:pPr>
              <w:rPr>
                <w:lang w:val="en-US"/>
              </w:rPr>
            </w:pPr>
            <w:r w:rsidRPr="00861CE7">
              <w:rPr>
                <w:lang w:val="en-US"/>
              </w:rPr>
              <w:t>Should any new information that is brought to the notice of the CLIENT or any changes to the statutory regulations applicable to the work in question lead to the work performed by the CONTRACTOR under the Contract becoming demonstrably less demanding or extensive, this constitutes a downward VARIATION for which the CLIENT is entitled to a discount or earlier COMPLETION DATE, OFFSHORE COMPLETION DATE or other KEY DATES . If a party regards a particular change as constituting a downward VARIATION, it will notify the other party thereof in writing as quickly as possible. If a fixed fee has been agreed, the parties will consult to agree on the value of the discount, which will be deducted from the agreed fee.</w:t>
            </w:r>
          </w:p>
        </w:tc>
      </w:tr>
      <w:tr w:rsidRPr="00887C35" w:rsidR="002F3F9E" w:rsidTr="08CD3B05" w14:paraId="7388D14D" w14:textId="77777777">
        <w:tc>
          <w:tcPr>
            <w:tcW w:w="850" w:type="dxa"/>
          </w:tcPr>
          <w:p w:rsidRPr="00861CE7" w:rsidR="002F3F9E" w:rsidP="00310BAB" w:rsidRDefault="002F3F9E" w14:paraId="3B91D991" w14:textId="77777777">
            <w:r w:rsidRPr="00861CE7">
              <w:t>11.2</w:t>
            </w:r>
          </w:p>
        </w:tc>
        <w:tc>
          <w:tcPr>
            <w:tcW w:w="7656" w:type="dxa"/>
            <w:gridSpan w:val="3"/>
            <w:shd w:val="clear" w:color="auto" w:fill="auto"/>
            <w:hideMark/>
          </w:tcPr>
          <w:p w:rsidRPr="00861CE7" w:rsidR="002F3F9E" w:rsidP="00310BAB" w:rsidRDefault="002F3F9E" w14:paraId="6554713B" w14:textId="77777777">
            <w:pPr>
              <w:rPr>
                <w:lang w:val="en-US"/>
              </w:rPr>
            </w:pPr>
            <w:r w:rsidRPr="00861CE7">
              <w:rPr>
                <w:lang w:val="en-US"/>
              </w:rPr>
              <w:t>Any adjustment to the CONTRACT PRICE resulting from any variation shall be valued at the appropriate rates and prices included in the CONTRACT or, in the absence of any appropriate rates and prices, a fair substantiated valuation shall be made (as agreed between the PARTIES). The CONTRACTOR shall not unwillingly withhold breakdowns of sums quoted, if requested by CLIENT</w:t>
            </w:r>
          </w:p>
        </w:tc>
      </w:tr>
      <w:tr w:rsidRPr="00887C35" w:rsidR="002F3F9E" w:rsidTr="08CD3B05" w14:paraId="4DE93678" w14:textId="77777777">
        <w:tc>
          <w:tcPr>
            <w:tcW w:w="850" w:type="dxa"/>
          </w:tcPr>
          <w:p w:rsidRPr="001A4DEB" w:rsidR="002F3F9E" w:rsidP="00310BAB" w:rsidRDefault="002F3F9E" w14:paraId="62D27440" w14:textId="77777777">
            <w:r w:rsidRPr="00861CE7">
              <w:t>11.3</w:t>
            </w:r>
          </w:p>
        </w:tc>
        <w:tc>
          <w:tcPr>
            <w:tcW w:w="7656" w:type="dxa"/>
            <w:gridSpan w:val="3"/>
            <w:shd w:val="clear" w:color="auto" w:fill="auto"/>
            <w:hideMark/>
          </w:tcPr>
          <w:p w:rsidRPr="00861CE7" w:rsidR="002F3F9E" w:rsidP="00310BAB" w:rsidRDefault="002F3F9E" w14:paraId="3EC2B010" w14:textId="7EB49D86">
            <w:pPr>
              <w:rPr>
                <w:lang w:val="en-US"/>
              </w:rPr>
            </w:pPr>
            <w:r w:rsidRPr="00861CE7">
              <w:rPr>
                <w:lang w:val="en-US"/>
              </w:rPr>
              <w:t xml:space="preserve">In the event that the CONTRACTOR considers it has a valid claim against the CLIENT for the reimbursement of additional costs (that are not deemed to be included in the rates or prices stated in </w:t>
            </w:r>
            <w:r w:rsidRPr="004F67B7">
              <w:rPr>
                <w:lang w:val="en-US"/>
              </w:rPr>
              <w:t xml:space="preserve">Section </w:t>
            </w:r>
            <w:r w:rsidR="00B44207">
              <w:rPr>
                <w:lang w:val="en-US"/>
              </w:rPr>
              <w:t>IV</w:t>
            </w:r>
            <w:r w:rsidRPr="00861CE7" w:rsidR="00B44207">
              <w:rPr>
                <w:lang w:val="en-US"/>
              </w:rPr>
              <w:t xml:space="preserve"> </w:t>
            </w:r>
            <w:r w:rsidRPr="00861CE7">
              <w:rPr>
                <w:lang w:val="en-US"/>
              </w:rPr>
              <w:t>properly and unavoidably incurred by the CONTRACTOR in the performance of WORK under the terms and conditions of the CONTRACT, then the CONTRACTOR may submit the details of such a claim to the CLIENT REPRESENTATIVE for consideration.</w:t>
            </w:r>
          </w:p>
        </w:tc>
      </w:tr>
      <w:tr w:rsidRPr="00887C35" w:rsidR="002F3F9E" w:rsidTr="08CD3B05" w14:paraId="4FBB2450" w14:textId="77777777">
        <w:tc>
          <w:tcPr>
            <w:tcW w:w="850" w:type="dxa"/>
          </w:tcPr>
          <w:p w:rsidRPr="001A4DEB" w:rsidR="002F3F9E" w:rsidP="00310BAB" w:rsidRDefault="002F3F9E" w14:paraId="06DB7F93" w14:textId="77777777">
            <w:r w:rsidRPr="00861CE7">
              <w:t>11.4</w:t>
            </w:r>
          </w:p>
        </w:tc>
        <w:tc>
          <w:tcPr>
            <w:tcW w:w="7656" w:type="dxa"/>
            <w:gridSpan w:val="3"/>
            <w:shd w:val="clear" w:color="auto" w:fill="auto"/>
          </w:tcPr>
          <w:p w:rsidRPr="00861CE7" w:rsidR="002F3F9E" w:rsidP="00310BAB" w:rsidRDefault="002F3F9E" w14:paraId="2DB9E60C" w14:textId="77777777">
            <w:pPr>
              <w:rPr>
                <w:lang w:val="en-US"/>
              </w:rPr>
            </w:pPr>
            <w:r w:rsidRPr="00861CE7">
              <w:rPr>
                <w:lang w:val="en-US"/>
              </w:rPr>
              <w:t>“Notwithstanding the provisions of Clause 11.3, the CLIENT will not be obliged to consider any claim by the CONTRACTOR unless:</w:t>
            </w:r>
          </w:p>
        </w:tc>
      </w:tr>
      <w:tr w:rsidRPr="00887C35" w:rsidR="002F3F9E" w:rsidTr="08CD3B05" w14:paraId="74D8171B" w14:textId="77777777">
        <w:tc>
          <w:tcPr>
            <w:tcW w:w="850" w:type="dxa"/>
          </w:tcPr>
          <w:p w:rsidRPr="00861CE7" w:rsidR="002F3F9E" w:rsidP="00310BAB" w:rsidRDefault="002F3F9E" w14:paraId="596CF59D" w14:textId="77777777">
            <w:pPr>
              <w:rPr>
                <w:lang w:val="en-US"/>
              </w:rPr>
            </w:pPr>
          </w:p>
        </w:tc>
        <w:tc>
          <w:tcPr>
            <w:tcW w:w="568" w:type="dxa"/>
            <w:shd w:val="clear" w:color="auto" w:fill="auto"/>
          </w:tcPr>
          <w:p w:rsidRPr="001A4DEB" w:rsidR="002F3F9E" w:rsidP="00310BAB" w:rsidRDefault="002F3F9E" w14:paraId="44177F19" w14:textId="77777777">
            <w:r w:rsidRPr="00861CE7">
              <w:t>(a)</w:t>
            </w:r>
          </w:p>
        </w:tc>
        <w:tc>
          <w:tcPr>
            <w:tcW w:w="7088" w:type="dxa"/>
            <w:gridSpan w:val="2"/>
            <w:shd w:val="clear" w:color="auto" w:fill="auto"/>
          </w:tcPr>
          <w:p w:rsidRPr="00861CE7" w:rsidR="002F3F9E" w:rsidP="00310BAB" w:rsidRDefault="002F3F9E" w14:paraId="5473AD9C" w14:textId="77777777">
            <w:pPr>
              <w:rPr>
                <w:lang w:val="en-US"/>
              </w:rPr>
            </w:pPr>
            <w:r w:rsidRPr="00310BAB">
              <w:rPr>
                <w:lang w:val="en-US"/>
              </w:rPr>
              <w:t>within twenty eight (28) days</w:t>
            </w:r>
            <w:r w:rsidRPr="00861CE7">
              <w:rPr>
                <w:lang w:val="en-US"/>
              </w:rPr>
              <w:t xml:space="preserve"> of the event that the CONTRACTOR considers to be the basis of a claim, a written notice is submitted to the CLIENT </w:t>
            </w:r>
            <w:r w:rsidRPr="00861CE7">
              <w:rPr>
                <w:lang w:val="en-US"/>
              </w:rPr>
              <w:lastRenderedPageBreak/>
              <w:t xml:space="preserve">clearly identifying the basis of the claim and is supported by all the relevant information and documentation which is available at the time, in substantiation thereof; </w:t>
            </w:r>
          </w:p>
        </w:tc>
      </w:tr>
      <w:tr w:rsidRPr="00887C35" w:rsidR="002F3F9E" w:rsidTr="08CD3B05" w14:paraId="092B2725" w14:textId="77777777">
        <w:tc>
          <w:tcPr>
            <w:tcW w:w="850" w:type="dxa"/>
          </w:tcPr>
          <w:p w:rsidRPr="00861CE7" w:rsidR="002F3F9E" w:rsidP="00310BAB" w:rsidRDefault="002F3F9E" w14:paraId="20FB540E" w14:textId="77777777">
            <w:pPr>
              <w:rPr>
                <w:lang w:val="en-US"/>
              </w:rPr>
            </w:pPr>
          </w:p>
        </w:tc>
        <w:tc>
          <w:tcPr>
            <w:tcW w:w="568" w:type="dxa"/>
            <w:shd w:val="clear" w:color="auto" w:fill="auto"/>
          </w:tcPr>
          <w:p w:rsidRPr="001A4DEB" w:rsidR="002F3F9E" w:rsidP="00310BAB" w:rsidRDefault="002F3F9E" w14:paraId="64D470A1" w14:textId="77777777">
            <w:r w:rsidRPr="00861CE7">
              <w:t>(b)</w:t>
            </w:r>
          </w:p>
        </w:tc>
        <w:tc>
          <w:tcPr>
            <w:tcW w:w="7088" w:type="dxa"/>
            <w:gridSpan w:val="2"/>
            <w:shd w:val="clear" w:color="auto" w:fill="auto"/>
          </w:tcPr>
          <w:p w:rsidRPr="00861CE7" w:rsidR="002F3F9E" w:rsidP="00310BAB" w:rsidRDefault="002F3F9E" w14:paraId="44F1BEA2" w14:textId="77777777">
            <w:pPr>
              <w:rPr>
                <w:lang w:val="en-US"/>
              </w:rPr>
            </w:pPr>
            <w:r w:rsidRPr="00861CE7">
              <w:rPr>
                <w:lang w:val="en-US"/>
              </w:rPr>
              <w:t xml:space="preserve">within </w:t>
            </w:r>
            <w:r w:rsidRPr="00310BAB">
              <w:rPr>
                <w:lang w:val="en-US"/>
              </w:rPr>
              <w:t>forty two (42) days of</w:t>
            </w:r>
            <w:r w:rsidRPr="00861CE7">
              <w:rPr>
                <w:lang w:val="en-US"/>
              </w:rPr>
              <w:t xml:space="preserve"> the event that the CONTRACTOR considers being the basis of the claim, the CONTRACTOR submits to the CLIENT a fully detailed and comprehensive claim submission supported by all relevant information and documentation in substantiation thereof; </w:t>
            </w:r>
          </w:p>
        </w:tc>
      </w:tr>
      <w:tr w:rsidRPr="00887C35" w:rsidR="002F3F9E" w:rsidTr="08CD3B05" w14:paraId="6785286A" w14:textId="77777777">
        <w:tc>
          <w:tcPr>
            <w:tcW w:w="850" w:type="dxa"/>
          </w:tcPr>
          <w:p w:rsidRPr="00861CE7" w:rsidR="002F3F9E" w:rsidP="00310BAB" w:rsidRDefault="002F3F9E" w14:paraId="57896532" w14:textId="77777777">
            <w:pPr>
              <w:rPr>
                <w:lang w:val="en-US"/>
              </w:rPr>
            </w:pPr>
          </w:p>
        </w:tc>
        <w:tc>
          <w:tcPr>
            <w:tcW w:w="568" w:type="dxa"/>
            <w:shd w:val="clear" w:color="auto" w:fill="auto"/>
          </w:tcPr>
          <w:p w:rsidRPr="001A4DEB" w:rsidR="002F3F9E" w:rsidP="00310BAB" w:rsidRDefault="002F3F9E" w14:paraId="4CFC1631" w14:textId="77777777">
            <w:r w:rsidRPr="00861CE7">
              <w:t>(c)</w:t>
            </w:r>
          </w:p>
        </w:tc>
        <w:tc>
          <w:tcPr>
            <w:tcW w:w="7088" w:type="dxa"/>
            <w:gridSpan w:val="2"/>
            <w:shd w:val="clear" w:color="auto" w:fill="auto"/>
          </w:tcPr>
          <w:p w:rsidRPr="00861CE7" w:rsidR="002F3F9E" w:rsidP="00310BAB" w:rsidRDefault="002F3F9E" w14:paraId="7DEC2645" w14:textId="77777777">
            <w:pPr>
              <w:rPr>
                <w:lang w:val="en-US"/>
              </w:rPr>
            </w:pPr>
            <w:r w:rsidRPr="00861CE7">
              <w:rPr>
                <w:lang w:val="en-US"/>
              </w:rPr>
              <w:t>such written notice is to be submitted in accordance with the general procedure as set out under Clause 29.6 (Notices) and</w:t>
            </w:r>
          </w:p>
        </w:tc>
      </w:tr>
      <w:tr w:rsidRPr="00887C35" w:rsidR="002F3F9E" w:rsidTr="08CD3B05" w14:paraId="12D624BC" w14:textId="77777777">
        <w:tc>
          <w:tcPr>
            <w:tcW w:w="850" w:type="dxa"/>
          </w:tcPr>
          <w:p w:rsidRPr="00861CE7" w:rsidR="002F3F9E" w:rsidP="00310BAB" w:rsidRDefault="002F3F9E" w14:paraId="7A6C5461" w14:textId="77777777">
            <w:pPr>
              <w:rPr>
                <w:lang w:val="en-US"/>
              </w:rPr>
            </w:pPr>
          </w:p>
        </w:tc>
        <w:tc>
          <w:tcPr>
            <w:tcW w:w="568" w:type="dxa"/>
            <w:shd w:val="clear" w:color="auto" w:fill="auto"/>
          </w:tcPr>
          <w:p w:rsidRPr="001A4DEB" w:rsidR="002F3F9E" w:rsidP="00310BAB" w:rsidRDefault="002F3F9E" w14:paraId="28EE0054" w14:textId="77777777">
            <w:r w:rsidRPr="00861CE7">
              <w:t>(d)</w:t>
            </w:r>
          </w:p>
        </w:tc>
        <w:tc>
          <w:tcPr>
            <w:tcW w:w="7088" w:type="dxa"/>
            <w:gridSpan w:val="2"/>
            <w:shd w:val="clear" w:color="auto" w:fill="auto"/>
          </w:tcPr>
          <w:p w:rsidRPr="00861CE7" w:rsidR="002F3F9E" w:rsidP="00310BAB" w:rsidRDefault="002F3F9E" w14:paraId="4D8F705B" w14:textId="77777777">
            <w:pPr>
              <w:rPr>
                <w:lang w:val="en-US"/>
              </w:rPr>
            </w:pPr>
            <w:r w:rsidRPr="00861CE7">
              <w:rPr>
                <w:lang w:val="en-US"/>
              </w:rPr>
              <w:t>if the time restrictions stated above are not fully observed and complied with, the CONTRACTOR undertakes that such claims shall be considered to be time barred.”</w:t>
            </w:r>
          </w:p>
        </w:tc>
      </w:tr>
      <w:tr w:rsidRPr="00887C35" w:rsidR="002F3F9E" w:rsidTr="08CD3B05" w14:paraId="014DA301" w14:textId="77777777">
        <w:tc>
          <w:tcPr>
            <w:tcW w:w="850" w:type="dxa"/>
          </w:tcPr>
          <w:p w:rsidRPr="00861CE7" w:rsidR="002F3F9E" w:rsidP="00310BAB" w:rsidRDefault="002F3F9E" w14:paraId="3C4BF353" w14:textId="77777777">
            <w:pPr>
              <w:rPr>
                <w:lang w:val="en-US"/>
              </w:rPr>
            </w:pPr>
          </w:p>
        </w:tc>
        <w:tc>
          <w:tcPr>
            <w:tcW w:w="568" w:type="dxa"/>
            <w:shd w:val="clear" w:color="auto" w:fill="auto"/>
          </w:tcPr>
          <w:p w:rsidRPr="001A4DEB" w:rsidR="002F3F9E" w:rsidP="00310BAB" w:rsidRDefault="002F3F9E" w14:paraId="7A83CD3F" w14:textId="586DD80C">
            <w:r w:rsidRPr="00861CE7">
              <w:t>(e)</w:t>
            </w:r>
          </w:p>
        </w:tc>
        <w:tc>
          <w:tcPr>
            <w:tcW w:w="7088" w:type="dxa"/>
            <w:gridSpan w:val="2"/>
            <w:shd w:val="clear" w:color="auto" w:fill="auto"/>
          </w:tcPr>
          <w:p w:rsidRPr="00861CE7" w:rsidR="002F3F9E" w:rsidP="00310BAB" w:rsidRDefault="002F3F9E" w14:paraId="50B31586" w14:textId="3C1E7D55">
            <w:pPr>
              <w:rPr>
                <w:lang w:val="en-US"/>
              </w:rPr>
            </w:pPr>
            <w:r w:rsidRPr="00861CE7">
              <w:rPr>
                <w:lang w:val="en-US"/>
              </w:rPr>
              <w:t xml:space="preserve">when the claim has been considered rightful by CLIENT, CONTRACTOR shall issue a VARIATION proposal in accordance with </w:t>
            </w:r>
            <w:r w:rsidRPr="004F67B7">
              <w:rPr>
                <w:lang w:val="en-US"/>
              </w:rPr>
              <w:t xml:space="preserve">Section </w:t>
            </w:r>
            <w:r w:rsidR="00B44207">
              <w:rPr>
                <w:lang w:val="en-US"/>
              </w:rPr>
              <w:t>I</w:t>
            </w:r>
            <w:r w:rsidR="001348DD">
              <w:rPr>
                <w:lang w:val="en-US"/>
              </w:rPr>
              <w:t>II</w:t>
            </w:r>
            <w:r w:rsidRPr="004F67B7">
              <w:rPr>
                <w:lang w:val="en-US"/>
              </w:rPr>
              <w:t>.</w:t>
            </w:r>
          </w:p>
        </w:tc>
      </w:tr>
      <w:tr w:rsidRPr="000E5485" w:rsidR="00310BAB" w:rsidTr="08CD3B05" w14:paraId="6AE0039F" w14:textId="77777777">
        <w:tc>
          <w:tcPr>
            <w:tcW w:w="850" w:type="dxa"/>
          </w:tcPr>
          <w:p w:rsidRPr="00861CE7" w:rsidR="00310BAB" w:rsidP="00310BAB" w:rsidRDefault="00310BAB" w14:paraId="7B544D15" w14:textId="77777777">
            <w:pPr>
              <w:rPr>
                <w:lang w:val="en-US"/>
              </w:rPr>
            </w:pPr>
          </w:p>
        </w:tc>
        <w:tc>
          <w:tcPr>
            <w:tcW w:w="568" w:type="dxa"/>
            <w:shd w:val="clear" w:color="auto" w:fill="auto"/>
          </w:tcPr>
          <w:p w:rsidRPr="00861CE7" w:rsidR="00310BAB" w:rsidP="00310BAB" w:rsidRDefault="00310BAB" w14:paraId="6C1E23ED" w14:textId="6B7B0167">
            <w:r w:rsidRPr="00861CE7">
              <w:t>(f)</w:t>
            </w:r>
          </w:p>
        </w:tc>
        <w:tc>
          <w:tcPr>
            <w:tcW w:w="7088" w:type="dxa"/>
            <w:gridSpan w:val="2"/>
            <w:shd w:val="clear" w:color="auto" w:fill="auto"/>
          </w:tcPr>
          <w:p w:rsidRPr="00861CE7" w:rsidR="00310BAB" w:rsidP="00310BAB" w:rsidRDefault="00310BAB" w14:paraId="5B551A55" w14:textId="18524D38">
            <w:pPr>
              <w:rPr>
                <w:lang w:val="en-US"/>
              </w:rPr>
            </w:pPr>
            <w:r>
              <w:rPr>
                <w:lang w:val="en-GB"/>
              </w:rPr>
              <w:t>[Not Used]</w:t>
            </w:r>
          </w:p>
        </w:tc>
      </w:tr>
      <w:tr w:rsidRPr="000E5485" w:rsidR="002F3F9E" w:rsidTr="08CD3B05" w14:paraId="54F1716B" w14:textId="77777777">
        <w:tc>
          <w:tcPr>
            <w:tcW w:w="850" w:type="dxa"/>
          </w:tcPr>
          <w:p w:rsidRPr="00861CE7" w:rsidR="002F3F9E" w:rsidP="00310BAB" w:rsidRDefault="002F3F9E" w14:paraId="1A73115E" w14:textId="77777777">
            <w:pPr>
              <w:rPr>
                <w:lang w:val="en-US"/>
              </w:rPr>
            </w:pPr>
          </w:p>
        </w:tc>
        <w:tc>
          <w:tcPr>
            <w:tcW w:w="7656" w:type="dxa"/>
            <w:gridSpan w:val="3"/>
            <w:shd w:val="clear" w:color="auto" w:fill="auto"/>
          </w:tcPr>
          <w:p w:rsidRPr="00861CE7" w:rsidR="002F3F9E" w:rsidP="00310BAB" w:rsidRDefault="002F3F9E" w14:paraId="4B6DF8DF" w14:textId="77777777">
            <w:pPr>
              <w:rPr>
                <w:lang w:val="en-US"/>
              </w:rPr>
            </w:pPr>
          </w:p>
        </w:tc>
      </w:tr>
      <w:tr w:rsidRPr="00861CE7" w:rsidR="002F3F9E" w:rsidTr="08CD3B05" w14:paraId="00088118" w14:textId="77777777">
        <w:tc>
          <w:tcPr>
            <w:tcW w:w="8506" w:type="dxa"/>
            <w:gridSpan w:val="4"/>
          </w:tcPr>
          <w:p w:rsidRPr="00861CE7" w:rsidR="002F3F9E" w:rsidP="00310BAB" w:rsidRDefault="002F3F9E" w14:paraId="4D98F554" w14:textId="01B7AFBB">
            <w:pPr>
              <w:pStyle w:val="Kop1"/>
            </w:pPr>
            <w:bookmarkStart w:name="_Toc397584921" w:id="49"/>
            <w:bookmarkStart w:name="_Toc479107396" w:id="50"/>
            <w:r w:rsidRPr="00861CE7">
              <w:t>12 FORCE MAJEURE</w:t>
            </w:r>
            <w:bookmarkEnd w:id="49"/>
            <w:bookmarkEnd w:id="50"/>
          </w:p>
        </w:tc>
      </w:tr>
      <w:tr w:rsidRPr="00887C35" w:rsidR="002F3F9E" w:rsidTr="08CD3B05" w14:paraId="55816298" w14:textId="77777777">
        <w:tc>
          <w:tcPr>
            <w:tcW w:w="850" w:type="dxa"/>
          </w:tcPr>
          <w:p w:rsidRPr="00861CE7" w:rsidR="002F3F9E" w:rsidP="00310BAB" w:rsidRDefault="002F3F9E" w14:paraId="614D2692" w14:textId="77777777">
            <w:r w:rsidRPr="00861CE7">
              <w:t>12.1</w:t>
            </w:r>
          </w:p>
        </w:tc>
        <w:tc>
          <w:tcPr>
            <w:tcW w:w="7656" w:type="dxa"/>
            <w:gridSpan w:val="3"/>
            <w:shd w:val="clear" w:color="auto" w:fill="auto"/>
            <w:hideMark/>
          </w:tcPr>
          <w:p w:rsidRPr="00861CE7" w:rsidR="002F3F9E" w:rsidP="00310BAB" w:rsidRDefault="002F3F9E" w14:paraId="67CD995D" w14:textId="09061882">
            <w:pPr>
              <w:rPr>
                <w:lang w:val="en-US"/>
              </w:rPr>
            </w:pPr>
            <w:r w:rsidRPr="00861CE7">
              <w:rPr>
                <w:lang w:val="en-US"/>
              </w:rPr>
              <w:t>Neither PARTY shall be responsible for any failure to fulfil any term or condition of the CONTRACT if and to the extent that fulfilment has been delayed or temporarily prevented by a force majeure occurrence, as hereunder defined, which has been notified in accordance with Clause</w:t>
            </w:r>
            <w:r w:rsidR="00780EE9">
              <w:rPr>
                <w:lang w:val="en-US"/>
              </w:rPr>
              <w:t xml:space="preserve"> 12.3</w:t>
            </w:r>
            <w:r w:rsidRPr="00861CE7">
              <w:rPr>
                <w:lang w:val="en-US"/>
              </w:rPr>
              <w:t xml:space="preserve"> and which is beyond the control and without the fault or negligence of the PARTY affected and which, by the exercise of reasonable diligence, the said PARTY is unable to provide against.</w:t>
            </w:r>
          </w:p>
        </w:tc>
      </w:tr>
      <w:tr w:rsidRPr="00887C35" w:rsidR="002F3F9E" w:rsidTr="08CD3B05" w14:paraId="404DAF79" w14:textId="77777777">
        <w:tc>
          <w:tcPr>
            <w:tcW w:w="850" w:type="dxa"/>
          </w:tcPr>
          <w:p w:rsidRPr="00861CE7" w:rsidR="002F3F9E" w:rsidP="00310BAB" w:rsidRDefault="002F3F9E" w14:paraId="5FB04AF1" w14:textId="77777777">
            <w:r w:rsidRPr="00861CE7">
              <w:t>12.2</w:t>
            </w:r>
          </w:p>
        </w:tc>
        <w:tc>
          <w:tcPr>
            <w:tcW w:w="7656" w:type="dxa"/>
            <w:gridSpan w:val="3"/>
            <w:shd w:val="clear" w:color="auto" w:fill="auto"/>
            <w:hideMark/>
          </w:tcPr>
          <w:p w:rsidRPr="00861CE7" w:rsidR="002F3F9E" w:rsidP="00310BAB" w:rsidRDefault="002F3F9E" w14:paraId="0937E4B5" w14:textId="77777777">
            <w:pPr>
              <w:rPr>
                <w:lang w:val="en-US"/>
              </w:rPr>
            </w:pPr>
            <w:r w:rsidRPr="00861CE7">
              <w:rPr>
                <w:lang w:val="en-US"/>
              </w:rPr>
              <w:t>For the purposes of this CONTRACT only the following occurrences shall be force majeure.</w:t>
            </w:r>
          </w:p>
        </w:tc>
      </w:tr>
      <w:tr w:rsidRPr="00887C35" w:rsidR="002F3F9E" w:rsidTr="08CD3B05" w14:paraId="4401FD67" w14:textId="77777777">
        <w:tc>
          <w:tcPr>
            <w:tcW w:w="850" w:type="dxa"/>
          </w:tcPr>
          <w:p w:rsidRPr="00861CE7" w:rsidR="002F3F9E" w:rsidP="00310BAB" w:rsidRDefault="002F3F9E" w14:paraId="7F5185E0" w14:textId="77777777">
            <w:pPr>
              <w:rPr>
                <w:lang w:val="en-US"/>
              </w:rPr>
            </w:pPr>
          </w:p>
        </w:tc>
        <w:tc>
          <w:tcPr>
            <w:tcW w:w="568" w:type="dxa"/>
            <w:shd w:val="clear" w:color="auto" w:fill="auto"/>
          </w:tcPr>
          <w:p w:rsidRPr="00861CE7" w:rsidR="002F3F9E" w:rsidP="00310BAB" w:rsidRDefault="002F3F9E" w14:paraId="7589E92B" w14:textId="77777777">
            <w:r w:rsidRPr="00861CE7">
              <w:t>(a)</w:t>
            </w:r>
          </w:p>
        </w:tc>
        <w:tc>
          <w:tcPr>
            <w:tcW w:w="7088" w:type="dxa"/>
            <w:gridSpan w:val="2"/>
            <w:shd w:val="clear" w:color="auto" w:fill="auto"/>
          </w:tcPr>
          <w:p w:rsidRPr="00861CE7" w:rsidR="002F3F9E" w:rsidP="00310BAB" w:rsidRDefault="002F3F9E" w14:paraId="46C30E22" w14:textId="77777777">
            <w:pPr>
              <w:rPr>
                <w:lang w:val="en-US"/>
              </w:rPr>
            </w:pPr>
            <w:r w:rsidRPr="00861CE7">
              <w:rPr>
                <w:lang w:val="en-US"/>
              </w:rPr>
              <w:t>Riot, war, invasion, act of foreign enemies, hostilities (whether war be declared or not), acts of terrorism, civil war, rebellion, revolution, insurrection of military or usurped power;</w:t>
            </w:r>
          </w:p>
        </w:tc>
      </w:tr>
      <w:tr w:rsidRPr="00887C35" w:rsidR="002F3F9E" w:rsidTr="08CD3B05" w14:paraId="736F9090" w14:textId="77777777">
        <w:tc>
          <w:tcPr>
            <w:tcW w:w="850" w:type="dxa"/>
          </w:tcPr>
          <w:p w:rsidRPr="00861CE7" w:rsidR="002F3F9E" w:rsidP="00310BAB" w:rsidRDefault="002F3F9E" w14:paraId="1B632419" w14:textId="77777777">
            <w:pPr>
              <w:rPr>
                <w:lang w:val="en-US"/>
              </w:rPr>
            </w:pPr>
          </w:p>
        </w:tc>
        <w:tc>
          <w:tcPr>
            <w:tcW w:w="568" w:type="dxa"/>
            <w:shd w:val="clear" w:color="auto" w:fill="auto"/>
          </w:tcPr>
          <w:p w:rsidRPr="00861CE7" w:rsidR="002F3F9E" w:rsidP="00310BAB" w:rsidRDefault="002F3F9E" w14:paraId="456C9817" w14:textId="77777777">
            <w:r w:rsidRPr="00861CE7">
              <w:t>(b)</w:t>
            </w:r>
          </w:p>
        </w:tc>
        <w:tc>
          <w:tcPr>
            <w:tcW w:w="7088" w:type="dxa"/>
            <w:gridSpan w:val="2"/>
            <w:shd w:val="clear" w:color="auto" w:fill="auto"/>
          </w:tcPr>
          <w:p w:rsidRPr="00861CE7" w:rsidR="002F3F9E" w:rsidP="00310BAB" w:rsidRDefault="002F3F9E" w14:paraId="72138F5B" w14:textId="77777777">
            <w:pPr>
              <w:rPr>
                <w:lang w:val="en-US"/>
              </w:rPr>
            </w:pPr>
            <w:r w:rsidRPr="00861CE7">
              <w:rPr>
                <w:lang w:val="en-US"/>
              </w:rPr>
              <w:t>Ionising radiations or contamination by radioactivity from any nuclear fuel or from any nuclear waste from the combustion of nuclear fuel or radioactive, toxic, explosive or other hazardous properties of any explosive nuclear assembly or nuclear component thereof;</w:t>
            </w:r>
          </w:p>
        </w:tc>
      </w:tr>
      <w:tr w:rsidRPr="00887C35" w:rsidR="002F3F9E" w:rsidTr="08CD3B05" w14:paraId="6F95BA72" w14:textId="77777777">
        <w:tc>
          <w:tcPr>
            <w:tcW w:w="850" w:type="dxa"/>
          </w:tcPr>
          <w:p w:rsidRPr="00861CE7" w:rsidR="002F3F9E" w:rsidP="00310BAB" w:rsidRDefault="002F3F9E" w14:paraId="1A09E3EB" w14:textId="77777777">
            <w:pPr>
              <w:rPr>
                <w:lang w:val="en-US"/>
              </w:rPr>
            </w:pPr>
          </w:p>
        </w:tc>
        <w:tc>
          <w:tcPr>
            <w:tcW w:w="568" w:type="dxa"/>
            <w:shd w:val="clear" w:color="auto" w:fill="auto"/>
          </w:tcPr>
          <w:p w:rsidRPr="00861CE7" w:rsidR="002F3F9E" w:rsidP="00310BAB" w:rsidRDefault="002F3F9E" w14:paraId="08796EBD" w14:textId="77777777">
            <w:r w:rsidRPr="00861CE7">
              <w:t>(c)</w:t>
            </w:r>
          </w:p>
        </w:tc>
        <w:tc>
          <w:tcPr>
            <w:tcW w:w="7088" w:type="dxa"/>
            <w:gridSpan w:val="2"/>
            <w:shd w:val="clear" w:color="auto" w:fill="auto"/>
          </w:tcPr>
          <w:p w:rsidRPr="00861CE7" w:rsidR="002F3F9E" w:rsidP="00310BAB" w:rsidRDefault="002F3F9E" w14:paraId="3599FD43" w14:textId="77777777">
            <w:pPr>
              <w:rPr>
                <w:lang w:val="en-US"/>
              </w:rPr>
            </w:pPr>
            <w:r w:rsidRPr="00861CE7">
              <w:rPr>
                <w:lang w:val="en-US"/>
              </w:rPr>
              <w:t>Pressure waves caused by aircraft or other aerial devices travelling at sonic or supersonic speeds;</w:t>
            </w:r>
          </w:p>
        </w:tc>
      </w:tr>
      <w:tr w:rsidRPr="00887C35" w:rsidR="002F3F9E" w:rsidTr="08CD3B05" w14:paraId="12DC0102" w14:textId="77777777">
        <w:tc>
          <w:tcPr>
            <w:tcW w:w="850" w:type="dxa"/>
          </w:tcPr>
          <w:p w:rsidRPr="00861CE7" w:rsidR="002F3F9E" w:rsidP="00310BAB" w:rsidRDefault="002F3F9E" w14:paraId="5E1E8FB6" w14:textId="77777777">
            <w:pPr>
              <w:rPr>
                <w:lang w:val="en-US"/>
              </w:rPr>
            </w:pPr>
          </w:p>
        </w:tc>
        <w:tc>
          <w:tcPr>
            <w:tcW w:w="568" w:type="dxa"/>
            <w:shd w:val="clear" w:color="auto" w:fill="auto"/>
          </w:tcPr>
          <w:p w:rsidRPr="00861CE7" w:rsidR="002F3F9E" w:rsidP="00310BAB" w:rsidRDefault="002F3F9E" w14:paraId="557C3353" w14:textId="77777777">
            <w:r w:rsidRPr="00861CE7">
              <w:t>(d)</w:t>
            </w:r>
          </w:p>
        </w:tc>
        <w:tc>
          <w:tcPr>
            <w:tcW w:w="7088" w:type="dxa"/>
            <w:gridSpan w:val="2"/>
            <w:shd w:val="clear" w:color="auto" w:fill="auto"/>
          </w:tcPr>
          <w:p w:rsidRPr="00861CE7" w:rsidR="002F3F9E" w:rsidP="00310BAB" w:rsidRDefault="002F3F9E" w14:paraId="18C9DACF" w14:textId="77777777">
            <w:pPr>
              <w:rPr>
                <w:lang w:val="en-US"/>
              </w:rPr>
            </w:pPr>
            <w:r w:rsidRPr="00861CE7">
              <w:rPr>
                <w:lang w:val="en-US"/>
              </w:rPr>
              <w:t>Earthquake, flood, fire, explosion and/or other natural physical disaster, but excluding weather conditions as such, regardless of severity;</w:t>
            </w:r>
          </w:p>
        </w:tc>
      </w:tr>
      <w:tr w:rsidRPr="00887C35" w:rsidR="002F3F9E" w:rsidTr="08CD3B05" w14:paraId="1CA534E6" w14:textId="77777777">
        <w:tc>
          <w:tcPr>
            <w:tcW w:w="850" w:type="dxa"/>
          </w:tcPr>
          <w:p w:rsidRPr="00861CE7" w:rsidR="002F3F9E" w:rsidP="00310BAB" w:rsidRDefault="002F3F9E" w14:paraId="1D1F59FC" w14:textId="77777777">
            <w:pPr>
              <w:rPr>
                <w:lang w:val="en-US"/>
              </w:rPr>
            </w:pPr>
          </w:p>
        </w:tc>
        <w:tc>
          <w:tcPr>
            <w:tcW w:w="568" w:type="dxa"/>
            <w:shd w:val="clear" w:color="auto" w:fill="auto"/>
          </w:tcPr>
          <w:p w:rsidRPr="00861CE7" w:rsidR="002F3F9E" w:rsidP="00310BAB" w:rsidRDefault="002F3F9E" w14:paraId="56CBCB1F" w14:textId="77777777">
            <w:r w:rsidRPr="00861CE7">
              <w:t>(e)</w:t>
            </w:r>
          </w:p>
        </w:tc>
        <w:tc>
          <w:tcPr>
            <w:tcW w:w="7088" w:type="dxa"/>
            <w:gridSpan w:val="2"/>
            <w:shd w:val="clear" w:color="auto" w:fill="auto"/>
          </w:tcPr>
          <w:p w:rsidRPr="00861CE7" w:rsidR="002F3F9E" w:rsidP="00310BAB" w:rsidRDefault="002F3F9E" w14:paraId="633C5567" w14:textId="77777777">
            <w:pPr>
              <w:rPr>
                <w:lang w:val="en-US"/>
              </w:rPr>
            </w:pPr>
            <w:r w:rsidRPr="00861CE7">
              <w:rPr>
                <w:lang w:val="en-US"/>
              </w:rPr>
              <w:t>Strikes at a national or regional level or industrial disputes at a national or regional level, or strikes or industrial disputes by labour not employed by the affected PARTY its subcontractors or its suppliers and which affect a substantial or essential portion of the WORK;</w:t>
            </w:r>
          </w:p>
        </w:tc>
      </w:tr>
      <w:tr w:rsidRPr="00861CE7" w:rsidR="002F3F9E" w:rsidTr="08CD3B05" w14:paraId="3DA3D2FA" w14:textId="77777777">
        <w:tc>
          <w:tcPr>
            <w:tcW w:w="850" w:type="dxa"/>
          </w:tcPr>
          <w:p w:rsidRPr="00861CE7" w:rsidR="002F3F9E" w:rsidP="00310BAB" w:rsidRDefault="002F3F9E" w14:paraId="08EB254A" w14:textId="77777777">
            <w:pPr>
              <w:rPr>
                <w:lang w:val="en-US"/>
              </w:rPr>
            </w:pPr>
          </w:p>
        </w:tc>
        <w:tc>
          <w:tcPr>
            <w:tcW w:w="568" w:type="dxa"/>
            <w:shd w:val="clear" w:color="auto" w:fill="auto"/>
          </w:tcPr>
          <w:p w:rsidRPr="00861CE7" w:rsidR="002F3F9E" w:rsidP="00310BAB" w:rsidRDefault="002F3F9E" w14:paraId="4002312B" w14:textId="77777777">
            <w:r w:rsidRPr="00861CE7">
              <w:t>(f)</w:t>
            </w:r>
          </w:p>
        </w:tc>
        <w:tc>
          <w:tcPr>
            <w:tcW w:w="7088" w:type="dxa"/>
            <w:gridSpan w:val="2"/>
            <w:shd w:val="clear" w:color="auto" w:fill="auto"/>
          </w:tcPr>
          <w:p w:rsidRPr="001A4DEB" w:rsidR="002F3F9E" w:rsidP="00310BAB" w:rsidRDefault="002F3F9E" w14:paraId="2F251BAF" w14:textId="28C15FB2">
            <w:r w:rsidRPr="001A4DEB">
              <w:t>Maritime or aviation disasters;</w:t>
            </w:r>
          </w:p>
        </w:tc>
      </w:tr>
      <w:tr w:rsidRPr="00861CE7" w:rsidR="002F3F9E" w:rsidTr="08CD3B05" w14:paraId="000B7F61" w14:textId="77777777">
        <w:tc>
          <w:tcPr>
            <w:tcW w:w="850" w:type="dxa"/>
          </w:tcPr>
          <w:p w:rsidRPr="001A4DEB" w:rsidR="002F3F9E" w:rsidP="00310BAB" w:rsidRDefault="002F3F9E" w14:paraId="50E1A8D2" w14:textId="77777777"/>
        </w:tc>
        <w:tc>
          <w:tcPr>
            <w:tcW w:w="568" w:type="dxa"/>
            <w:shd w:val="clear" w:color="auto" w:fill="auto"/>
          </w:tcPr>
          <w:p w:rsidRPr="00861CE7" w:rsidR="002F3F9E" w:rsidP="00310BAB" w:rsidRDefault="08CD3B05" w14:paraId="7C165E9F" w14:textId="77777777">
            <w:r>
              <w:t>(g)</w:t>
            </w:r>
          </w:p>
        </w:tc>
        <w:tc>
          <w:tcPr>
            <w:tcW w:w="7088" w:type="dxa"/>
            <w:gridSpan w:val="2"/>
            <w:shd w:val="clear" w:color="auto" w:fill="auto"/>
          </w:tcPr>
          <w:p w:rsidRPr="00861CE7" w:rsidR="002F3F9E" w:rsidP="00310BAB" w:rsidRDefault="00B547AB" w14:paraId="0138EDE8" w14:textId="786DC184">
            <w:pPr>
              <w:rPr>
                <w:lang w:val="en-US"/>
              </w:rPr>
            </w:pPr>
            <w:r>
              <w:rPr>
                <w:lang w:val="en-US"/>
              </w:rPr>
              <w:t>COVID-19 EVENT</w:t>
            </w:r>
          </w:p>
        </w:tc>
      </w:tr>
      <w:tr w:rsidRPr="00887C35" w:rsidR="002F3F9E" w:rsidTr="08CD3B05" w14:paraId="4BF517A1" w14:textId="77777777">
        <w:tc>
          <w:tcPr>
            <w:tcW w:w="850" w:type="dxa"/>
          </w:tcPr>
          <w:p w:rsidRPr="00861CE7" w:rsidR="002F3F9E" w:rsidP="00310BAB" w:rsidRDefault="002F3F9E" w14:paraId="54225227" w14:textId="77777777">
            <w:r w:rsidRPr="00861CE7">
              <w:t>12.3</w:t>
            </w:r>
          </w:p>
        </w:tc>
        <w:tc>
          <w:tcPr>
            <w:tcW w:w="7656" w:type="dxa"/>
            <w:gridSpan w:val="3"/>
            <w:shd w:val="clear" w:color="auto" w:fill="auto"/>
            <w:hideMark/>
          </w:tcPr>
          <w:p w:rsidRPr="00861CE7" w:rsidR="002F3F9E" w:rsidP="00310BAB" w:rsidRDefault="002F3F9E" w14:paraId="43B6840F" w14:textId="77777777">
            <w:pPr>
              <w:rPr>
                <w:lang w:val="en-US"/>
              </w:rPr>
            </w:pPr>
            <w:r w:rsidRPr="00861CE7">
              <w:rPr>
                <w:lang w:val="en-US"/>
              </w:rPr>
              <w:t xml:space="preserve">In the event of a force majeure occurrence, the PARTY that is or may be delayed in performing the CONTRACT shall notify the other PARTY without delay giving </w:t>
            </w:r>
            <w:r w:rsidRPr="00861CE7">
              <w:rPr>
                <w:lang w:val="en-US"/>
              </w:rPr>
              <w:lastRenderedPageBreak/>
              <w:t>the full particulars thereof and shall use all reasonable endeavours to remedy the situation without delay.</w:t>
            </w:r>
          </w:p>
        </w:tc>
      </w:tr>
      <w:tr w:rsidRPr="00887C35" w:rsidR="002F3F9E" w:rsidTr="08CD3B05" w14:paraId="77798A06" w14:textId="77777777">
        <w:tc>
          <w:tcPr>
            <w:tcW w:w="850" w:type="dxa"/>
          </w:tcPr>
          <w:p w:rsidRPr="00861CE7" w:rsidR="002F3F9E" w:rsidP="00310BAB" w:rsidRDefault="002F3F9E" w14:paraId="14984FB6" w14:textId="77777777">
            <w:r w:rsidRPr="00861CE7">
              <w:lastRenderedPageBreak/>
              <w:t>12.4</w:t>
            </w:r>
          </w:p>
        </w:tc>
        <w:tc>
          <w:tcPr>
            <w:tcW w:w="7656" w:type="dxa"/>
            <w:gridSpan w:val="3"/>
            <w:shd w:val="clear" w:color="auto" w:fill="auto"/>
            <w:hideMark/>
          </w:tcPr>
          <w:p w:rsidRPr="00861CE7" w:rsidR="002F3F9E" w:rsidP="00310BAB" w:rsidRDefault="002F3F9E" w14:paraId="3236B2E3" w14:textId="77777777">
            <w:pPr>
              <w:rPr>
                <w:lang w:val="en-US"/>
              </w:rPr>
            </w:pPr>
            <w:r w:rsidRPr="00861CE7">
              <w:rPr>
                <w:lang w:val="en-US"/>
              </w:rPr>
              <w:t>Save as otherwise expressly provided in the CONTRACT, no payments of whatever nature shall be made in respect of a force majeure occurrence.</w:t>
            </w:r>
          </w:p>
        </w:tc>
      </w:tr>
      <w:tr w:rsidRPr="00887C35" w:rsidR="002F3F9E" w:rsidTr="08CD3B05" w14:paraId="6A31E9A8" w14:textId="77777777">
        <w:tc>
          <w:tcPr>
            <w:tcW w:w="850" w:type="dxa"/>
          </w:tcPr>
          <w:p w:rsidRPr="00861CE7" w:rsidR="002F3F9E" w:rsidP="00310BAB" w:rsidRDefault="002F3F9E" w14:paraId="0CB10709" w14:textId="77777777">
            <w:r w:rsidRPr="00861CE7">
              <w:t>12.5</w:t>
            </w:r>
          </w:p>
        </w:tc>
        <w:tc>
          <w:tcPr>
            <w:tcW w:w="7656" w:type="dxa"/>
            <w:gridSpan w:val="3"/>
            <w:shd w:val="clear" w:color="auto" w:fill="auto"/>
            <w:hideMark/>
          </w:tcPr>
          <w:p w:rsidRPr="00861CE7" w:rsidR="002F3F9E" w:rsidP="00310BAB" w:rsidRDefault="002F3F9E" w14:paraId="7E67ABAC" w14:textId="77777777">
            <w:pPr>
              <w:rPr>
                <w:lang w:val="en-US"/>
              </w:rPr>
            </w:pPr>
            <w:r w:rsidRPr="00861CE7">
              <w:rPr>
                <w:lang w:val="en-US"/>
              </w:rPr>
              <w:t>Following notification of a force majeure occurrence in accordance with Clause 12.3, the PARTIES shall meet without delay with a view to agreeing a mutually acceptable course of action to minimise any effects of such occurrence.</w:t>
            </w:r>
          </w:p>
        </w:tc>
      </w:tr>
      <w:tr w:rsidRPr="00887C35" w:rsidR="002F3F9E" w:rsidTr="08CD3B05" w14:paraId="53C739F1" w14:textId="77777777">
        <w:tc>
          <w:tcPr>
            <w:tcW w:w="850" w:type="dxa"/>
          </w:tcPr>
          <w:p w:rsidRPr="00861CE7" w:rsidR="002F3F9E" w:rsidP="00310BAB" w:rsidRDefault="002F3F9E" w14:paraId="17DDBBC2" w14:textId="77777777">
            <w:pPr>
              <w:rPr>
                <w:lang w:val="en-US"/>
              </w:rPr>
            </w:pPr>
            <w:r w:rsidRPr="00861CE7">
              <w:rPr>
                <w:lang w:val="en-US"/>
              </w:rPr>
              <w:t>12.6</w:t>
            </w:r>
          </w:p>
        </w:tc>
        <w:tc>
          <w:tcPr>
            <w:tcW w:w="7656" w:type="dxa"/>
            <w:gridSpan w:val="3"/>
            <w:shd w:val="clear" w:color="auto" w:fill="auto"/>
            <w:hideMark/>
          </w:tcPr>
          <w:p w:rsidRPr="00861CE7" w:rsidR="002F3F9E" w:rsidP="00310BAB" w:rsidRDefault="002F3F9E" w14:paraId="3078C045" w14:textId="77777777">
            <w:pPr>
              <w:rPr>
                <w:rFonts w:cs="Calibri"/>
                <w:color w:val="000000"/>
                <w:szCs w:val="18"/>
                <w:lang w:val="en-US"/>
              </w:rPr>
            </w:pPr>
            <w:r w:rsidRPr="00861CE7">
              <w:rPr>
                <w:rFonts w:cs="Calibri"/>
                <w:color w:val="000000"/>
                <w:szCs w:val="18"/>
                <w:lang w:val="en-US"/>
              </w:rPr>
              <w:t>In the event that the situation of force majeure exceeds 7 days, CONTRACTOR shall be allowed to demobilize from site in order to fulfil other contractual obligations and a notification window will be agreed with CLIENT for remobilization. Should CLIENT not agree with the demobilization and/or notification schedule for remobilization, CONTRACTOR will remain on site and shall be reimbursed from the day that the situation of force majeure exceeds 7 days in accordance with the applicable rates until the force majeure situation ends. An extension of time shall be applied equal to the period of force majeure.</w:t>
            </w:r>
          </w:p>
          <w:p w:rsidRPr="00861CE7" w:rsidR="002F3F9E" w:rsidP="00310BAB" w:rsidRDefault="002F3F9E" w14:paraId="2374D2C9" w14:textId="77777777">
            <w:pPr>
              <w:rPr>
                <w:lang w:val="en-US"/>
              </w:rPr>
            </w:pPr>
            <w:r w:rsidRPr="00861CE7">
              <w:rPr>
                <w:rFonts w:cs="Calibri"/>
                <w:color w:val="000000"/>
                <w:szCs w:val="18"/>
                <w:lang w:val="en-US"/>
              </w:rPr>
              <w:t>If CLIENT did not agree with demobilization it may reconsider its position  regarding demobilization at the later time in case the force majeure persists.</w:t>
            </w:r>
          </w:p>
        </w:tc>
      </w:tr>
      <w:tr w:rsidRPr="00887C35" w:rsidR="000D23CF" w:rsidTr="08CD3B05" w14:paraId="082821C6" w14:textId="77777777">
        <w:tc>
          <w:tcPr>
            <w:tcW w:w="850" w:type="dxa"/>
          </w:tcPr>
          <w:p w:rsidRPr="00861CE7" w:rsidR="000D23CF" w:rsidP="00310BAB" w:rsidRDefault="000D23CF" w14:paraId="1D06B2FC" w14:textId="77777777">
            <w:pPr>
              <w:rPr>
                <w:lang w:val="en-US"/>
              </w:rPr>
            </w:pPr>
          </w:p>
        </w:tc>
        <w:tc>
          <w:tcPr>
            <w:tcW w:w="7656" w:type="dxa"/>
            <w:gridSpan w:val="3"/>
            <w:shd w:val="clear" w:color="auto" w:fill="auto"/>
          </w:tcPr>
          <w:p w:rsidRPr="001A4DEB" w:rsidR="000D23CF" w:rsidP="00310BAB" w:rsidRDefault="000D23CF" w14:paraId="250D3E9F" w14:textId="77777777">
            <w:pPr>
              <w:rPr>
                <w:color w:val="000000"/>
                <w:lang w:val="en-US"/>
              </w:rPr>
            </w:pPr>
          </w:p>
        </w:tc>
      </w:tr>
      <w:tr w:rsidRPr="00861CE7" w:rsidR="002F3F9E" w:rsidTr="08CD3B05" w14:paraId="67ED50CF" w14:textId="77777777">
        <w:tc>
          <w:tcPr>
            <w:tcW w:w="8506" w:type="dxa"/>
            <w:gridSpan w:val="4"/>
          </w:tcPr>
          <w:p w:rsidRPr="00861CE7" w:rsidR="002F3F9E" w:rsidP="00310BAB" w:rsidRDefault="002F3F9E" w14:paraId="06A44B67" w14:textId="6C8B4E3E">
            <w:pPr>
              <w:pStyle w:val="Kop1"/>
            </w:pPr>
            <w:bookmarkStart w:name="_Toc397584922" w:id="51"/>
            <w:bookmarkStart w:name="_Toc479107397" w:id="52"/>
            <w:r w:rsidRPr="00861CE7">
              <w:t>13 SUSPENSION</w:t>
            </w:r>
            <w:bookmarkEnd w:id="51"/>
            <w:bookmarkEnd w:id="52"/>
          </w:p>
        </w:tc>
      </w:tr>
      <w:tr w:rsidRPr="00887C35" w:rsidR="002F3F9E" w:rsidTr="08CD3B05" w14:paraId="4E129ED7" w14:textId="77777777">
        <w:tc>
          <w:tcPr>
            <w:tcW w:w="850" w:type="dxa"/>
          </w:tcPr>
          <w:p w:rsidRPr="00861CE7" w:rsidR="002F3F9E" w:rsidP="00310BAB" w:rsidRDefault="002F3F9E" w14:paraId="1641FD5A" w14:textId="77777777">
            <w:r w:rsidRPr="00861CE7">
              <w:t>13.1</w:t>
            </w:r>
          </w:p>
        </w:tc>
        <w:tc>
          <w:tcPr>
            <w:tcW w:w="7656" w:type="dxa"/>
            <w:gridSpan w:val="3"/>
            <w:shd w:val="clear" w:color="auto" w:fill="auto"/>
            <w:hideMark/>
          </w:tcPr>
          <w:p w:rsidRPr="00861CE7" w:rsidR="002F3F9E" w:rsidP="00310BAB" w:rsidRDefault="002F3F9E" w14:paraId="7CA12B9A" w14:textId="25A5EEC0">
            <w:pPr>
              <w:rPr>
                <w:lang w:val="en-US"/>
              </w:rPr>
            </w:pPr>
            <w:r w:rsidRPr="00861CE7">
              <w:rPr>
                <w:lang w:val="en-US"/>
              </w:rPr>
              <w:t>The CLIENT shall have the right, by notice to the CONTRACTOR, to suspend the WORK or any part thereof to the extent detailed in the notice, for any of the following reasons:</w:t>
            </w:r>
          </w:p>
        </w:tc>
      </w:tr>
      <w:tr w:rsidRPr="00887C35" w:rsidR="002F3F9E" w:rsidTr="08CD3B05" w14:paraId="6728DDB9" w14:textId="77777777">
        <w:tc>
          <w:tcPr>
            <w:tcW w:w="850" w:type="dxa"/>
          </w:tcPr>
          <w:p w:rsidRPr="00861CE7" w:rsidR="002F3F9E" w:rsidP="00310BAB" w:rsidRDefault="002F3F9E" w14:paraId="3B648D86" w14:textId="77777777">
            <w:pPr>
              <w:rPr>
                <w:lang w:val="en-US"/>
              </w:rPr>
            </w:pPr>
          </w:p>
        </w:tc>
        <w:tc>
          <w:tcPr>
            <w:tcW w:w="568" w:type="dxa"/>
            <w:shd w:val="clear" w:color="auto" w:fill="auto"/>
          </w:tcPr>
          <w:p w:rsidRPr="00861CE7" w:rsidR="002F3F9E" w:rsidP="00310BAB" w:rsidRDefault="002F3F9E" w14:paraId="1B962B58" w14:textId="77777777">
            <w:r w:rsidRPr="00861CE7">
              <w:t>(a)</w:t>
            </w:r>
          </w:p>
        </w:tc>
        <w:tc>
          <w:tcPr>
            <w:tcW w:w="7088" w:type="dxa"/>
            <w:gridSpan w:val="2"/>
            <w:shd w:val="clear" w:color="auto" w:fill="auto"/>
          </w:tcPr>
          <w:p w:rsidRPr="00861CE7" w:rsidR="002F3F9E" w:rsidP="00310BAB" w:rsidRDefault="002F3F9E" w14:paraId="6B098464" w14:textId="77777777">
            <w:pPr>
              <w:rPr>
                <w:lang w:val="en-US"/>
              </w:rPr>
            </w:pPr>
            <w:r w:rsidRPr="00861CE7">
              <w:rPr>
                <w:lang w:val="en-US"/>
              </w:rPr>
              <w:t>subject only to Clause 13.3, in the event of some default on the part of the CONTRACTOR; or</w:t>
            </w:r>
          </w:p>
        </w:tc>
      </w:tr>
      <w:tr w:rsidRPr="00887C35" w:rsidR="002F3F9E" w:rsidTr="08CD3B05" w14:paraId="66D43C1C" w14:textId="77777777">
        <w:tc>
          <w:tcPr>
            <w:tcW w:w="850" w:type="dxa"/>
          </w:tcPr>
          <w:p w:rsidRPr="00861CE7" w:rsidR="002F3F9E" w:rsidP="00310BAB" w:rsidRDefault="002F3F9E" w14:paraId="25CEE38A" w14:textId="77777777">
            <w:pPr>
              <w:rPr>
                <w:lang w:val="en-US"/>
              </w:rPr>
            </w:pPr>
          </w:p>
        </w:tc>
        <w:tc>
          <w:tcPr>
            <w:tcW w:w="568" w:type="dxa"/>
            <w:shd w:val="clear" w:color="auto" w:fill="auto"/>
          </w:tcPr>
          <w:p w:rsidRPr="00861CE7" w:rsidR="002F3F9E" w:rsidP="00310BAB" w:rsidRDefault="002F3F9E" w14:paraId="0CFBFD1A" w14:textId="77777777">
            <w:r w:rsidRPr="00861CE7">
              <w:t>(b)</w:t>
            </w:r>
          </w:p>
        </w:tc>
        <w:tc>
          <w:tcPr>
            <w:tcW w:w="7088" w:type="dxa"/>
            <w:gridSpan w:val="2"/>
            <w:shd w:val="clear" w:color="auto" w:fill="auto"/>
          </w:tcPr>
          <w:p w:rsidRPr="00861CE7" w:rsidR="002F3F9E" w:rsidP="00310BAB" w:rsidRDefault="002F3F9E" w14:paraId="3A298B5D" w14:textId="77777777">
            <w:pPr>
              <w:rPr>
                <w:lang w:val="en-US"/>
              </w:rPr>
            </w:pPr>
            <w:r w:rsidRPr="00861CE7">
              <w:rPr>
                <w:lang w:val="en-US"/>
              </w:rPr>
              <w:t>if suspension is necessary for the proper execution or safety of the WORK, or persons; or</w:t>
            </w:r>
          </w:p>
        </w:tc>
      </w:tr>
      <w:tr w:rsidRPr="00887C35" w:rsidR="002F3F9E" w:rsidTr="08CD3B05" w14:paraId="0DF53A72" w14:textId="77777777">
        <w:tc>
          <w:tcPr>
            <w:tcW w:w="850" w:type="dxa"/>
          </w:tcPr>
          <w:p w:rsidRPr="00861CE7" w:rsidR="002F3F9E" w:rsidP="00310BAB" w:rsidRDefault="002F3F9E" w14:paraId="7712E964" w14:textId="77777777">
            <w:pPr>
              <w:rPr>
                <w:lang w:val="en-US"/>
              </w:rPr>
            </w:pPr>
          </w:p>
        </w:tc>
        <w:tc>
          <w:tcPr>
            <w:tcW w:w="568" w:type="dxa"/>
            <w:shd w:val="clear" w:color="auto" w:fill="auto"/>
          </w:tcPr>
          <w:p w:rsidRPr="00861CE7" w:rsidR="002F3F9E" w:rsidP="00310BAB" w:rsidRDefault="002F3F9E" w14:paraId="2B909EC2" w14:textId="77777777">
            <w:r w:rsidRPr="00861CE7">
              <w:t>(c)</w:t>
            </w:r>
          </w:p>
        </w:tc>
        <w:tc>
          <w:tcPr>
            <w:tcW w:w="7088" w:type="dxa"/>
            <w:gridSpan w:val="2"/>
            <w:shd w:val="clear" w:color="auto" w:fill="auto"/>
          </w:tcPr>
          <w:p w:rsidRPr="00861CE7" w:rsidR="002F3F9E" w:rsidP="00310BAB" w:rsidRDefault="002F3F9E" w14:paraId="66275503" w14:textId="69C4F0B9">
            <w:pPr>
              <w:rPr>
                <w:lang w:val="en-US"/>
              </w:rPr>
            </w:pPr>
            <w:r w:rsidRPr="00861CE7">
              <w:rPr>
                <w:lang w:val="en-US"/>
              </w:rPr>
              <w:t>to suit the convenience of the CLIENT.</w:t>
            </w:r>
          </w:p>
        </w:tc>
      </w:tr>
      <w:tr w:rsidRPr="00887C35" w:rsidR="002F3F9E" w:rsidTr="08CD3B05" w14:paraId="51CB631C" w14:textId="77777777">
        <w:tc>
          <w:tcPr>
            <w:tcW w:w="850" w:type="dxa"/>
          </w:tcPr>
          <w:p w:rsidRPr="00861CE7" w:rsidR="002F3F9E" w:rsidP="00310BAB" w:rsidRDefault="002F3F9E" w14:paraId="13CFDF8A" w14:textId="77777777">
            <w:r w:rsidRPr="00861CE7">
              <w:t>13.2</w:t>
            </w:r>
          </w:p>
        </w:tc>
        <w:tc>
          <w:tcPr>
            <w:tcW w:w="7656" w:type="dxa"/>
            <w:gridSpan w:val="3"/>
            <w:shd w:val="clear" w:color="auto" w:fill="auto"/>
            <w:hideMark/>
          </w:tcPr>
          <w:p w:rsidRPr="00861CE7" w:rsidR="002F3F9E" w:rsidP="00310BAB" w:rsidRDefault="002F3F9E" w14:paraId="28BF667C" w14:textId="77777777">
            <w:pPr>
              <w:rPr>
                <w:lang w:val="en-US"/>
              </w:rPr>
            </w:pPr>
            <w:r w:rsidRPr="00861CE7">
              <w:rPr>
                <w:lang w:val="en-US"/>
              </w:rPr>
              <w:t>Upon receipt of any such notice, the CONTRACTOR shall, unless instructed otherwise:</w:t>
            </w:r>
          </w:p>
        </w:tc>
      </w:tr>
      <w:tr w:rsidRPr="00887C35" w:rsidR="002F3F9E" w:rsidTr="08CD3B05" w14:paraId="34734917" w14:textId="77777777">
        <w:tc>
          <w:tcPr>
            <w:tcW w:w="850" w:type="dxa"/>
          </w:tcPr>
          <w:p w:rsidRPr="00861CE7" w:rsidR="002F3F9E" w:rsidP="00310BAB" w:rsidRDefault="002F3F9E" w14:paraId="02A60EA1" w14:textId="77777777">
            <w:pPr>
              <w:rPr>
                <w:lang w:val="en-US"/>
              </w:rPr>
            </w:pPr>
          </w:p>
        </w:tc>
        <w:tc>
          <w:tcPr>
            <w:tcW w:w="568" w:type="dxa"/>
            <w:shd w:val="clear" w:color="auto" w:fill="auto"/>
          </w:tcPr>
          <w:p w:rsidRPr="00861CE7" w:rsidR="002F3F9E" w:rsidP="00310BAB" w:rsidRDefault="002F3F9E" w14:paraId="378BE7B8" w14:textId="77777777">
            <w:r w:rsidRPr="00861CE7">
              <w:t>(a)</w:t>
            </w:r>
          </w:p>
        </w:tc>
        <w:tc>
          <w:tcPr>
            <w:tcW w:w="7088" w:type="dxa"/>
            <w:gridSpan w:val="2"/>
            <w:shd w:val="clear" w:color="auto" w:fill="auto"/>
          </w:tcPr>
          <w:p w:rsidRPr="00861CE7" w:rsidR="002F3F9E" w:rsidP="00310BAB" w:rsidRDefault="002F3F9E" w14:paraId="0D453E4A" w14:textId="77777777">
            <w:pPr>
              <w:rPr>
                <w:lang w:val="en-US"/>
              </w:rPr>
            </w:pPr>
            <w:r w:rsidRPr="00861CE7">
              <w:rPr>
                <w:lang w:val="en-US"/>
              </w:rPr>
              <w:t>discontinue the WORK or the part of the WORK detailed in the notice, on the date and to the extent specified, and</w:t>
            </w:r>
          </w:p>
        </w:tc>
      </w:tr>
      <w:tr w:rsidRPr="00887C35" w:rsidR="002F3F9E" w:rsidTr="08CD3B05" w14:paraId="2E5C5304" w14:textId="77777777">
        <w:tc>
          <w:tcPr>
            <w:tcW w:w="850" w:type="dxa"/>
          </w:tcPr>
          <w:p w:rsidRPr="00861CE7" w:rsidR="002F3F9E" w:rsidP="00310BAB" w:rsidRDefault="002F3F9E" w14:paraId="45C7D7A3" w14:textId="77777777">
            <w:pPr>
              <w:rPr>
                <w:lang w:val="en-US"/>
              </w:rPr>
            </w:pPr>
          </w:p>
        </w:tc>
        <w:tc>
          <w:tcPr>
            <w:tcW w:w="568" w:type="dxa"/>
            <w:shd w:val="clear" w:color="auto" w:fill="auto"/>
          </w:tcPr>
          <w:p w:rsidRPr="00861CE7" w:rsidR="002F3F9E" w:rsidP="00310BAB" w:rsidRDefault="002F3F9E" w14:paraId="1EA871B7" w14:textId="77777777">
            <w:r w:rsidRPr="00861CE7">
              <w:t>(b)</w:t>
            </w:r>
          </w:p>
        </w:tc>
        <w:tc>
          <w:tcPr>
            <w:tcW w:w="7088" w:type="dxa"/>
            <w:gridSpan w:val="2"/>
            <w:shd w:val="clear" w:color="auto" w:fill="auto"/>
          </w:tcPr>
          <w:p w:rsidRPr="00861CE7" w:rsidR="002F3F9E" w:rsidP="00310BAB" w:rsidRDefault="002F3F9E" w14:paraId="3F1F49BB" w14:textId="4353D328">
            <w:pPr>
              <w:rPr>
                <w:lang w:val="en-US"/>
              </w:rPr>
            </w:pPr>
            <w:r w:rsidRPr="00861CE7">
              <w:rPr>
                <w:lang w:val="en-US"/>
              </w:rPr>
              <w:t>properly protect and secure the WORK as required by the CLIENT.</w:t>
            </w:r>
          </w:p>
        </w:tc>
      </w:tr>
      <w:tr w:rsidRPr="00887C35" w:rsidR="002F3F9E" w:rsidTr="08CD3B05" w14:paraId="3641A36A" w14:textId="77777777">
        <w:tc>
          <w:tcPr>
            <w:tcW w:w="850" w:type="dxa"/>
          </w:tcPr>
          <w:p w:rsidRPr="00861CE7" w:rsidR="002F3F9E" w:rsidP="00310BAB" w:rsidRDefault="002F3F9E" w14:paraId="26E99041" w14:textId="77777777">
            <w:r w:rsidRPr="00861CE7">
              <w:t>13.3</w:t>
            </w:r>
          </w:p>
        </w:tc>
        <w:tc>
          <w:tcPr>
            <w:tcW w:w="7656" w:type="dxa"/>
            <w:gridSpan w:val="3"/>
            <w:shd w:val="clear" w:color="auto" w:fill="auto"/>
            <w:hideMark/>
          </w:tcPr>
          <w:p w:rsidRPr="00861CE7" w:rsidR="002F3F9E" w:rsidP="00310BAB" w:rsidRDefault="002F3F9E" w14:paraId="694FD23F" w14:textId="63C556D4">
            <w:pPr>
              <w:rPr>
                <w:lang w:val="en-US"/>
              </w:rPr>
            </w:pPr>
            <w:r w:rsidRPr="00861CE7">
              <w:rPr>
                <w:lang w:val="en-US"/>
              </w:rPr>
              <w:t>In the event of default on the part of the CONTRACTOR and before the issue by the CLIENT of a notice to suspend the WORK or any part thereof the CLIENT shall give notice of default to the CONTRACTOR giving details of such default. If the CONTRACTOR, upon receipt of such notice, does not commence and thereafter continuously proceed with action satisfactory to the CLIENT to remedy such default the CLIENT may issue a notice of suspension in accordance with the provisions of Clause 13.1.</w:t>
            </w:r>
          </w:p>
        </w:tc>
      </w:tr>
      <w:tr w:rsidRPr="00887C35" w:rsidR="002F3F9E" w:rsidTr="08CD3B05" w14:paraId="7561DAF9" w14:textId="77777777">
        <w:tc>
          <w:tcPr>
            <w:tcW w:w="850" w:type="dxa"/>
          </w:tcPr>
          <w:p w:rsidRPr="00861CE7" w:rsidR="002F3F9E" w:rsidP="00310BAB" w:rsidRDefault="002F3F9E" w14:paraId="0F26DBE6" w14:textId="77777777">
            <w:r w:rsidRPr="00861CE7">
              <w:t>13.4</w:t>
            </w:r>
          </w:p>
        </w:tc>
        <w:tc>
          <w:tcPr>
            <w:tcW w:w="7656" w:type="dxa"/>
            <w:gridSpan w:val="3"/>
            <w:shd w:val="clear" w:color="auto" w:fill="auto"/>
            <w:hideMark/>
          </w:tcPr>
          <w:p w:rsidRPr="00861CE7" w:rsidR="002F3F9E" w:rsidP="00310BAB" w:rsidRDefault="002F3F9E" w14:paraId="60CEB77B" w14:textId="1E5DD3CA">
            <w:pPr>
              <w:rPr>
                <w:lang w:val="en-US"/>
              </w:rPr>
            </w:pPr>
            <w:r w:rsidRPr="00861CE7">
              <w:rPr>
                <w:lang w:val="en-US"/>
              </w:rPr>
              <w:t xml:space="preserve">Unless the suspension arises as a result of default on the part of the CONTRACTOR, the CONTRACTOR shall be reimbursed in accordance with the relevant </w:t>
            </w:r>
            <w:r w:rsidRPr="004F67B7">
              <w:rPr>
                <w:lang w:val="en-US"/>
              </w:rPr>
              <w:t xml:space="preserve">provisions of SECTION </w:t>
            </w:r>
            <w:r w:rsidR="00B44207">
              <w:rPr>
                <w:lang w:val="en-US"/>
              </w:rPr>
              <w:t>I</w:t>
            </w:r>
            <w:r w:rsidR="001348DD">
              <w:rPr>
                <w:lang w:val="en-US"/>
              </w:rPr>
              <w:t>II</w:t>
            </w:r>
            <w:r w:rsidRPr="004F67B7" w:rsidR="00B44207">
              <w:rPr>
                <w:lang w:val="en-US"/>
              </w:rPr>
              <w:t xml:space="preserve"> </w:t>
            </w:r>
            <w:r w:rsidRPr="004F67B7">
              <w:rPr>
                <w:lang w:val="en-US"/>
              </w:rPr>
              <w:t>or, in the absence of such provisions, in accordance with Clause 11.</w:t>
            </w:r>
          </w:p>
        </w:tc>
      </w:tr>
      <w:tr w:rsidRPr="00887C35" w:rsidR="002F3F9E" w:rsidTr="08CD3B05" w14:paraId="7999AC8D" w14:textId="77777777">
        <w:tc>
          <w:tcPr>
            <w:tcW w:w="850" w:type="dxa"/>
          </w:tcPr>
          <w:p w:rsidRPr="00861CE7" w:rsidR="002F3F9E" w:rsidP="00310BAB" w:rsidRDefault="002F3F9E" w14:paraId="461A74DF" w14:textId="77777777">
            <w:r w:rsidRPr="00861CE7">
              <w:lastRenderedPageBreak/>
              <w:t>13.5</w:t>
            </w:r>
          </w:p>
        </w:tc>
        <w:tc>
          <w:tcPr>
            <w:tcW w:w="7656" w:type="dxa"/>
            <w:gridSpan w:val="3"/>
            <w:shd w:val="clear" w:color="auto" w:fill="auto"/>
            <w:hideMark/>
          </w:tcPr>
          <w:p w:rsidRPr="00861CE7" w:rsidR="002F3F9E" w:rsidP="00310BAB" w:rsidRDefault="002F3F9E" w14:paraId="000276F1" w14:textId="6544DE7F">
            <w:pPr>
              <w:rPr>
                <w:lang w:val="en-US"/>
              </w:rPr>
            </w:pPr>
            <w:r w:rsidRPr="00861CE7">
              <w:rPr>
                <w:lang w:val="en-US"/>
              </w:rPr>
              <w:t>If suspension results from default on the part of the CONTRACTOR, any additional documented costs reasonably incurred by the CLIENT as a direct result shall be recoverable by the CLIENT from the CONTRACTOR.</w:t>
            </w:r>
          </w:p>
        </w:tc>
      </w:tr>
      <w:tr w:rsidRPr="00887C35" w:rsidR="002F3F9E" w:rsidTr="08CD3B05" w14:paraId="72ED901E" w14:textId="77777777">
        <w:tc>
          <w:tcPr>
            <w:tcW w:w="850" w:type="dxa"/>
          </w:tcPr>
          <w:p w:rsidRPr="00861CE7" w:rsidR="002F3F9E" w:rsidP="00310BAB" w:rsidRDefault="002F3F9E" w14:paraId="177D957D" w14:textId="77777777">
            <w:r w:rsidRPr="00861CE7">
              <w:t>13.6</w:t>
            </w:r>
          </w:p>
        </w:tc>
        <w:tc>
          <w:tcPr>
            <w:tcW w:w="7656" w:type="dxa"/>
            <w:gridSpan w:val="3"/>
            <w:shd w:val="clear" w:color="auto" w:fill="auto"/>
            <w:hideMark/>
          </w:tcPr>
          <w:p w:rsidRPr="00861CE7" w:rsidR="002F3F9E" w:rsidP="00310BAB" w:rsidRDefault="002F3F9E" w14:paraId="47DC8BD7" w14:textId="1E1892B1">
            <w:pPr>
              <w:rPr>
                <w:lang w:val="en-US"/>
              </w:rPr>
            </w:pPr>
            <w:r w:rsidRPr="00861CE7">
              <w:rPr>
                <w:lang w:val="en-US"/>
              </w:rPr>
              <w:t>The CLIENT may, by further notice, instruct the CONTRACTOR to resume the WORK to the extent specified.</w:t>
            </w:r>
          </w:p>
        </w:tc>
      </w:tr>
      <w:tr w:rsidRPr="00887C35" w:rsidR="002F3F9E" w:rsidTr="08CD3B05" w14:paraId="593F8DF7" w14:textId="77777777">
        <w:tc>
          <w:tcPr>
            <w:tcW w:w="850" w:type="dxa"/>
          </w:tcPr>
          <w:p w:rsidRPr="00861CE7" w:rsidR="002F3F9E" w:rsidP="00310BAB" w:rsidRDefault="002F3F9E" w14:paraId="1EBEC703" w14:textId="77777777">
            <w:r w:rsidRPr="00861CE7">
              <w:t>13.7</w:t>
            </w:r>
          </w:p>
        </w:tc>
        <w:tc>
          <w:tcPr>
            <w:tcW w:w="7656" w:type="dxa"/>
            <w:gridSpan w:val="3"/>
            <w:shd w:val="clear" w:color="auto" w:fill="auto"/>
            <w:hideMark/>
          </w:tcPr>
          <w:p w:rsidRPr="00861CE7" w:rsidR="002F3F9E" w:rsidP="00310BAB" w:rsidRDefault="002F3F9E" w14:paraId="17E57829" w14:textId="77777777">
            <w:pPr>
              <w:rPr>
                <w:lang w:val="en-US"/>
              </w:rPr>
            </w:pPr>
            <w:r w:rsidRPr="00861CE7">
              <w:rPr>
                <w:lang w:val="en-US"/>
              </w:rPr>
              <w:t>In the event of any suspension, the PARTIES shall meet at not more than seven (7) day intervals with a view to agreeing a mutually acceptable course of action during the suspension.</w:t>
            </w:r>
          </w:p>
        </w:tc>
      </w:tr>
      <w:tr w:rsidRPr="00887C35" w:rsidR="002F3F9E" w:rsidTr="08CD3B05" w14:paraId="4D41658C" w14:textId="77777777">
        <w:tc>
          <w:tcPr>
            <w:tcW w:w="850" w:type="dxa"/>
          </w:tcPr>
          <w:p w:rsidRPr="00861CE7" w:rsidR="002F3F9E" w:rsidP="00310BAB" w:rsidRDefault="002F3F9E" w14:paraId="76362B19" w14:textId="77777777">
            <w:r w:rsidRPr="00861CE7">
              <w:t>13.8</w:t>
            </w:r>
          </w:p>
        </w:tc>
        <w:tc>
          <w:tcPr>
            <w:tcW w:w="7656" w:type="dxa"/>
            <w:gridSpan w:val="3"/>
            <w:shd w:val="clear" w:color="auto" w:fill="auto"/>
            <w:hideMark/>
          </w:tcPr>
          <w:p w:rsidRPr="00861CE7" w:rsidR="002F3F9E" w:rsidP="00310BAB" w:rsidRDefault="002F3F9E" w14:paraId="17204D47" w14:textId="31293592">
            <w:pPr>
              <w:rPr>
                <w:lang w:val="en-US"/>
              </w:rPr>
            </w:pPr>
            <w:r w:rsidRPr="00861CE7">
              <w:rPr>
                <w:lang w:val="en-US"/>
              </w:rPr>
              <w:t xml:space="preserve">If the period of any suspension not arising as a result of default on the part of the CONTRACTOR exceeds the period stated </w:t>
            </w:r>
            <w:r w:rsidRPr="004F67B7">
              <w:rPr>
                <w:lang w:val="en-US"/>
              </w:rPr>
              <w:t>in Section I</w:t>
            </w:r>
            <w:r w:rsidRPr="00861CE7">
              <w:rPr>
                <w:lang w:val="en-US"/>
              </w:rPr>
              <w:t xml:space="preserve"> </w:t>
            </w:r>
            <w:r w:rsidR="001348DD">
              <w:rPr>
                <w:lang w:val="en-US"/>
              </w:rPr>
              <w:t xml:space="preserve">(CONTRACT) </w:t>
            </w:r>
            <w:r w:rsidRPr="00861CE7">
              <w:rPr>
                <w:lang w:val="en-US"/>
              </w:rPr>
              <w:t>the CONTRACTOR may serve a notice on the CLIENT requiring permission within fourteen (14) days from the receipt of such notice to proceed with the WORK or that part thereof subject to suspension. If within the said fourteen (14) days the CLIENT does not grant such permission the CONTRACTOR, by a further notice, may (but is not bound to) elect to treat the suspension as either:</w:t>
            </w:r>
          </w:p>
        </w:tc>
      </w:tr>
      <w:tr w:rsidRPr="00887C35" w:rsidR="002F3F9E" w:rsidTr="08CD3B05" w14:paraId="778186D2" w14:textId="77777777">
        <w:tc>
          <w:tcPr>
            <w:tcW w:w="850" w:type="dxa"/>
          </w:tcPr>
          <w:p w:rsidRPr="00861CE7" w:rsidR="002F3F9E" w:rsidP="00310BAB" w:rsidRDefault="002F3F9E" w14:paraId="60E19402" w14:textId="77777777">
            <w:pPr>
              <w:rPr>
                <w:lang w:val="en-US"/>
              </w:rPr>
            </w:pPr>
          </w:p>
        </w:tc>
        <w:tc>
          <w:tcPr>
            <w:tcW w:w="568" w:type="dxa"/>
            <w:shd w:val="clear" w:color="auto" w:fill="auto"/>
          </w:tcPr>
          <w:p w:rsidRPr="00861CE7" w:rsidR="002F3F9E" w:rsidP="00310BAB" w:rsidRDefault="002F3F9E" w14:paraId="48F7FCFF" w14:textId="77777777">
            <w:r w:rsidRPr="00861CE7">
              <w:t>(a)</w:t>
            </w:r>
          </w:p>
        </w:tc>
        <w:tc>
          <w:tcPr>
            <w:tcW w:w="7088" w:type="dxa"/>
            <w:gridSpan w:val="2"/>
            <w:shd w:val="clear" w:color="auto" w:fill="auto"/>
          </w:tcPr>
          <w:p w:rsidRPr="00861CE7" w:rsidR="002F3F9E" w:rsidP="00310BAB" w:rsidRDefault="002F3F9E" w14:paraId="6CB1AE88" w14:textId="14F8E614">
            <w:pPr>
              <w:rPr>
                <w:lang w:val="en-US"/>
              </w:rPr>
            </w:pPr>
            <w:r w:rsidRPr="00861CE7">
              <w:rPr>
                <w:lang w:val="en-US"/>
              </w:rPr>
              <w:t>where it affects only a part of the WORK, an omission of such part under Clause 11; or</w:t>
            </w:r>
          </w:p>
        </w:tc>
      </w:tr>
      <w:tr w:rsidRPr="00887C35" w:rsidR="002F3F9E" w:rsidTr="08CD3B05" w14:paraId="5B77207F" w14:textId="77777777">
        <w:tc>
          <w:tcPr>
            <w:tcW w:w="850" w:type="dxa"/>
          </w:tcPr>
          <w:p w:rsidRPr="00861CE7" w:rsidR="002F3F9E" w:rsidP="00310BAB" w:rsidRDefault="002F3F9E" w14:paraId="3F1E2A63" w14:textId="77777777">
            <w:pPr>
              <w:rPr>
                <w:lang w:val="en-US"/>
              </w:rPr>
            </w:pPr>
          </w:p>
        </w:tc>
        <w:tc>
          <w:tcPr>
            <w:tcW w:w="568" w:type="dxa"/>
            <w:shd w:val="clear" w:color="auto" w:fill="auto"/>
          </w:tcPr>
          <w:p w:rsidRPr="00861CE7" w:rsidR="002F3F9E" w:rsidP="00310BAB" w:rsidRDefault="002F3F9E" w14:paraId="034CFACD" w14:textId="77777777">
            <w:r w:rsidRPr="00861CE7">
              <w:t>(b)</w:t>
            </w:r>
          </w:p>
        </w:tc>
        <w:tc>
          <w:tcPr>
            <w:tcW w:w="7088" w:type="dxa"/>
            <w:gridSpan w:val="2"/>
            <w:shd w:val="clear" w:color="auto" w:fill="auto"/>
          </w:tcPr>
          <w:p w:rsidRPr="00861CE7" w:rsidR="002F3F9E" w:rsidP="00310BAB" w:rsidRDefault="002F3F9E" w14:paraId="3B3E2DFD" w14:textId="77777777">
            <w:pPr>
              <w:rPr>
                <w:lang w:val="en-US"/>
              </w:rPr>
            </w:pPr>
            <w:r w:rsidRPr="00861CE7">
              <w:rPr>
                <w:lang w:val="en-US"/>
              </w:rPr>
              <w:t>where it affects the whole of the WORK, termination in accordance with Clause 24.1(a).</w:t>
            </w:r>
          </w:p>
        </w:tc>
      </w:tr>
      <w:tr w:rsidRPr="00887C35" w:rsidR="002F3F9E" w:rsidTr="08CD3B05" w14:paraId="438F71EC" w14:textId="77777777">
        <w:tc>
          <w:tcPr>
            <w:tcW w:w="850" w:type="dxa"/>
          </w:tcPr>
          <w:p w:rsidRPr="00861CE7" w:rsidR="002F3F9E" w:rsidP="00310BAB" w:rsidRDefault="002F3F9E" w14:paraId="042693F6" w14:textId="77777777">
            <w:pPr>
              <w:rPr>
                <w:lang w:val="en-US"/>
              </w:rPr>
            </w:pPr>
          </w:p>
        </w:tc>
        <w:tc>
          <w:tcPr>
            <w:tcW w:w="7656" w:type="dxa"/>
            <w:gridSpan w:val="3"/>
            <w:shd w:val="clear" w:color="auto" w:fill="auto"/>
            <w:hideMark/>
          </w:tcPr>
          <w:p w:rsidRPr="00861CE7" w:rsidR="002F3F9E" w:rsidP="00310BAB" w:rsidRDefault="002F3F9E" w14:paraId="57070674" w14:textId="77777777">
            <w:pPr>
              <w:rPr>
                <w:lang w:val="en-US"/>
              </w:rPr>
            </w:pPr>
          </w:p>
        </w:tc>
      </w:tr>
      <w:tr w:rsidRPr="00861CE7" w:rsidR="002F3F9E" w:rsidTr="08CD3B05" w14:paraId="6519EA5B" w14:textId="77777777">
        <w:tc>
          <w:tcPr>
            <w:tcW w:w="8506" w:type="dxa"/>
            <w:gridSpan w:val="4"/>
          </w:tcPr>
          <w:p w:rsidRPr="00861CE7" w:rsidR="002F3F9E" w:rsidP="00310BAB" w:rsidRDefault="002F3F9E" w14:paraId="71124625" w14:textId="55A308D4">
            <w:pPr>
              <w:pStyle w:val="Kop1"/>
            </w:pPr>
            <w:bookmarkStart w:name="_Toc397584923" w:id="53"/>
            <w:bookmarkStart w:name="_Toc479107398" w:id="54"/>
            <w:r w:rsidRPr="00861CE7">
              <w:t>14 TERMS OF PAYMENT</w:t>
            </w:r>
            <w:bookmarkEnd w:id="53"/>
            <w:bookmarkEnd w:id="54"/>
          </w:p>
        </w:tc>
      </w:tr>
      <w:tr w:rsidRPr="00887C35" w:rsidR="002F3F9E" w:rsidTr="08CD3B05" w14:paraId="672D8459" w14:textId="77777777">
        <w:tc>
          <w:tcPr>
            <w:tcW w:w="850" w:type="dxa"/>
          </w:tcPr>
          <w:p w:rsidRPr="00861CE7" w:rsidR="002F3F9E" w:rsidP="00310BAB" w:rsidRDefault="002F3F9E" w14:paraId="2E409B12" w14:textId="77777777">
            <w:r w:rsidRPr="00861CE7">
              <w:t>14.1</w:t>
            </w:r>
          </w:p>
        </w:tc>
        <w:tc>
          <w:tcPr>
            <w:tcW w:w="7656" w:type="dxa"/>
            <w:gridSpan w:val="3"/>
            <w:shd w:val="clear" w:color="auto" w:fill="auto"/>
            <w:hideMark/>
          </w:tcPr>
          <w:p w:rsidRPr="004F67B7" w:rsidR="002F3F9E" w:rsidP="00310BAB" w:rsidRDefault="002F3F9E" w14:paraId="7F89DE99" w14:textId="2B9F3E0C">
            <w:pPr>
              <w:rPr>
                <w:lang w:val="en-US"/>
              </w:rPr>
            </w:pPr>
            <w:r w:rsidRPr="004F67B7">
              <w:rPr>
                <w:lang w:val="en-US"/>
              </w:rPr>
              <w:t xml:space="preserve">For the performance and completion of the WORK, the CLIENT shall pay or cause to be paid to the CONTRACTOR the amounts provided in </w:t>
            </w:r>
            <w:r w:rsidRPr="0087556D" w:rsidR="00C51175">
              <w:rPr>
                <w:lang w:val="en-US"/>
              </w:rPr>
              <w:t>Section</w:t>
            </w:r>
            <w:r w:rsidRPr="00861CE7" w:rsidR="00C51175">
              <w:rPr>
                <w:lang w:val="en-US"/>
              </w:rPr>
              <w:t xml:space="preserve"> III </w:t>
            </w:r>
            <w:r w:rsidRPr="0087556D" w:rsidR="00C51175">
              <w:rPr>
                <w:lang w:val="en-US"/>
              </w:rPr>
              <w:t xml:space="preserve"> </w:t>
            </w:r>
            <w:r w:rsidR="001348DD">
              <w:rPr>
                <w:lang w:val="en-US"/>
              </w:rPr>
              <w:t>(</w:t>
            </w:r>
            <w:r w:rsidRPr="0087556D" w:rsidR="00C51175">
              <w:rPr>
                <w:lang w:val="en-US"/>
              </w:rPr>
              <w:t>Remuneration</w:t>
            </w:r>
            <w:r w:rsidR="001348DD">
              <w:rPr>
                <w:lang w:val="en-US"/>
              </w:rPr>
              <w:t>)</w:t>
            </w:r>
            <w:r w:rsidRPr="004F67B7">
              <w:rPr>
                <w:lang w:val="en-US"/>
              </w:rPr>
              <w:t xml:space="preserve"> at the times and in the manner specified in </w:t>
            </w:r>
            <w:r w:rsidRPr="0087556D" w:rsidR="00C51175">
              <w:rPr>
                <w:lang w:val="en-US"/>
              </w:rPr>
              <w:t>Section</w:t>
            </w:r>
            <w:r w:rsidRPr="00861CE7" w:rsidR="00C51175">
              <w:rPr>
                <w:lang w:val="en-US"/>
              </w:rPr>
              <w:t xml:space="preserve"> III</w:t>
            </w:r>
            <w:r w:rsidRPr="004F67B7">
              <w:rPr>
                <w:lang w:val="en-US"/>
              </w:rPr>
              <w:t xml:space="preserve"> and in this Clause</w:t>
            </w:r>
            <w:r w:rsidR="00780EE9">
              <w:rPr>
                <w:lang w:val="en-US"/>
              </w:rPr>
              <w:t xml:space="preserve"> 14</w:t>
            </w:r>
            <w:r w:rsidRPr="004F67B7">
              <w:rPr>
                <w:lang w:val="en-US"/>
              </w:rPr>
              <w:t>.</w:t>
            </w:r>
          </w:p>
        </w:tc>
      </w:tr>
      <w:tr w:rsidRPr="00887C35" w:rsidR="002F3F9E" w:rsidTr="08CD3B05" w14:paraId="770F06A5" w14:textId="77777777">
        <w:tc>
          <w:tcPr>
            <w:tcW w:w="850" w:type="dxa"/>
          </w:tcPr>
          <w:p w:rsidRPr="00861CE7" w:rsidR="002F3F9E" w:rsidP="00310BAB" w:rsidRDefault="002F3F9E" w14:paraId="583B3268" w14:textId="77777777">
            <w:r w:rsidRPr="00861CE7">
              <w:t>14.2</w:t>
            </w:r>
          </w:p>
        </w:tc>
        <w:tc>
          <w:tcPr>
            <w:tcW w:w="7656" w:type="dxa"/>
            <w:gridSpan w:val="3"/>
            <w:shd w:val="clear" w:color="auto" w:fill="auto"/>
            <w:hideMark/>
          </w:tcPr>
          <w:p w:rsidRPr="004F67B7" w:rsidR="002F3F9E" w:rsidP="00310BAB" w:rsidRDefault="002F3F9E" w14:paraId="7209A515" w14:textId="68BCA802">
            <w:pPr>
              <w:rPr>
                <w:lang w:val="en-US"/>
              </w:rPr>
            </w:pPr>
            <w:r w:rsidRPr="004F67B7">
              <w:rPr>
                <w:lang w:val="en-US"/>
              </w:rPr>
              <w:t xml:space="preserve">Except where it is expressly provided that the CLIENT shall carry out an obligation under the CONTRACT at its own cost, all things to be supplied or performed by the CONTRACTOR under the CONTRACT shall be deemed to be included in the rates and prices included in </w:t>
            </w:r>
            <w:r w:rsidRPr="0087556D" w:rsidR="00C51175">
              <w:rPr>
                <w:lang w:val="en-US"/>
              </w:rPr>
              <w:t>Section</w:t>
            </w:r>
            <w:r w:rsidRPr="00861CE7" w:rsidR="00C51175">
              <w:rPr>
                <w:lang w:val="en-US"/>
              </w:rPr>
              <w:t xml:space="preserve"> III</w:t>
            </w:r>
            <w:r w:rsidRPr="0087556D" w:rsidR="00C51175">
              <w:rPr>
                <w:lang w:val="en-US"/>
              </w:rPr>
              <w:t xml:space="preserve"> </w:t>
            </w:r>
            <w:r w:rsidR="001348DD">
              <w:rPr>
                <w:lang w:val="en-US"/>
              </w:rPr>
              <w:t>(</w:t>
            </w:r>
            <w:r w:rsidRPr="0087556D" w:rsidR="00C51175">
              <w:rPr>
                <w:lang w:val="en-US"/>
              </w:rPr>
              <w:t>Remuneration</w:t>
            </w:r>
            <w:r w:rsidR="001348DD">
              <w:rPr>
                <w:lang w:val="en-US"/>
              </w:rPr>
              <w:t>)</w:t>
            </w:r>
            <w:r w:rsidRPr="00861CE7" w:rsidR="00C51175">
              <w:rPr>
                <w:lang w:val="en-US"/>
              </w:rPr>
              <w:t>.</w:t>
            </w:r>
            <w:r w:rsidR="001348DD">
              <w:rPr>
                <w:lang w:val="en-US"/>
              </w:rPr>
              <w:t xml:space="preserve"> </w:t>
            </w:r>
          </w:p>
        </w:tc>
      </w:tr>
      <w:tr w:rsidRPr="00887C35" w:rsidR="002F3F9E" w:rsidTr="08CD3B05" w14:paraId="66C3B3B9" w14:textId="77777777">
        <w:tc>
          <w:tcPr>
            <w:tcW w:w="850" w:type="dxa"/>
          </w:tcPr>
          <w:p w:rsidRPr="00861CE7" w:rsidR="002F3F9E" w:rsidP="00310BAB" w:rsidRDefault="002F3F9E" w14:paraId="167ED710" w14:textId="77777777">
            <w:r w:rsidRPr="00861CE7">
              <w:t>14.3</w:t>
            </w:r>
          </w:p>
        </w:tc>
        <w:tc>
          <w:tcPr>
            <w:tcW w:w="7656" w:type="dxa"/>
            <w:gridSpan w:val="3"/>
            <w:shd w:val="clear" w:color="auto" w:fill="auto"/>
            <w:hideMark/>
          </w:tcPr>
          <w:p w:rsidRPr="004F67B7" w:rsidR="002F3F9E" w:rsidP="00310BAB" w:rsidRDefault="002F3F9E" w14:paraId="1B0D42AD" w14:textId="52D07B32">
            <w:pPr>
              <w:rPr>
                <w:lang w:val="en-US"/>
              </w:rPr>
            </w:pPr>
            <w:r w:rsidRPr="004F67B7">
              <w:rPr>
                <w:lang w:val="en-US"/>
              </w:rPr>
              <w:t xml:space="preserve">The CONTRACTOR shall be entitled to submit invoices for items within the CONTRACT PRICE that have become due in accordance with the provisions of the CONTRACT as per the payment schedule specified in SECTION </w:t>
            </w:r>
            <w:r w:rsidR="00B44207">
              <w:rPr>
                <w:lang w:val="en-US"/>
              </w:rPr>
              <w:t>I</w:t>
            </w:r>
            <w:r w:rsidR="001348DD">
              <w:rPr>
                <w:lang w:val="en-US"/>
              </w:rPr>
              <w:t>II (Remuneration)</w:t>
            </w:r>
            <w:r w:rsidRPr="004F67B7">
              <w:rPr>
                <w:lang w:val="en-US"/>
              </w:rPr>
              <w:t>.</w:t>
            </w:r>
          </w:p>
        </w:tc>
      </w:tr>
      <w:tr w:rsidRPr="00887C35" w:rsidR="002F3F9E" w:rsidTr="08CD3B05" w14:paraId="1D074BF6" w14:textId="77777777">
        <w:tc>
          <w:tcPr>
            <w:tcW w:w="850" w:type="dxa"/>
          </w:tcPr>
          <w:p w:rsidRPr="00861CE7" w:rsidR="002F3F9E" w:rsidP="00310BAB" w:rsidRDefault="002F3F9E" w14:paraId="7CD2A7FB" w14:textId="77777777">
            <w:pPr>
              <w:rPr>
                <w:lang w:val="en-US"/>
              </w:rPr>
            </w:pPr>
          </w:p>
        </w:tc>
        <w:tc>
          <w:tcPr>
            <w:tcW w:w="7656" w:type="dxa"/>
            <w:gridSpan w:val="3"/>
            <w:shd w:val="clear" w:color="auto" w:fill="auto"/>
            <w:hideMark/>
          </w:tcPr>
          <w:p w:rsidRPr="00861CE7" w:rsidR="002F3F9E" w:rsidP="00310BAB" w:rsidRDefault="002F3F9E" w14:paraId="388337FA" w14:textId="5434F964">
            <w:pPr>
              <w:rPr>
                <w:lang w:val="en-US"/>
              </w:rPr>
            </w:pPr>
            <w:r w:rsidRPr="00861CE7">
              <w:rPr>
                <w:lang w:val="en-US"/>
              </w:rPr>
              <w:t>Following completion of the whole of the WORK, the CONTRACTOR shall not be entitled to receive any payment on any invoice received by the CLIENT after the time specified in SECTION I</w:t>
            </w:r>
            <w:r w:rsidR="007A36CE">
              <w:rPr>
                <w:lang w:val="en-US"/>
              </w:rPr>
              <w:t>II</w:t>
            </w:r>
            <w:r w:rsidRPr="00861CE7">
              <w:rPr>
                <w:lang w:val="en-US"/>
              </w:rPr>
              <w:t xml:space="preserve"> as the latest time for receipt of invoices. Nevertheless the CLIENT may, at its sole discretion, make payment against any such invoice.</w:t>
            </w:r>
          </w:p>
        </w:tc>
      </w:tr>
      <w:tr w:rsidRPr="00887C35" w:rsidR="002F3F9E" w:rsidTr="08CD3B05" w14:paraId="6FE9FEB6" w14:textId="77777777">
        <w:tc>
          <w:tcPr>
            <w:tcW w:w="850" w:type="dxa"/>
          </w:tcPr>
          <w:p w:rsidRPr="00861CE7" w:rsidR="002F3F9E" w:rsidP="00310BAB" w:rsidRDefault="002F3F9E" w14:paraId="3BF9E38D" w14:textId="77777777">
            <w:r w:rsidRPr="00861CE7">
              <w:t>14.4</w:t>
            </w:r>
          </w:p>
        </w:tc>
        <w:tc>
          <w:tcPr>
            <w:tcW w:w="7656" w:type="dxa"/>
            <w:gridSpan w:val="3"/>
            <w:shd w:val="clear" w:color="auto" w:fill="auto"/>
            <w:hideMark/>
          </w:tcPr>
          <w:p w:rsidRPr="00861CE7" w:rsidR="002F3F9E" w:rsidP="00310BAB" w:rsidRDefault="002F3F9E" w14:paraId="7C9B6120" w14:textId="77777777">
            <w:pPr>
              <w:rPr>
                <w:lang w:val="en-US"/>
              </w:rPr>
            </w:pPr>
            <w:r w:rsidRPr="00861CE7">
              <w:rPr>
                <w:lang w:val="en-US"/>
              </w:rPr>
              <w:t>All payments contemplated under the CONTRACT are exclusive of Value Added Tax (“VAT”), which shall be charged by and accounted to the relevant tax authority by the relevant PARTY as is required under prevailing VAT legislation. Furthermore, the CONTRACTOR will comply with all applicable invoicing requirements regarding the charging and accounting of VAT.</w:t>
            </w:r>
          </w:p>
        </w:tc>
      </w:tr>
      <w:tr w:rsidRPr="00887C35" w:rsidR="002F3F9E" w:rsidTr="08CD3B05" w14:paraId="56259C50" w14:textId="77777777">
        <w:tc>
          <w:tcPr>
            <w:tcW w:w="850" w:type="dxa"/>
          </w:tcPr>
          <w:p w:rsidRPr="00861CE7" w:rsidR="002F3F9E" w:rsidP="00310BAB" w:rsidRDefault="002F3F9E" w14:paraId="7EDD7025" w14:textId="77777777">
            <w:r w:rsidRPr="00861CE7">
              <w:t>14.5</w:t>
            </w:r>
          </w:p>
        </w:tc>
        <w:tc>
          <w:tcPr>
            <w:tcW w:w="7656" w:type="dxa"/>
            <w:gridSpan w:val="3"/>
            <w:shd w:val="clear" w:color="auto" w:fill="auto"/>
            <w:hideMark/>
          </w:tcPr>
          <w:p w:rsidRPr="00861CE7" w:rsidR="002F3F9E" w:rsidP="00310BAB" w:rsidRDefault="002F3F9E" w14:paraId="1024282A" w14:textId="33ADB999">
            <w:pPr>
              <w:rPr>
                <w:lang w:val="en-US"/>
              </w:rPr>
            </w:pPr>
            <w:r w:rsidRPr="00861CE7">
              <w:rPr>
                <w:lang w:val="en-US"/>
              </w:rPr>
              <w:t xml:space="preserve">Each invoice shall show separately the individual amounts under each of the headings </w:t>
            </w:r>
            <w:r w:rsidRPr="004F67B7">
              <w:rPr>
                <w:lang w:val="en-US"/>
              </w:rPr>
              <w:t xml:space="preserve">in SECTION </w:t>
            </w:r>
            <w:r w:rsidR="00B44207">
              <w:rPr>
                <w:lang w:val="en-US"/>
              </w:rPr>
              <w:t>I</w:t>
            </w:r>
            <w:r w:rsidR="007A36CE">
              <w:rPr>
                <w:lang w:val="en-US"/>
              </w:rPr>
              <w:t>II (Remuneration)</w:t>
            </w:r>
            <w:r w:rsidRPr="004F67B7">
              <w:rPr>
                <w:lang w:val="en-US"/>
              </w:rPr>
              <w:t>,</w:t>
            </w:r>
            <w:r w:rsidRPr="00861CE7">
              <w:rPr>
                <w:lang w:val="en-US"/>
              </w:rPr>
              <w:t xml:space="preserve"> and shall quote the CLIENT Contract </w:t>
            </w:r>
            <w:r w:rsidRPr="00861CE7">
              <w:rPr>
                <w:lang w:val="en-US"/>
              </w:rPr>
              <w:lastRenderedPageBreak/>
              <w:t>Reference Number, Title and such other details as may be specified in the CONTRACT.</w:t>
            </w:r>
          </w:p>
        </w:tc>
      </w:tr>
      <w:tr w:rsidRPr="00887C35" w:rsidR="002F3F9E" w:rsidTr="08CD3B05" w14:paraId="68F9F7BE" w14:textId="77777777">
        <w:tc>
          <w:tcPr>
            <w:tcW w:w="850" w:type="dxa"/>
          </w:tcPr>
          <w:p w:rsidRPr="00861CE7" w:rsidR="002F3F9E" w:rsidP="00310BAB" w:rsidRDefault="002F3F9E" w14:paraId="7BEA86B8" w14:textId="77777777">
            <w:pPr>
              <w:rPr>
                <w:lang w:val="en-US"/>
              </w:rPr>
            </w:pPr>
          </w:p>
        </w:tc>
        <w:tc>
          <w:tcPr>
            <w:tcW w:w="7656" w:type="dxa"/>
            <w:gridSpan w:val="3"/>
            <w:shd w:val="clear" w:color="auto" w:fill="auto"/>
            <w:hideMark/>
          </w:tcPr>
          <w:p w:rsidRPr="00861CE7" w:rsidR="002F3F9E" w:rsidP="00310BAB" w:rsidRDefault="002F3F9E" w14:paraId="6F3F42FE" w14:textId="77777777">
            <w:pPr>
              <w:rPr>
                <w:lang w:val="en-US"/>
              </w:rPr>
            </w:pPr>
            <w:r w:rsidRPr="00861CE7">
              <w:rPr>
                <w:lang w:val="en-US"/>
              </w:rPr>
              <w:t>Each invoice shall be forwarded to the address specified in the CONTRACT.</w:t>
            </w:r>
          </w:p>
        </w:tc>
      </w:tr>
      <w:tr w:rsidRPr="00887C35" w:rsidR="002F3F9E" w:rsidTr="08CD3B05" w14:paraId="4B8CD72E" w14:textId="77777777">
        <w:tc>
          <w:tcPr>
            <w:tcW w:w="850" w:type="dxa"/>
          </w:tcPr>
          <w:p w:rsidRPr="00861CE7" w:rsidR="002F3F9E" w:rsidP="00310BAB" w:rsidRDefault="002F3F9E" w14:paraId="58A21C66" w14:textId="77777777">
            <w:r w:rsidRPr="00861CE7">
              <w:t>14.6</w:t>
            </w:r>
          </w:p>
        </w:tc>
        <w:tc>
          <w:tcPr>
            <w:tcW w:w="7656" w:type="dxa"/>
            <w:gridSpan w:val="3"/>
            <w:shd w:val="clear" w:color="auto" w:fill="auto"/>
            <w:hideMark/>
          </w:tcPr>
          <w:p w:rsidRPr="00861CE7" w:rsidR="002F3F9E" w:rsidP="00310BAB" w:rsidRDefault="002F3F9E" w14:paraId="5E284FDE" w14:textId="20F8200C">
            <w:pPr>
              <w:rPr>
                <w:lang w:val="en-US"/>
              </w:rPr>
            </w:pPr>
            <w:r w:rsidRPr="00861CE7">
              <w:rPr>
                <w:lang w:val="en-US"/>
              </w:rPr>
              <w:t>Within thirty (30) days from receipt of a correctly prepared and adequately supported invoice by the CLIENT at the address specified in Clause 14.5, the CLIENT shall make payment in respect of such invoices as follows:</w:t>
            </w:r>
          </w:p>
        </w:tc>
      </w:tr>
      <w:tr w:rsidRPr="00887C35" w:rsidR="002F3F9E" w:rsidTr="08CD3B05" w14:paraId="147770AA" w14:textId="77777777">
        <w:tc>
          <w:tcPr>
            <w:tcW w:w="850" w:type="dxa"/>
          </w:tcPr>
          <w:p w:rsidRPr="00861CE7" w:rsidR="002F3F9E" w:rsidP="00310BAB" w:rsidRDefault="002F3F9E" w14:paraId="7527F040" w14:textId="77777777">
            <w:pPr>
              <w:rPr>
                <w:lang w:val="en-US"/>
              </w:rPr>
            </w:pPr>
          </w:p>
        </w:tc>
        <w:tc>
          <w:tcPr>
            <w:tcW w:w="568" w:type="dxa"/>
            <w:shd w:val="clear" w:color="auto" w:fill="auto"/>
          </w:tcPr>
          <w:p w:rsidRPr="00861CE7" w:rsidR="002F3F9E" w:rsidP="00310BAB" w:rsidRDefault="002F3F9E" w14:paraId="1838C0B6" w14:textId="77777777">
            <w:r w:rsidRPr="00861CE7">
              <w:t>(a)</w:t>
            </w:r>
          </w:p>
        </w:tc>
        <w:tc>
          <w:tcPr>
            <w:tcW w:w="7088" w:type="dxa"/>
            <w:gridSpan w:val="2"/>
            <w:shd w:val="clear" w:color="auto" w:fill="auto"/>
          </w:tcPr>
          <w:p w:rsidRPr="00861CE7" w:rsidR="002F3F9E" w:rsidP="00310BAB" w:rsidRDefault="002F3F9E" w14:paraId="5445CA87" w14:textId="45FA5442">
            <w:pPr>
              <w:rPr>
                <w:lang w:val="en-US"/>
              </w:rPr>
            </w:pPr>
            <w:r w:rsidRPr="00861CE7">
              <w:rPr>
                <w:lang w:val="en-US"/>
              </w:rPr>
              <w:t>for payments the CLIENT shall make payment of the due amount into the bank account of the CONTRACTOR specified in the CONTRACT or otherwise notified by the CONTRACTOR, using  the Banker’s Automated Clearing System.</w:t>
            </w:r>
          </w:p>
        </w:tc>
      </w:tr>
      <w:tr w:rsidRPr="00861CE7" w:rsidR="002F3F9E" w:rsidTr="08CD3B05" w14:paraId="3DCB77A8" w14:textId="77777777">
        <w:tc>
          <w:tcPr>
            <w:tcW w:w="850" w:type="dxa"/>
          </w:tcPr>
          <w:p w:rsidRPr="00861CE7" w:rsidR="002F3F9E" w:rsidP="00310BAB" w:rsidRDefault="002F3F9E" w14:paraId="4529F882" w14:textId="77777777">
            <w:pPr>
              <w:rPr>
                <w:lang w:val="en-US"/>
              </w:rPr>
            </w:pPr>
          </w:p>
        </w:tc>
        <w:tc>
          <w:tcPr>
            <w:tcW w:w="568" w:type="dxa"/>
            <w:shd w:val="clear" w:color="auto" w:fill="auto"/>
          </w:tcPr>
          <w:p w:rsidRPr="00861CE7" w:rsidR="002F3F9E" w:rsidP="00310BAB" w:rsidRDefault="002F3F9E" w14:paraId="762F6964" w14:textId="77777777">
            <w:r w:rsidRPr="00861CE7">
              <w:t>(b)</w:t>
            </w:r>
          </w:p>
        </w:tc>
        <w:tc>
          <w:tcPr>
            <w:tcW w:w="7088" w:type="dxa"/>
            <w:gridSpan w:val="2"/>
            <w:shd w:val="clear" w:color="auto" w:fill="auto"/>
          </w:tcPr>
          <w:p w:rsidRPr="00861CE7" w:rsidR="002F3F9E" w:rsidP="00310BAB" w:rsidRDefault="002F3F9E" w14:paraId="13EB1D30" w14:textId="40CD57EF">
            <w:pPr>
              <w:rPr>
                <w:lang w:val="en-US"/>
              </w:rPr>
            </w:pPr>
            <w:r w:rsidRPr="00861CE7">
              <w:rPr>
                <w:lang w:val="en-US"/>
              </w:rPr>
              <w:t>[Deleted]</w:t>
            </w:r>
          </w:p>
        </w:tc>
      </w:tr>
      <w:tr w:rsidRPr="00887C35" w:rsidR="002F3F9E" w:rsidTr="08CD3B05" w14:paraId="35A3EB88" w14:textId="77777777">
        <w:tc>
          <w:tcPr>
            <w:tcW w:w="850" w:type="dxa"/>
          </w:tcPr>
          <w:p w:rsidRPr="00861CE7" w:rsidR="002F3F9E" w:rsidP="00310BAB" w:rsidRDefault="002F3F9E" w14:paraId="41BA2ADE" w14:textId="77777777">
            <w:r w:rsidRPr="00861CE7">
              <w:t>14.7</w:t>
            </w:r>
          </w:p>
        </w:tc>
        <w:tc>
          <w:tcPr>
            <w:tcW w:w="7656" w:type="dxa"/>
            <w:gridSpan w:val="3"/>
            <w:shd w:val="clear" w:color="auto" w:fill="auto"/>
            <w:hideMark/>
          </w:tcPr>
          <w:p w:rsidRPr="00861CE7" w:rsidR="002F3F9E" w:rsidP="00310BAB" w:rsidRDefault="002F3F9E" w14:paraId="1E0B6164" w14:textId="116C7F0D">
            <w:pPr>
              <w:rPr>
                <w:lang w:val="en-US"/>
              </w:rPr>
            </w:pPr>
            <w:r w:rsidRPr="00861CE7">
              <w:rPr>
                <w:lang w:val="en-US"/>
              </w:rPr>
              <w:t>If the CLIENT disputes any items on any invoice in whole or in part or if the invoice is prepared or submitted incorrectly in any respect, the CLIENT shall notify the CONTRACTOR of the reasons and request the CONTRACTOR to issue a credit note for the unaccepted part or whole of the invoice as applicable. Upon receipt of such credit note the CLIENT shall be obliged to pay the undisputed part of a disputed invoice.</w:t>
            </w:r>
          </w:p>
        </w:tc>
      </w:tr>
      <w:tr w:rsidRPr="00887C35" w:rsidR="002F3F9E" w:rsidTr="08CD3B05" w14:paraId="111A782E" w14:textId="77777777">
        <w:tc>
          <w:tcPr>
            <w:tcW w:w="850" w:type="dxa"/>
          </w:tcPr>
          <w:p w:rsidRPr="00861CE7" w:rsidR="002F3F9E" w:rsidP="00310BAB" w:rsidRDefault="002F3F9E" w14:paraId="6C8F8EB4" w14:textId="77777777">
            <w:pPr>
              <w:rPr>
                <w:lang w:val="en-US"/>
              </w:rPr>
            </w:pPr>
          </w:p>
        </w:tc>
        <w:tc>
          <w:tcPr>
            <w:tcW w:w="7656" w:type="dxa"/>
            <w:gridSpan w:val="3"/>
            <w:shd w:val="clear" w:color="auto" w:fill="auto"/>
            <w:hideMark/>
          </w:tcPr>
          <w:p w:rsidRPr="00861CE7" w:rsidR="002F3F9E" w:rsidP="00310BAB" w:rsidRDefault="002F3F9E" w14:paraId="5A628879" w14:textId="0B4A5467">
            <w:pPr>
              <w:rPr>
                <w:lang w:val="en-US"/>
              </w:rPr>
            </w:pPr>
            <w:r w:rsidRPr="00861CE7">
              <w:rPr>
                <w:lang w:val="en-US"/>
              </w:rPr>
              <w:t>If any other dispute connected with the CONTRACT exists between the PARTIES the CLIENT may withhold from any money which becomes payable under the CONTRACT the amount which is the subject of the dispute. The CLIENT shall not be entitled to withhold monies due to the CONTRACTOR under any other contracts with the CLIENT as set off against disputes under the CONTRACT, nor shall it be entitled to withhold monies due under the CONTRACT as set off against disputes under any other contract.</w:t>
            </w:r>
          </w:p>
        </w:tc>
      </w:tr>
      <w:tr w:rsidRPr="00887C35" w:rsidR="002F3F9E" w:rsidTr="08CD3B05" w14:paraId="1BE1C5BD" w14:textId="77777777">
        <w:tc>
          <w:tcPr>
            <w:tcW w:w="850" w:type="dxa"/>
          </w:tcPr>
          <w:p w:rsidRPr="00861CE7" w:rsidR="002F3F9E" w:rsidP="00310BAB" w:rsidRDefault="002F3F9E" w14:paraId="3F81379B" w14:textId="77777777">
            <w:pPr>
              <w:rPr>
                <w:lang w:val="en-US"/>
              </w:rPr>
            </w:pPr>
          </w:p>
        </w:tc>
        <w:tc>
          <w:tcPr>
            <w:tcW w:w="7656" w:type="dxa"/>
            <w:gridSpan w:val="3"/>
            <w:shd w:val="clear" w:color="auto" w:fill="auto"/>
          </w:tcPr>
          <w:p w:rsidRPr="00861CE7" w:rsidR="002F3F9E" w:rsidP="00310BAB" w:rsidRDefault="002F3F9E" w14:paraId="5B3F064E" w14:textId="77777777">
            <w:pPr>
              <w:rPr>
                <w:lang w:val="en-US"/>
              </w:rPr>
            </w:pPr>
            <w:r w:rsidRPr="00861CE7">
              <w:rPr>
                <w:lang w:val="en-US"/>
              </w:rPr>
              <w:t>The CLIENT may instruct an accountant designated by the CLIENT, as referred to in article 2:393, paragraph 1 of the Dutch Civil Code, to audit the invoices submitted by the CONTRACTOR to determine their accuracy. The CONTRACTOR will allow the accountant to inspect its books and documents, and will supply him with any information he requests. This audit is confidential and does not involve any more than is necessary to check the invoices. The accountant will report as quickly as possible to both parties. The CLIENT will pay the cost of the accountant’s audit, unless the latter’s work reveals that the invoices in question are not accurate or complete, in which case the CONTRACTOR will be liable for the cost of the inspection.</w:t>
            </w:r>
          </w:p>
        </w:tc>
      </w:tr>
      <w:tr w:rsidRPr="00887C35" w:rsidR="002F3F9E" w:rsidTr="08CD3B05" w14:paraId="7784B12D" w14:textId="77777777">
        <w:tc>
          <w:tcPr>
            <w:tcW w:w="850" w:type="dxa"/>
          </w:tcPr>
          <w:p w:rsidRPr="00861CE7" w:rsidR="002F3F9E" w:rsidP="00310BAB" w:rsidRDefault="002F3F9E" w14:paraId="3F6BB09D" w14:textId="77777777">
            <w:pPr>
              <w:rPr>
                <w:lang w:val="en-US"/>
              </w:rPr>
            </w:pPr>
          </w:p>
        </w:tc>
        <w:tc>
          <w:tcPr>
            <w:tcW w:w="7656" w:type="dxa"/>
            <w:gridSpan w:val="3"/>
            <w:shd w:val="clear" w:color="auto" w:fill="auto"/>
            <w:hideMark/>
          </w:tcPr>
          <w:p w:rsidRPr="00861CE7" w:rsidR="002F3F9E" w:rsidP="00310BAB" w:rsidRDefault="002F3F9E" w14:paraId="21633F6B" w14:textId="3D94A552">
            <w:pPr>
              <w:rPr>
                <w:lang w:val="en-US"/>
              </w:rPr>
            </w:pPr>
            <w:r w:rsidRPr="00861CE7">
              <w:rPr>
                <w:lang w:val="en-US"/>
              </w:rPr>
              <w:t>On settlement of any dispute the CONTRACTOR shall submit an invoice for sums due and the CLIENT shall make the appropriate payment in accordance with the provisions of Clause 14.6 and Clause 14.9 where applicable.</w:t>
            </w:r>
          </w:p>
        </w:tc>
      </w:tr>
      <w:tr w:rsidRPr="00887C35" w:rsidR="002F3F9E" w:rsidTr="08CD3B05" w14:paraId="5B8F7098" w14:textId="77777777">
        <w:tc>
          <w:tcPr>
            <w:tcW w:w="850" w:type="dxa"/>
          </w:tcPr>
          <w:p w:rsidRPr="00861CE7" w:rsidR="002F3F9E" w:rsidP="00310BAB" w:rsidRDefault="002F3F9E" w14:paraId="388E0C3A" w14:textId="77777777">
            <w:r w:rsidRPr="00861CE7">
              <w:t>14.8</w:t>
            </w:r>
          </w:p>
        </w:tc>
        <w:tc>
          <w:tcPr>
            <w:tcW w:w="7656" w:type="dxa"/>
            <w:gridSpan w:val="3"/>
            <w:shd w:val="clear" w:color="auto" w:fill="auto"/>
            <w:hideMark/>
          </w:tcPr>
          <w:p w:rsidRPr="00861CE7" w:rsidR="002F3F9E" w:rsidP="00310BAB" w:rsidRDefault="002F3F9E" w14:paraId="3C77D0BB" w14:textId="77777777">
            <w:pPr>
              <w:rPr>
                <w:lang w:val="en-US"/>
              </w:rPr>
            </w:pPr>
            <w:r w:rsidRPr="00861CE7">
              <w:rPr>
                <w:lang w:val="en-US"/>
              </w:rPr>
              <w:t>Neither the presentation nor payment or non-payment of an individual invoice shall constitute a settlement of a dispute, an accord and satisfaction, a remedy of account stated, or otherwise waive or affect the rights of the PARTIES hereunder.</w:t>
            </w:r>
          </w:p>
        </w:tc>
      </w:tr>
      <w:tr w:rsidRPr="00887C35" w:rsidR="002F3F9E" w:rsidTr="08CD3B05" w14:paraId="3BC68CB3" w14:textId="77777777">
        <w:tc>
          <w:tcPr>
            <w:tcW w:w="850" w:type="dxa"/>
          </w:tcPr>
          <w:p w:rsidRPr="00861CE7" w:rsidR="002F3F9E" w:rsidP="00310BAB" w:rsidRDefault="002F3F9E" w14:paraId="28DF6F2E" w14:textId="77777777">
            <w:pPr>
              <w:rPr>
                <w:lang w:val="en-US"/>
              </w:rPr>
            </w:pPr>
          </w:p>
        </w:tc>
        <w:tc>
          <w:tcPr>
            <w:tcW w:w="7656" w:type="dxa"/>
            <w:gridSpan w:val="3"/>
            <w:shd w:val="clear" w:color="auto" w:fill="auto"/>
            <w:hideMark/>
          </w:tcPr>
          <w:p w:rsidRPr="00861CE7" w:rsidR="002F3F9E" w:rsidP="00310BAB" w:rsidRDefault="002F3F9E" w14:paraId="1EB90A22" w14:textId="0A971395">
            <w:pPr>
              <w:rPr>
                <w:lang w:val="en-US"/>
              </w:rPr>
            </w:pPr>
            <w:r w:rsidRPr="00861CE7">
              <w:rPr>
                <w:lang w:val="en-US"/>
              </w:rPr>
              <w:t>In particular  the CLIENT may correct or modify  any  sum previously  paid in any or all of the following circumstances:</w:t>
            </w:r>
          </w:p>
        </w:tc>
      </w:tr>
      <w:tr w:rsidRPr="00887C35" w:rsidR="002F3F9E" w:rsidTr="08CD3B05" w14:paraId="72DEE0CD" w14:textId="77777777">
        <w:tc>
          <w:tcPr>
            <w:tcW w:w="850" w:type="dxa"/>
          </w:tcPr>
          <w:p w:rsidRPr="00861CE7" w:rsidR="002F3F9E" w:rsidP="00310BAB" w:rsidRDefault="002F3F9E" w14:paraId="4B107A68" w14:textId="77777777">
            <w:pPr>
              <w:rPr>
                <w:lang w:val="en-US"/>
              </w:rPr>
            </w:pPr>
          </w:p>
        </w:tc>
        <w:tc>
          <w:tcPr>
            <w:tcW w:w="568" w:type="dxa"/>
            <w:shd w:val="clear" w:color="auto" w:fill="auto"/>
          </w:tcPr>
          <w:p w:rsidRPr="00861CE7" w:rsidR="002F3F9E" w:rsidP="00310BAB" w:rsidRDefault="002F3F9E" w14:paraId="5234B748" w14:textId="77777777">
            <w:r w:rsidRPr="00861CE7">
              <w:t>(a)</w:t>
            </w:r>
          </w:p>
        </w:tc>
        <w:tc>
          <w:tcPr>
            <w:tcW w:w="7088" w:type="dxa"/>
            <w:gridSpan w:val="2"/>
            <w:shd w:val="clear" w:color="auto" w:fill="auto"/>
          </w:tcPr>
          <w:p w:rsidRPr="00861CE7" w:rsidR="002F3F9E" w:rsidP="00310BAB" w:rsidRDefault="002F3F9E" w14:paraId="4B681448" w14:textId="77777777">
            <w:pPr>
              <w:rPr>
                <w:lang w:val="en-US"/>
              </w:rPr>
            </w:pPr>
            <w:r w:rsidRPr="00861CE7">
              <w:rPr>
                <w:lang w:val="en-US"/>
              </w:rPr>
              <w:t>any such sum was incorrect;</w:t>
            </w:r>
          </w:p>
        </w:tc>
      </w:tr>
      <w:tr w:rsidRPr="00887C35" w:rsidR="002F3F9E" w:rsidTr="08CD3B05" w14:paraId="5F463F1C" w14:textId="77777777">
        <w:tc>
          <w:tcPr>
            <w:tcW w:w="850" w:type="dxa"/>
          </w:tcPr>
          <w:p w:rsidRPr="00861CE7" w:rsidR="002F3F9E" w:rsidP="00310BAB" w:rsidRDefault="002F3F9E" w14:paraId="6B62FFB9" w14:textId="77777777">
            <w:pPr>
              <w:rPr>
                <w:lang w:val="en-US"/>
              </w:rPr>
            </w:pPr>
          </w:p>
        </w:tc>
        <w:tc>
          <w:tcPr>
            <w:tcW w:w="568" w:type="dxa"/>
            <w:shd w:val="clear" w:color="auto" w:fill="auto"/>
          </w:tcPr>
          <w:p w:rsidRPr="00861CE7" w:rsidR="002F3F9E" w:rsidP="00310BAB" w:rsidRDefault="002F3F9E" w14:paraId="4FF941BC" w14:textId="77777777">
            <w:r w:rsidRPr="00861CE7">
              <w:t>(b)</w:t>
            </w:r>
          </w:p>
        </w:tc>
        <w:tc>
          <w:tcPr>
            <w:tcW w:w="7088" w:type="dxa"/>
            <w:gridSpan w:val="2"/>
            <w:shd w:val="clear" w:color="auto" w:fill="auto"/>
          </w:tcPr>
          <w:p w:rsidRPr="00861CE7" w:rsidR="002F3F9E" w:rsidP="00310BAB" w:rsidRDefault="002F3F9E" w14:paraId="285BA7EF" w14:textId="77777777">
            <w:pPr>
              <w:rPr>
                <w:lang w:val="en-US"/>
              </w:rPr>
            </w:pPr>
            <w:r w:rsidRPr="00861CE7">
              <w:rPr>
                <w:lang w:val="en-US"/>
              </w:rPr>
              <w:t>any such sum was not properly payable to the CONTRACTOR;</w:t>
            </w:r>
          </w:p>
        </w:tc>
      </w:tr>
      <w:tr w:rsidRPr="00887C35" w:rsidR="002F3F9E" w:rsidTr="08CD3B05" w14:paraId="645A6A6B" w14:textId="77777777">
        <w:tc>
          <w:tcPr>
            <w:tcW w:w="850" w:type="dxa"/>
          </w:tcPr>
          <w:p w:rsidRPr="00861CE7" w:rsidR="002F3F9E" w:rsidP="00310BAB" w:rsidRDefault="002F3F9E" w14:paraId="24EFF35C" w14:textId="77777777">
            <w:pPr>
              <w:rPr>
                <w:lang w:val="en-US"/>
              </w:rPr>
            </w:pPr>
          </w:p>
        </w:tc>
        <w:tc>
          <w:tcPr>
            <w:tcW w:w="568" w:type="dxa"/>
            <w:shd w:val="clear" w:color="auto" w:fill="auto"/>
          </w:tcPr>
          <w:p w:rsidRPr="00861CE7" w:rsidR="002F3F9E" w:rsidP="00310BAB" w:rsidRDefault="002F3F9E" w14:paraId="2457D043" w14:textId="77777777">
            <w:r w:rsidRPr="00861CE7">
              <w:t>(c)</w:t>
            </w:r>
          </w:p>
        </w:tc>
        <w:tc>
          <w:tcPr>
            <w:tcW w:w="7088" w:type="dxa"/>
            <w:gridSpan w:val="2"/>
            <w:shd w:val="clear" w:color="auto" w:fill="auto"/>
          </w:tcPr>
          <w:p w:rsidRPr="00861CE7" w:rsidR="002F3F9E" w:rsidP="00310BAB" w:rsidRDefault="002F3F9E" w14:paraId="57DD6AE3" w14:textId="77777777">
            <w:pPr>
              <w:rPr>
                <w:lang w:val="en-US"/>
              </w:rPr>
            </w:pPr>
            <w:r w:rsidRPr="00861CE7">
              <w:rPr>
                <w:lang w:val="en-US"/>
              </w:rPr>
              <w:t>any work in respect of which payment has been made and which does not comply with the terms of the CONTRACT.</w:t>
            </w:r>
          </w:p>
        </w:tc>
      </w:tr>
      <w:tr w:rsidRPr="00887C35" w:rsidR="002F3F9E" w:rsidTr="08CD3B05" w14:paraId="2CB65880" w14:textId="77777777">
        <w:tc>
          <w:tcPr>
            <w:tcW w:w="850" w:type="dxa"/>
          </w:tcPr>
          <w:p w:rsidRPr="00861CE7" w:rsidR="002F3F9E" w:rsidP="00310BAB" w:rsidRDefault="002F3F9E" w14:paraId="7BB1708C" w14:textId="77777777">
            <w:pPr>
              <w:rPr>
                <w:szCs w:val="18"/>
              </w:rPr>
            </w:pPr>
            <w:r w:rsidRPr="00861CE7">
              <w:lastRenderedPageBreak/>
              <w:t>14.9</w:t>
            </w:r>
          </w:p>
        </w:tc>
        <w:tc>
          <w:tcPr>
            <w:tcW w:w="7656" w:type="dxa"/>
            <w:gridSpan w:val="3"/>
            <w:shd w:val="clear" w:color="auto" w:fill="auto"/>
            <w:hideMark/>
          </w:tcPr>
          <w:p w:rsidRPr="00861CE7" w:rsidR="002F3F9E" w:rsidP="00310BAB" w:rsidRDefault="002F3F9E" w14:paraId="6137975B" w14:textId="71C507E7">
            <w:pPr>
              <w:rPr>
                <w:lang w:val="en-US"/>
              </w:rPr>
            </w:pPr>
            <w:r w:rsidRPr="00861CE7">
              <w:rPr>
                <w:lang w:val="en-US"/>
              </w:rPr>
              <w:t>If the CLIENT fails without good reason to pay a correctly prepared and adequately supported invoice within the stipulated time limit, it will automatically be liable to pay: a. compensation as referred to in article 6:96, paragraph 4 of the Dutch Civil Code, and b. statutory interest as referred to in article 6:119b, paragraph 1 of the Dutch Civil Code. The compensation and interest will be payable on demand. Interest shall run from the date on which the sum in question becomes due for payment in accordance with the provisions of Clause 14.6 until the date on which actual payment is made. Any such interest to be claimed by the CONTRACTOR shall be invoiced separately and within ten (10) working days of payment of the invoice to which the interest relates. Payment of the invoice claiming the interest shall be in accordance with the provisions of Clause 14.6 hereof.</w:t>
            </w:r>
          </w:p>
        </w:tc>
      </w:tr>
      <w:tr w:rsidRPr="00887C35" w:rsidR="002F3F9E" w:rsidTr="08CD3B05" w14:paraId="7F5D24B6" w14:textId="77777777">
        <w:tc>
          <w:tcPr>
            <w:tcW w:w="850" w:type="dxa"/>
          </w:tcPr>
          <w:p w:rsidRPr="00861CE7" w:rsidR="002F3F9E" w:rsidP="00310BAB" w:rsidRDefault="002F3F9E" w14:paraId="6A6DE331" w14:textId="77777777">
            <w:r w:rsidRPr="00861CE7">
              <w:t>14.10</w:t>
            </w:r>
          </w:p>
        </w:tc>
        <w:tc>
          <w:tcPr>
            <w:tcW w:w="7656" w:type="dxa"/>
            <w:gridSpan w:val="3"/>
            <w:shd w:val="clear" w:color="auto" w:fill="auto"/>
            <w:hideMark/>
          </w:tcPr>
          <w:p w:rsidRPr="00861CE7" w:rsidR="002F3F9E" w:rsidP="00310BAB" w:rsidRDefault="002F3F9E" w14:paraId="14B1AD97" w14:textId="449D8295">
            <w:pPr>
              <w:rPr>
                <w:lang w:val="en-US"/>
              </w:rPr>
            </w:pPr>
            <w:r w:rsidRPr="00861CE7">
              <w:rPr>
                <w:lang w:val="en-US"/>
              </w:rPr>
              <w:t>If the CLIENT at any time incurs costs which, under the provisions of the CONTRACT, the CLIENT is entitled to recover from the CONTRACTOR, the CLIENT may invoice the CONTRACTOR for such costs, provided always that the CLIENT may deduct the amount of such costs from any amount due, or that may become due to the CONTRACTOR under the CONTRACT.</w:t>
            </w:r>
          </w:p>
        </w:tc>
      </w:tr>
      <w:tr w:rsidRPr="00887C35" w:rsidR="002F3F9E" w:rsidTr="08CD3B05" w14:paraId="7C335ECF" w14:textId="77777777">
        <w:tc>
          <w:tcPr>
            <w:tcW w:w="850" w:type="dxa"/>
          </w:tcPr>
          <w:p w:rsidRPr="00861CE7" w:rsidR="002F3F9E" w:rsidP="00310BAB" w:rsidRDefault="002F3F9E" w14:paraId="3356566D" w14:textId="77777777">
            <w:pPr>
              <w:rPr>
                <w:lang w:val="en-US"/>
              </w:rPr>
            </w:pPr>
          </w:p>
        </w:tc>
        <w:tc>
          <w:tcPr>
            <w:tcW w:w="7656" w:type="dxa"/>
            <w:gridSpan w:val="3"/>
            <w:shd w:val="clear" w:color="auto" w:fill="auto"/>
            <w:hideMark/>
          </w:tcPr>
          <w:p w:rsidRPr="00861CE7" w:rsidR="002F3F9E" w:rsidP="00310BAB" w:rsidRDefault="002F3F9E" w14:paraId="123E5444" w14:textId="69A754B6">
            <w:pPr>
              <w:rPr>
                <w:lang w:val="en-US"/>
              </w:rPr>
            </w:pPr>
            <w:r w:rsidRPr="00861CE7">
              <w:rPr>
                <w:lang w:val="en-US"/>
              </w:rPr>
              <w:t>The CONTRACTOR shall pay the CLIENT within thirty (30) days of receipt of invoice any sums outstanding after such deduction.</w:t>
            </w:r>
          </w:p>
        </w:tc>
      </w:tr>
      <w:tr w:rsidRPr="00887C35" w:rsidR="002F3F9E" w:rsidTr="08CD3B05" w14:paraId="563BEB06" w14:textId="77777777">
        <w:tc>
          <w:tcPr>
            <w:tcW w:w="850" w:type="dxa"/>
          </w:tcPr>
          <w:p w:rsidRPr="00861CE7" w:rsidR="002F3F9E" w:rsidP="00310BAB" w:rsidRDefault="002F3F9E" w14:paraId="59C92E8C" w14:textId="77777777">
            <w:r w:rsidRPr="00861CE7">
              <w:t>14.11</w:t>
            </w:r>
          </w:p>
        </w:tc>
        <w:tc>
          <w:tcPr>
            <w:tcW w:w="7656" w:type="dxa"/>
            <w:gridSpan w:val="3"/>
            <w:shd w:val="clear" w:color="auto" w:fill="auto"/>
            <w:hideMark/>
          </w:tcPr>
          <w:p w:rsidRPr="00861CE7" w:rsidR="002F3F9E" w:rsidP="00310BAB" w:rsidRDefault="002F3F9E" w14:paraId="160B9ABC" w14:textId="77777777">
            <w:pPr>
              <w:rPr>
                <w:lang w:val="en-US"/>
              </w:rPr>
            </w:pPr>
            <w:r w:rsidRPr="00861CE7">
              <w:rPr>
                <w:lang w:val="en-US"/>
              </w:rPr>
              <w:t>For the purposes of Clause 14.10 and elsewhere in the CONTRACT, wherever a PARTY is entitled to recover from the other PARTY any costs incurred, then the amount of such costs shall be the amount of all claims, loss, damages, charges, disbursements, costs (including amounts paid to third parties), overheads and expenses directly resulting from the matter in question, but no element of profit.</w:t>
            </w:r>
          </w:p>
        </w:tc>
      </w:tr>
      <w:tr w:rsidRPr="00887C35" w:rsidR="002F3F9E" w:rsidTr="08CD3B05" w14:paraId="46E298CD" w14:textId="77777777">
        <w:tc>
          <w:tcPr>
            <w:tcW w:w="850" w:type="dxa"/>
          </w:tcPr>
          <w:p w:rsidRPr="001A4DEB" w:rsidR="002F3F9E" w:rsidP="00310BAB" w:rsidRDefault="002F3F9E" w14:paraId="53B41F05" w14:textId="77777777">
            <w:r w:rsidRPr="00861CE7">
              <w:rPr>
                <w:szCs w:val="18"/>
              </w:rPr>
              <w:t>14.12</w:t>
            </w:r>
          </w:p>
        </w:tc>
        <w:tc>
          <w:tcPr>
            <w:tcW w:w="7656" w:type="dxa"/>
            <w:gridSpan w:val="3"/>
            <w:shd w:val="clear" w:color="auto" w:fill="auto"/>
          </w:tcPr>
          <w:p w:rsidRPr="00861CE7" w:rsidR="002F3F9E" w:rsidP="00310BAB" w:rsidRDefault="002F3F9E" w14:paraId="4016D47D" w14:textId="77777777">
            <w:pPr>
              <w:rPr>
                <w:lang w:val="en-US"/>
              </w:rPr>
            </w:pPr>
            <w:r w:rsidRPr="00861CE7">
              <w:rPr>
                <w:lang w:val="en-US"/>
              </w:rPr>
              <w:t>The CONTRACTOR is not entitled to suspend or terminate its WORK on account of the CLIENTS’s failure to pay an invoice within the stipulated time limit, or if the CLIENT does not pay an invoice because it suspects that the invoice is inaccurate or because the WORK has not been properly performed.</w:t>
            </w:r>
          </w:p>
        </w:tc>
      </w:tr>
      <w:tr w:rsidRPr="00887C35" w:rsidR="002F3F9E" w:rsidTr="08CD3B05" w14:paraId="7C4A58B5" w14:textId="77777777">
        <w:tc>
          <w:tcPr>
            <w:tcW w:w="850" w:type="dxa"/>
          </w:tcPr>
          <w:p w:rsidRPr="00861CE7" w:rsidR="002F3F9E" w:rsidP="00310BAB" w:rsidRDefault="002F3F9E" w14:paraId="7E0CBEB2" w14:textId="77777777">
            <w:pPr>
              <w:rPr>
                <w:lang w:val="en-US"/>
              </w:rPr>
            </w:pPr>
          </w:p>
        </w:tc>
        <w:tc>
          <w:tcPr>
            <w:tcW w:w="7656" w:type="dxa"/>
            <w:gridSpan w:val="3"/>
            <w:shd w:val="clear" w:color="auto" w:fill="auto"/>
            <w:hideMark/>
          </w:tcPr>
          <w:p w:rsidRPr="00861CE7" w:rsidR="002F3F9E" w:rsidP="00310BAB" w:rsidRDefault="002F3F9E" w14:paraId="49FCA4C8" w14:textId="77777777">
            <w:pPr>
              <w:rPr>
                <w:lang w:val="en-US"/>
              </w:rPr>
            </w:pPr>
          </w:p>
        </w:tc>
      </w:tr>
      <w:tr w:rsidRPr="00887C35" w:rsidR="002F3F9E" w:rsidTr="08CD3B05" w14:paraId="0B0FADDC" w14:textId="77777777">
        <w:tc>
          <w:tcPr>
            <w:tcW w:w="8506" w:type="dxa"/>
            <w:gridSpan w:val="4"/>
          </w:tcPr>
          <w:p w:rsidRPr="00861CE7" w:rsidR="002F3F9E" w:rsidP="00310BAB" w:rsidRDefault="002F3F9E" w14:paraId="4B39FF9B" w14:textId="6833E772">
            <w:pPr>
              <w:pStyle w:val="Kop1"/>
              <w:rPr>
                <w:lang w:val="en-US"/>
              </w:rPr>
            </w:pPr>
            <w:bookmarkStart w:name="_Toc397584924" w:id="55"/>
            <w:bookmarkStart w:name="_Toc479107399" w:id="56"/>
            <w:r w:rsidRPr="00861CE7">
              <w:rPr>
                <w:lang w:val="en-US"/>
              </w:rPr>
              <w:t>15 TAXES AND TAX EXEMPTION CERTIFICATES</w:t>
            </w:r>
            <w:bookmarkEnd w:id="55"/>
            <w:bookmarkEnd w:id="56"/>
          </w:p>
        </w:tc>
      </w:tr>
      <w:tr w:rsidRPr="00887C35" w:rsidR="002F3F9E" w:rsidTr="08CD3B05" w14:paraId="77ECA645" w14:textId="77777777">
        <w:tc>
          <w:tcPr>
            <w:tcW w:w="850" w:type="dxa"/>
          </w:tcPr>
          <w:p w:rsidRPr="00861CE7" w:rsidR="002F3F9E" w:rsidP="00310BAB" w:rsidRDefault="002F3F9E" w14:paraId="738D8E83" w14:textId="77777777">
            <w:r w:rsidRPr="00861CE7">
              <w:t>15.1</w:t>
            </w:r>
          </w:p>
        </w:tc>
        <w:tc>
          <w:tcPr>
            <w:tcW w:w="7656" w:type="dxa"/>
            <w:gridSpan w:val="3"/>
            <w:shd w:val="clear" w:color="auto" w:fill="auto"/>
            <w:hideMark/>
          </w:tcPr>
          <w:p w:rsidRPr="004F67B7" w:rsidR="002F3F9E" w:rsidP="00310BAB" w:rsidRDefault="002F3F9E" w14:paraId="18A11D45" w14:textId="31777F56">
            <w:pPr>
              <w:rPr>
                <w:lang w:val="en-US"/>
              </w:rPr>
            </w:pPr>
            <w:r w:rsidRPr="004F67B7">
              <w:rPr>
                <w:lang w:val="en-US"/>
              </w:rPr>
              <w:t xml:space="preserve">Subject to Sub-Clause 14.4, the CONTRACTOR shall, in accordance with the provisions of Clause 18, except as may otherwise be provided in Section </w:t>
            </w:r>
            <w:r w:rsidR="00B44207">
              <w:rPr>
                <w:lang w:val="en-US"/>
              </w:rPr>
              <w:t>IV</w:t>
            </w:r>
            <w:r w:rsidRPr="004F67B7">
              <w:rPr>
                <w:lang w:val="en-US"/>
              </w:rPr>
              <w:t>, be responsible for:</w:t>
            </w:r>
          </w:p>
        </w:tc>
      </w:tr>
      <w:tr w:rsidRPr="00887C35" w:rsidR="002F3F9E" w:rsidTr="08CD3B05" w14:paraId="6FC8026D" w14:textId="77777777">
        <w:tc>
          <w:tcPr>
            <w:tcW w:w="850" w:type="dxa"/>
          </w:tcPr>
          <w:p w:rsidRPr="00861CE7" w:rsidR="002F3F9E" w:rsidP="00310BAB" w:rsidRDefault="002F3F9E" w14:paraId="4CB3ACD6" w14:textId="77777777">
            <w:pPr>
              <w:rPr>
                <w:lang w:val="en-US"/>
              </w:rPr>
            </w:pPr>
          </w:p>
        </w:tc>
        <w:tc>
          <w:tcPr>
            <w:tcW w:w="568" w:type="dxa"/>
            <w:shd w:val="clear" w:color="auto" w:fill="auto"/>
          </w:tcPr>
          <w:p w:rsidRPr="00861CE7" w:rsidR="002F3F9E" w:rsidP="00310BAB" w:rsidRDefault="002F3F9E" w14:paraId="23FA6CAE" w14:textId="77777777">
            <w:r w:rsidRPr="00861CE7">
              <w:t>(a)</w:t>
            </w:r>
          </w:p>
        </w:tc>
        <w:tc>
          <w:tcPr>
            <w:tcW w:w="7088" w:type="dxa"/>
            <w:gridSpan w:val="2"/>
            <w:shd w:val="clear" w:color="auto" w:fill="auto"/>
          </w:tcPr>
          <w:p w:rsidRPr="004F67B7" w:rsidR="002F3F9E" w:rsidP="00310BAB" w:rsidRDefault="002F3F9E" w14:paraId="59280801" w14:textId="505CC256">
            <w:pPr>
              <w:rPr>
                <w:lang w:val="en-US"/>
              </w:rPr>
            </w:pPr>
            <w:r w:rsidRPr="004F67B7">
              <w:rPr>
                <w:lang w:val="en-US"/>
              </w:rPr>
              <w:t>the payment of all taxes, duties, levies, charges and contributions (and any interest or penalties thereon) for which the CONTRACTOR is liable as imposed by any appropriate governmental authority whether of the Netherlands or elsewhere, whether or not they are calculated by reference to the wages, salaries, benefits or expenses and other remuneration paid directly or indirectly to persons engaged or employed by the CONTRACTOR; and</w:t>
            </w:r>
          </w:p>
        </w:tc>
      </w:tr>
      <w:tr w:rsidRPr="00887C35" w:rsidR="002F3F9E" w:rsidTr="08CD3B05" w14:paraId="615C404C" w14:textId="77777777">
        <w:tc>
          <w:tcPr>
            <w:tcW w:w="850" w:type="dxa"/>
          </w:tcPr>
          <w:p w:rsidRPr="00861CE7" w:rsidR="002F3F9E" w:rsidP="00310BAB" w:rsidRDefault="002F3F9E" w14:paraId="6711F74C" w14:textId="77777777">
            <w:pPr>
              <w:rPr>
                <w:lang w:val="en-US"/>
              </w:rPr>
            </w:pPr>
          </w:p>
        </w:tc>
        <w:tc>
          <w:tcPr>
            <w:tcW w:w="568" w:type="dxa"/>
            <w:shd w:val="clear" w:color="auto" w:fill="auto"/>
          </w:tcPr>
          <w:p w:rsidRPr="00861CE7" w:rsidR="002F3F9E" w:rsidP="00310BAB" w:rsidRDefault="002F3F9E" w14:paraId="3749076F" w14:textId="77777777">
            <w:r w:rsidRPr="00861CE7">
              <w:t>(b)</w:t>
            </w:r>
          </w:p>
        </w:tc>
        <w:tc>
          <w:tcPr>
            <w:tcW w:w="7088" w:type="dxa"/>
            <w:gridSpan w:val="2"/>
            <w:shd w:val="clear" w:color="auto" w:fill="auto"/>
          </w:tcPr>
          <w:p w:rsidRPr="00861CE7" w:rsidR="002F3F9E" w:rsidP="00310BAB" w:rsidRDefault="002F3F9E" w14:paraId="07AF0B96" w14:textId="15A8C7C6">
            <w:pPr>
              <w:rPr>
                <w:lang w:val="en-US"/>
              </w:rPr>
            </w:pPr>
            <w:r w:rsidRPr="00861CE7">
              <w:rPr>
                <w:lang w:val="en-US"/>
              </w:rPr>
              <w:t>the payment of all taxes, duties, levies, charges and contributions (and any interest or penalties thereon) including but not limited to income , profits, corporation taxes and taxes on capital gains, turnover and added value taxes for which the CONTRACTOR is liable, whether arising in the Netherlands, its territorial waters, its continental shelf or elsewhere, now or hereafter levied or imposed by any appropriate governmental authority whether of the Netherlands or elsewhere, arising from this CONTRACT; and</w:t>
            </w:r>
          </w:p>
        </w:tc>
      </w:tr>
      <w:tr w:rsidRPr="00887C35" w:rsidR="002F3F9E" w:rsidTr="08CD3B05" w14:paraId="3BC5DA5E" w14:textId="77777777">
        <w:tc>
          <w:tcPr>
            <w:tcW w:w="850" w:type="dxa"/>
          </w:tcPr>
          <w:p w:rsidRPr="00861CE7" w:rsidR="002F3F9E" w:rsidP="00310BAB" w:rsidRDefault="002F3F9E" w14:paraId="2B1B9667" w14:textId="77777777">
            <w:pPr>
              <w:rPr>
                <w:lang w:val="en-US"/>
              </w:rPr>
            </w:pPr>
          </w:p>
        </w:tc>
        <w:tc>
          <w:tcPr>
            <w:tcW w:w="568" w:type="dxa"/>
            <w:shd w:val="clear" w:color="auto" w:fill="auto"/>
          </w:tcPr>
          <w:p w:rsidRPr="00861CE7" w:rsidR="002F3F9E" w:rsidP="00310BAB" w:rsidRDefault="002F3F9E" w14:paraId="5C65AB62" w14:textId="77777777">
            <w:r w:rsidRPr="00861CE7">
              <w:t>(c)</w:t>
            </w:r>
          </w:p>
        </w:tc>
        <w:tc>
          <w:tcPr>
            <w:tcW w:w="7088" w:type="dxa"/>
            <w:gridSpan w:val="2"/>
            <w:shd w:val="clear" w:color="auto" w:fill="auto"/>
          </w:tcPr>
          <w:p w:rsidRPr="00861CE7" w:rsidR="002F3F9E" w:rsidP="00310BAB" w:rsidRDefault="002F3F9E" w14:paraId="436CB0C2" w14:textId="42B0FCFA">
            <w:pPr>
              <w:rPr>
                <w:lang w:val="en-US"/>
              </w:rPr>
            </w:pPr>
            <w:r w:rsidRPr="00861CE7">
              <w:rPr>
                <w:lang w:val="en-US"/>
              </w:rPr>
              <w:t>compliance with all statutory obligations to make deductions on account of tax and remit the required amounts to any appropriate governmental authority whether of the Netherlands or elsewhere, including, but not limited to employee taxes and the like deducted from employee remuneration or payable by the employer as required by Dutch Law whether or not they are measured by the wages, salaries or other remuneration or benefits paid to persons employed by the CONTRACTOR, or persons providing services in connection with the CONTRACT to the CONTRACTOR, and the imposition of a similar obligation upon all SUBCONTRACTORS or any other persons employed by them or providing services to them in connection with the CONTRACT; and</w:t>
            </w:r>
          </w:p>
        </w:tc>
      </w:tr>
      <w:tr w:rsidRPr="00887C35" w:rsidR="002F3F9E" w:rsidTr="08CD3B05" w14:paraId="26CBE43C" w14:textId="77777777">
        <w:tc>
          <w:tcPr>
            <w:tcW w:w="850" w:type="dxa"/>
          </w:tcPr>
          <w:p w:rsidRPr="00861CE7" w:rsidR="002F3F9E" w:rsidP="00310BAB" w:rsidRDefault="002F3F9E" w14:paraId="30572476" w14:textId="77777777">
            <w:pPr>
              <w:rPr>
                <w:lang w:val="en-US"/>
              </w:rPr>
            </w:pPr>
          </w:p>
        </w:tc>
        <w:tc>
          <w:tcPr>
            <w:tcW w:w="568" w:type="dxa"/>
            <w:shd w:val="clear" w:color="auto" w:fill="auto"/>
          </w:tcPr>
          <w:p w:rsidRPr="00861CE7" w:rsidR="002F3F9E" w:rsidP="00310BAB" w:rsidRDefault="002F3F9E" w14:paraId="1A1E9451" w14:textId="77777777">
            <w:r w:rsidRPr="00861CE7">
              <w:t>(d)</w:t>
            </w:r>
          </w:p>
        </w:tc>
        <w:tc>
          <w:tcPr>
            <w:tcW w:w="7088" w:type="dxa"/>
            <w:gridSpan w:val="2"/>
            <w:shd w:val="clear" w:color="auto" w:fill="auto"/>
          </w:tcPr>
          <w:p w:rsidRPr="00861CE7" w:rsidR="002F3F9E" w:rsidP="00310BAB" w:rsidRDefault="002F3F9E" w14:paraId="222CABEA" w14:textId="786E5CF1">
            <w:pPr>
              <w:rPr>
                <w:lang w:val="en-US"/>
              </w:rPr>
            </w:pPr>
            <w:r w:rsidRPr="00861CE7">
              <w:rPr>
                <w:lang w:val="en-US"/>
              </w:rPr>
              <w:t>ensuring that any SUBCONTRACTOR or any other person employed, or providing services on or in connection with the CONTRACT shall comply with this Clause</w:t>
            </w:r>
            <w:r w:rsidR="00780EE9">
              <w:rPr>
                <w:lang w:val="en-US"/>
              </w:rPr>
              <w:t xml:space="preserve"> 15</w:t>
            </w:r>
            <w:r w:rsidRPr="00861CE7">
              <w:rPr>
                <w:lang w:val="en-US"/>
              </w:rPr>
              <w:t>.</w:t>
            </w:r>
          </w:p>
        </w:tc>
      </w:tr>
      <w:tr w:rsidRPr="00887C35" w:rsidR="002F3F9E" w:rsidTr="08CD3B05" w14:paraId="5210AF20" w14:textId="77777777">
        <w:tc>
          <w:tcPr>
            <w:tcW w:w="850" w:type="dxa"/>
          </w:tcPr>
          <w:p w:rsidRPr="00861CE7" w:rsidR="002F3F9E" w:rsidP="00310BAB" w:rsidRDefault="002F3F9E" w14:paraId="76FF9C6C" w14:textId="77777777">
            <w:r w:rsidRPr="00861CE7">
              <w:t>15.2</w:t>
            </w:r>
          </w:p>
        </w:tc>
        <w:tc>
          <w:tcPr>
            <w:tcW w:w="7656" w:type="dxa"/>
            <w:gridSpan w:val="3"/>
            <w:shd w:val="clear" w:color="auto" w:fill="auto"/>
            <w:hideMark/>
          </w:tcPr>
          <w:p w:rsidRPr="00861CE7" w:rsidR="002F3F9E" w:rsidP="00310BAB" w:rsidRDefault="002F3F9E" w14:paraId="4720D824" w14:textId="524F1E31">
            <w:pPr>
              <w:rPr>
                <w:lang w:val="en-US"/>
              </w:rPr>
            </w:pPr>
            <w:r w:rsidRPr="00861CE7">
              <w:rPr>
                <w:lang w:val="en-US"/>
              </w:rPr>
              <w:t>The CONTRACTOR shall supply to the CLIENT all such information, in connection with activities under the CONTRACT, as is necessary to enable the CLIENT to comply with the lawful demands for such information by any appropriate governmental authority whether of the Netherlands or elsewhere.</w:t>
            </w:r>
          </w:p>
        </w:tc>
      </w:tr>
      <w:tr w:rsidRPr="00887C35" w:rsidR="002F3F9E" w:rsidTr="08CD3B05" w14:paraId="7018D11A" w14:textId="77777777">
        <w:tc>
          <w:tcPr>
            <w:tcW w:w="850" w:type="dxa"/>
          </w:tcPr>
          <w:p w:rsidRPr="00861CE7" w:rsidR="002F3F9E" w:rsidP="00310BAB" w:rsidRDefault="002F3F9E" w14:paraId="651B347E" w14:textId="77777777">
            <w:r w:rsidRPr="00861CE7">
              <w:t>15.3</w:t>
            </w:r>
          </w:p>
        </w:tc>
        <w:tc>
          <w:tcPr>
            <w:tcW w:w="7656" w:type="dxa"/>
            <w:gridSpan w:val="3"/>
            <w:shd w:val="clear" w:color="auto" w:fill="auto"/>
            <w:hideMark/>
          </w:tcPr>
          <w:p w:rsidRPr="00861CE7" w:rsidR="002F3F9E" w:rsidP="00310BAB" w:rsidRDefault="002F3F9E" w14:paraId="5FB9A5C1" w14:textId="7BCF1E5D">
            <w:pPr>
              <w:rPr>
                <w:lang w:val="en-US"/>
              </w:rPr>
            </w:pPr>
            <w:r w:rsidRPr="00861CE7">
              <w:rPr>
                <w:lang w:val="en-US"/>
              </w:rPr>
              <w:t xml:space="preserve">Where the CONTRACTOR, any SUB CONTRACTOR or any other person employed by them, providing services to them on or in connection with the CONTRACT, is or may become liable for tax as a result of the performance of this CONTRACT, the CONTRACTOR shall save, indemnify, defend  and hold harmless the CLIENT for all such liabilities whether directly or indirectly levied. </w:t>
            </w:r>
          </w:p>
        </w:tc>
      </w:tr>
      <w:tr w:rsidRPr="00887C35" w:rsidR="002F3F9E" w:rsidTr="08CD3B05" w14:paraId="0FBFA502" w14:textId="77777777">
        <w:tc>
          <w:tcPr>
            <w:tcW w:w="850" w:type="dxa"/>
          </w:tcPr>
          <w:p w:rsidRPr="001A4DEB" w:rsidR="002F3F9E" w:rsidP="00310BAB" w:rsidRDefault="002F3F9E" w14:paraId="031AB32F" w14:textId="77777777">
            <w:r w:rsidRPr="00861CE7">
              <w:t>15.4</w:t>
            </w:r>
          </w:p>
        </w:tc>
        <w:tc>
          <w:tcPr>
            <w:tcW w:w="7656" w:type="dxa"/>
            <w:gridSpan w:val="3"/>
            <w:shd w:val="clear" w:color="auto" w:fill="auto"/>
            <w:hideMark/>
          </w:tcPr>
          <w:p w:rsidRPr="00861CE7" w:rsidR="002F3F9E" w:rsidP="00310BAB" w:rsidRDefault="002F3F9E" w14:paraId="3258B25F" w14:textId="62F1BD5D">
            <w:pPr>
              <w:rPr>
                <w:lang w:val="en-US"/>
              </w:rPr>
            </w:pPr>
            <w:r w:rsidRPr="00861CE7">
              <w:rPr>
                <w:lang w:val="en-US"/>
              </w:rPr>
              <w:t>The CONTRACTOR shall be responsible for obtaining all taxations exemptions of whatever nature, in accordance with any stature or regulation established by any government body having jurisdiction over the WORK.</w:t>
            </w:r>
          </w:p>
        </w:tc>
      </w:tr>
      <w:tr w:rsidRPr="00887C35" w:rsidR="002F3F9E" w:rsidTr="08CD3B05" w14:paraId="4002EFC8" w14:textId="77777777">
        <w:tc>
          <w:tcPr>
            <w:tcW w:w="850" w:type="dxa"/>
          </w:tcPr>
          <w:p w:rsidRPr="00861CE7" w:rsidR="002F3F9E" w:rsidP="00310BAB" w:rsidRDefault="002F3F9E" w14:paraId="4629F493" w14:textId="77777777">
            <w:r w:rsidRPr="00861CE7">
              <w:t>15.5</w:t>
            </w:r>
          </w:p>
        </w:tc>
        <w:tc>
          <w:tcPr>
            <w:tcW w:w="7656" w:type="dxa"/>
            <w:gridSpan w:val="3"/>
            <w:shd w:val="clear" w:color="auto" w:fill="auto"/>
            <w:hideMark/>
          </w:tcPr>
          <w:p w:rsidRPr="00861CE7" w:rsidR="002F3F9E" w:rsidP="00310BAB" w:rsidRDefault="002F3F9E" w14:paraId="529883BE" w14:textId="23188FFD">
            <w:pPr>
              <w:rPr>
                <w:lang w:val="en-US"/>
              </w:rPr>
            </w:pPr>
            <w:r w:rsidRPr="00861CE7">
              <w:rPr>
                <w:lang w:val="en-US"/>
              </w:rPr>
              <w:t>Subject to Sub-Clau</w:t>
            </w:r>
            <w:r>
              <w:rPr>
                <w:lang w:val="en-US"/>
              </w:rPr>
              <w:t>s</w:t>
            </w:r>
            <w:r w:rsidRPr="00861CE7">
              <w:rPr>
                <w:lang w:val="en-US"/>
              </w:rPr>
              <w:t>e 14.4 the CONTRACTOR shall save, indemnify, defend and hold harmless the CLIENT against all levies, charges, contributions and taxes of the type referred to in this Clause and any interest or penalty thereon which may be assessed, by any appropriate governmental authority whether of the Netherlands or elsewhere, on the CONTRACTOR GROUP in connection with the CONTRACT and from all costs reasonably incurred in connection therewith.</w:t>
            </w:r>
          </w:p>
        </w:tc>
      </w:tr>
      <w:tr w:rsidRPr="00887C35" w:rsidR="002F3F9E" w:rsidTr="08CD3B05" w14:paraId="7EA434EE" w14:textId="77777777">
        <w:tc>
          <w:tcPr>
            <w:tcW w:w="850" w:type="dxa"/>
          </w:tcPr>
          <w:p w:rsidRPr="00861CE7" w:rsidR="002F3F9E" w:rsidP="00310BAB" w:rsidRDefault="002F3F9E" w14:paraId="4BB5AABD" w14:textId="77777777">
            <w:r w:rsidRPr="00861CE7">
              <w:t>15.6</w:t>
            </w:r>
          </w:p>
        </w:tc>
        <w:tc>
          <w:tcPr>
            <w:tcW w:w="7656" w:type="dxa"/>
            <w:gridSpan w:val="3"/>
            <w:shd w:val="clear" w:color="auto" w:fill="auto"/>
            <w:hideMark/>
          </w:tcPr>
          <w:p w:rsidRPr="00861CE7" w:rsidR="002F3F9E" w:rsidP="00310BAB" w:rsidRDefault="002F3F9E" w14:paraId="136401C2" w14:textId="5937FD7B">
            <w:pPr>
              <w:rPr>
                <w:lang w:val="en-US"/>
              </w:rPr>
            </w:pPr>
            <w:r w:rsidRPr="00861CE7">
              <w:rPr>
                <w:lang w:val="en-US"/>
              </w:rPr>
              <w:t>If the CLIENT receives a notice requiring it to pay any levies, charges, contributions or taxes of the types referred to in this Clause and/or any interest or penalty thereon whether with respect to the CONTRACTOR, any SUBCONTRACTOR, their respective AFFILIATES or any  other person employed by the CONTRACTOR or any SUBCONTRACTOR or providing any services to the CONTRACTOR or any SUBCONTRACTOR on or in connection with the CONTRACT, the CLIENT shall forthwith notify the CONTRACTOR who shall work with the CLIENT to save, indemnify, defend and hold harmless the CLIENT against such payment or notification thereto. If the CLIENT is ultimately required to make such payment, the CLIENT may recover from the CONTRACTOR any such sums and all costs reasonably incurred in connection therewith and the CONTRACTOR shall within fourteen (14) days of receiving written notice from the CLIENT pay to the CLIENT any such sum or the CLIENT shall be entitled to deduct such sums from any monies due, or which may become due, to the CONTRACTOR.</w:t>
            </w:r>
          </w:p>
        </w:tc>
      </w:tr>
      <w:tr w:rsidRPr="00861CE7" w:rsidR="002F3F9E" w:rsidTr="08CD3B05" w14:paraId="615D7AD8" w14:textId="77777777">
        <w:tc>
          <w:tcPr>
            <w:tcW w:w="850" w:type="dxa"/>
          </w:tcPr>
          <w:p w:rsidRPr="00861CE7" w:rsidR="002F3F9E" w:rsidDel="005D6FFD" w:rsidP="00310BAB" w:rsidRDefault="002F3F9E" w14:paraId="7C8F9D45" w14:textId="77777777">
            <w:r w:rsidRPr="00861CE7">
              <w:t>15.7</w:t>
            </w:r>
          </w:p>
        </w:tc>
        <w:tc>
          <w:tcPr>
            <w:tcW w:w="7656" w:type="dxa"/>
            <w:gridSpan w:val="3"/>
            <w:shd w:val="clear" w:color="auto" w:fill="auto"/>
            <w:hideMark/>
          </w:tcPr>
          <w:p w:rsidRPr="001A4DEB" w:rsidR="002F3F9E" w:rsidP="00310BAB" w:rsidRDefault="002F3F9E" w14:paraId="2C91685D" w14:textId="1A26BEBB">
            <w:r w:rsidRPr="00861CE7">
              <w:t xml:space="preserve"> [Deleted]</w:t>
            </w:r>
          </w:p>
        </w:tc>
      </w:tr>
      <w:tr w:rsidRPr="00861CE7" w:rsidR="002F3F9E" w:rsidTr="08CD3B05" w14:paraId="7306D615" w14:textId="77777777">
        <w:tc>
          <w:tcPr>
            <w:tcW w:w="850" w:type="dxa"/>
          </w:tcPr>
          <w:p w:rsidRPr="001A4DEB" w:rsidR="002F3F9E" w:rsidP="00310BAB" w:rsidRDefault="002F3F9E" w14:paraId="5A3EA01C" w14:textId="77777777"/>
        </w:tc>
        <w:tc>
          <w:tcPr>
            <w:tcW w:w="7656" w:type="dxa"/>
            <w:gridSpan w:val="3"/>
            <w:shd w:val="clear" w:color="auto" w:fill="auto"/>
            <w:hideMark/>
          </w:tcPr>
          <w:p w:rsidRPr="001A4DEB" w:rsidR="002F3F9E" w:rsidP="00310BAB" w:rsidRDefault="002F3F9E" w14:paraId="2F9144BD" w14:textId="77777777"/>
        </w:tc>
      </w:tr>
      <w:tr w:rsidRPr="00861CE7" w:rsidR="002F3F9E" w:rsidTr="08CD3B05" w14:paraId="593DD2A5" w14:textId="77777777">
        <w:tc>
          <w:tcPr>
            <w:tcW w:w="8506" w:type="dxa"/>
            <w:gridSpan w:val="4"/>
          </w:tcPr>
          <w:p w:rsidRPr="00861CE7" w:rsidR="002F3F9E" w:rsidP="00310BAB" w:rsidRDefault="002F3F9E" w14:paraId="684FD225" w14:textId="2F939B39">
            <w:pPr>
              <w:pStyle w:val="Kop1"/>
            </w:pPr>
            <w:bookmarkStart w:name="_Toc397584925" w:id="57"/>
            <w:bookmarkStart w:name="_Toc479107400" w:id="58"/>
            <w:r w:rsidRPr="00861CE7">
              <w:lastRenderedPageBreak/>
              <w:t>16 OWNERSHIP</w:t>
            </w:r>
            <w:bookmarkEnd w:id="57"/>
            <w:bookmarkEnd w:id="58"/>
          </w:p>
        </w:tc>
      </w:tr>
      <w:tr w:rsidRPr="00887C35" w:rsidR="002F3F9E" w:rsidTr="08CD3B05" w14:paraId="325DC7B7" w14:textId="77777777">
        <w:tc>
          <w:tcPr>
            <w:tcW w:w="850" w:type="dxa"/>
          </w:tcPr>
          <w:p w:rsidRPr="00861CE7" w:rsidR="002F3F9E" w:rsidP="00310BAB" w:rsidRDefault="002F3F9E" w14:paraId="33C6F1CA" w14:textId="77777777">
            <w:r w:rsidRPr="00861CE7">
              <w:t>16.1</w:t>
            </w:r>
          </w:p>
        </w:tc>
        <w:tc>
          <w:tcPr>
            <w:tcW w:w="7656" w:type="dxa"/>
            <w:gridSpan w:val="3"/>
            <w:shd w:val="clear" w:color="auto" w:fill="auto"/>
            <w:hideMark/>
          </w:tcPr>
          <w:p w:rsidRPr="00861CE7" w:rsidR="002F3F9E" w:rsidP="00310BAB" w:rsidRDefault="002F3F9E" w14:paraId="723690CC" w14:textId="68935660">
            <w:pPr>
              <w:rPr>
                <w:lang w:val="en-US"/>
              </w:rPr>
            </w:pPr>
            <w:r w:rsidRPr="00861CE7">
              <w:rPr>
                <w:lang w:val="en-US"/>
              </w:rPr>
              <w:t>The CLIENT shall retain title to CLIENT-provided items and information, including but not limited to, TECHNICAL INFORMATION and materials and equipment.</w:t>
            </w:r>
          </w:p>
        </w:tc>
      </w:tr>
      <w:tr w:rsidRPr="00887C35" w:rsidR="002F3F9E" w:rsidTr="08CD3B05" w14:paraId="5FEDEF2E" w14:textId="77777777">
        <w:tc>
          <w:tcPr>
            <w:tcW w:w="850" w:type="dxa"/>
          </w:tcPr>
          <w:p w:rsidRPr="00861CE7" w:rsidR="002F3F9E" w:rsidP="00310BAB" w:rsidRDefault="002F3F9E" w14:paraId="52C376A5" w14:textId="77777777">
            <w:r w:rsidRPr="00861CE7">
              <w:t>16.2</w:t>
            </w:r>
          </w:p>
        </w:tc>
        <w:tc>
          <w:tcPr>
            <w:tcW w:w="7656" w:type="dxa"/>
            <w:gridSpan w:val="3"/>
            <w:shd w:val="clear" w:color="auto" w:fill="auto"/>
            <w:hideMark/>
          </w:tcPr>
          <w:p w:rsidRPr="00861CE7" w:rsidR="002F3F9E" w:rsidP="00310BAB" w:rsidRDefault="002F3F9E" w14:paraId="2FAB7681" w14:textId="0E9F87EF">
            <w:pPr>
              <w:rPr>
                <w:lang w:val="en-US"/>
              </w:rPr>
            </w:pPr>
            <w:r w:rsidRPr="00861CE7">
              <w:rPr>
                <w:lang w:val="en-US"/>
              </w:rPr>
              <w:t>Subject to the provisions of Clause 17, all equipment, materials and supplies provided by the CONTRACTOR for incorporation into the WORK shall become and be clearly identified as the property of the CLIENT upon delivery to the WORKSITE or payment by the CLIENT whichever is the earlier.</w:t>
            </w:r>
          </w:p>
        </w:tc>
      </w:tr>
      <w:tr w:rsidRPr="00887C35" w:rsidR="002F3F9E" w:rsidTr="08CD3B05" w14:paraId="04A8AB3B" w14:textId="77777777">
        <w:tc>
          <w:tcPr>
            <w:tcW w:w="850" w:type="dxa"/>
          </w:tcPr>
          <w:p w:rsidRPr="00861CE7" w:rsidR="002F3F9E" w:rsidP="00310BAB" w:rsidRDefault="002F3F9E" w14:paraId="45FD9A04" w14:textId="77777777">
            <w:pPr>
              <w:rPr>
                <w:lang w:val="en-US"/>
              </w:rPr>
            </w:pPr>
          </w:p>
        </w:tc>
        <w:tc>
          <w:tcPr>
            <w:tcW w:w="7656" w:type="dxa"/>
            <w:gridSpan w:val="3"/>
            <w:shd w:val="clear" w:color="auto" w:fill="auto"/>
            <w:hideMark/>
          </w:tcPr>
          <w:p w:rsidRPr="00861CE7" w:rsidR="002F3F9E" w:rsidP="00310BAB" w:rsidRDefault="002F3F9E" w14:paraId="2D0A7148" w14:textId="77777777">
            <w:pPr>
              <w:rPr>
                <w:lang w:val="en-US"/>
              </w:rPr>
            </w:pPr>
            <w:r w:rsidRPr="00861CE7">
              <w:rPr>
                <w:lang w:val="en-US"/>
              </w:rPr>
              <w:t>The CONTRACTOR shall ensure that all CONTRACTOR-provided items are free from all liens and/or retention of title claims from any third party.</w:t>
            </w:r>
          </w:p>
        </w:tc>
      </w:tr>
      <w:tr w:rsidRPr="00887C35" w:rsidR="002F3F9E" w:rsidTr="08CD3B05" w14:paraId="0FF8C8F9" w14:textId="77777777">
        <w:tc>
          <w:tcPr>
            <w:tcW w:w="850" w:type="dxa"/>
          </w:tcPr>
          <w:p w:rsidRPr="00861CE7" w:rsidR="002F3F9E" w:rsidP="00310BAB" w:rsidRDefault="002F3F9E" w14:paraId="55BDA244" w14:textId="77777777">
            <w:r w:rsidRPr="00861CE7">
              <w:t>16.3</w:t>
            </w:r>
          </w:p>
        </w:tc>
        <w:tc>
          <w:tcPr>
            <w:tcW w:w="7656" w:type="dxa"/>
            <w:gridSpan w:val="3"/>
            <w:shd w:val="clear" w:color="auto" w:fill="auto"/>
            <w:hideMark/>
          </w:tcPr>
          <w:p w:rsidRPr="00861CE7" w:rsidR="002F3F9E" w:rsidP="00310BAB" w:rsidRDefault="002F3F9E" w14:paraId="6706EE81" w14:textId="192EA5A2">
            <w:pPr>
              <w:rPr>
                <w:lang w:val="en-US"/>
              </w:rPr>
            </w:pPr>
            <w:r w:rsidRPr="00861CE7">
              <w:rPr>
                <w:lang w:val="en-US"/>
              </w:rPr>
              <w:t>Title to any equipment, materials and supplies provided by the CONTRACTOR which do not comply with the requirements of the CONTRACT and which are rejected by the CLIENT, shall re-vest immediately in the CONTRACTOR.</w:t>
            </w:r>
          </w:p>
        </w:tc>
      </w:tr>
      <w:tr w:rsidRPr="00887C35" w:rsidR="002F3F9E" w:rsidTr="08CD3B05" w14:paraId="5358B541" w14:textId="77777777">
        <w:tc>
          <w:tcPr>
            <w:tcW w:w="850" w:type="dxa"/>
          </w:tcPr>
          <w:p w:rsidRPr="00861CE7" w:rsidR="002F3F9E" w:rsidP="00310BAB" w:rsidRDefault="002F3F9E" w14:paraId="5642A078" w14:textId="77777777">
            <w:pPr>
              <w:rPr>
                <w:lang w:val="en-US"/>
              </w:rPr>
            </w:pPr>
          </w:p>
        </w:tc>
        <w:tc>
          <w:tcPr>
            <w:tcW w:w="7656" w:type="dxa"/>
            <w:gridSpan w:val="3"/>
            <w:shd w:val="clear" w:color="auto" w:fill="auto"/>
            <w:hideMark/>
          </w:tcPr>
          <w:p w:rsidRPr="00861CE7" w:rsidR="002F3F9E" w:rsidP="00310BAB" w:rsidRDefault="002F3F9E" w14:paraId="5512F548" w14:textId="2D94E81B">
            <w:pPr>
              <w:rPr>
                <w:lang w:val="en-US"/>
              </w:rPr>
            </w:pPr>
            <w:r w:rsidRPr="00861CE7">
              <w:rPr>
                <w:lang w:val="en-US"/>
              </w:rPr>
              <w:t>Title to such items provided by the CONTRACTOR for which no payment has been made by the CLIENT and which are no longer required for the purposes of the CONTRACT, shall re-vest in the CONTRACTOR.</w:t>
            </w:r>
          </w:p>
        </w:tc>
      </w:tr>
      <w:tr w:rsidRPr="00887C35" w:rsidR="002F3F9E" w:rsidTr="08CD3B05" w14:paraId="75ACA894" w14:textId="77777777">
        <w:tc>
          <w:tcPr>
            <w:tcW w:w="850" w:type="dxa"/>
          </w:tcPr>
          <w:p w:rsidRPr="00861CE7" w:rsidR="002F3F9E" w:rsidP="00310BAB" w:rsidRDefault="002F3F9E" w14:paraId="0D2E6040" w14:textId="77777777">
            <w:pPr>
              <w:rPr>
                <w:lang w:val="en-US"/>
              </w:rPr>
            </w:pPr>
          </w:p>
        </w:tc>
        <w:tc>
          <w:tcPr>
            <w:tcW w:w="7656" w:type="dxa"/>
            <w:gridSpan w:val="3"/>
            <w:shd w:val="clear" w:color="auto" w:fill="auto"/>
            <w:hideMark/>
          </w:tcPr>
          <w:p w:rsidRPr="00861CE7" w:rsidR="002F3F9E" w:rsidP="00310BAB" w:rsidRDefault="002F3F9E" w14:paraId="472F1E5D" w14:textId="77777777">
            <w:pPr>
              <w:rPr>
                <w:lang w:val="en-US"/>
              </w:rPr>
            </w:pPr>
          </w:p>
        </w:tc>
      </w:tr>
      <w:tr w:rsidRPr="00887C35" w:rsidR="002F3F9E" w:rsidTr="08CD3B05" w14:paraId="6298AFC6" w14:textId="77777777">
        <w:tc>
          <w:tcPr>
            <w:tcW w:w="8506" w:type="dxa"/>
            <w:gridSpan w:val="4"/>
          </w:tcPr>
          <w:p w:rsidRPr="00861CE7" w:rsidR="002F3F9E" w:rsidP="00310BAB" w:rsidRDefault="002F3F9E" w14:paraId="7BCC2AF3" w14:textId="44992CC0">
            <w:pPr>
              <w:pStyle w:val="Kop1"/>
              <w:rPr>
                <w:lang w:val="en-US"/>
              </w:rPr>
            </w:pPr>
            <w:bookmarkStart w:name="_Toc397584926" w:id="59"/>
            <w:bookmarkStart w:name="_Toc479107401" w:id="60"/>
            <w:r w:rsidRPr="00861CE7">
              <w:rPr>
                <w:lang w:val="en-US"/>
              </w:rPr>
              <w:t>17 PATENTS AND OTHER PROPRIETARY RIGHTS</w:t>
            </w:r>
            <w:bookmarkEnd w:id="59"/>
            <w:bookmarkEnd w:id="60"/>
          </w:p>
        </w:tc>
      </w:tr>
      <w:tr w:rsidRPr="00887C35" w:rsidR="002F3F9E" w:rsidTr="08CD3B05" w14:paraId="76ADE4D0" w14:textId="77777777">
        <w:tc>
          <w:tcPr>
            <w:tcW w:w="850" w:type="dxa"/>
          </w:tcPr>
          <w:p w:rsidRPr="00861CE7" w:rsidR="002F3F9E" w:rsidP="00310BAB" w:rsidRDefault="002F3F9E" w14:paraId="169C36BE" w14:textId="77777777">
            <w:r w:rsidRPr="00861CE7">
              <w:t>17.1</w:t>
            </w:r>
          </w:p>
        </w:tc>
        <w:tc>
          <w:tcPr>
            <w:tcW w:w="7656" w:type="dxa"/>
            <w:gridSpan w:val="3"/>
            <w:shd w:val="clear" w:color="auto" w:fill="auto"/>
            <w:hideMark/>
          </w:tcPr>
          <w:p w:rsidRPr="00861CE7" w:rsidR="002F3F9E" w:rsidP="00310BAB" w:rsidRDefault="002F3F9E" w14:paraId="01ECDB83" w14:textId="253FC440">
            <w:pPr>
              <w:rPr>
                <w:lang w:val="en-US"/>
              </w:rPr>
            </w:pPr>
            <w:r w:rsidRPr="00861CE7">
              <w:rPr>
                <w:lang w:val="en-US"/>
              </w:rPr>
              <w:t>Neither PARTY shall have the right of use, other than for the purposes of the CONTRACT, whether directly or indirectly, of any patent, copyright, proprietary right or confidential know how, trademark or process provided by the other PARTY and the intellectual property rights in such shall remain with the PARTY providing such patent, copyright, proprietary right or confidential know how, trademark or process.</w:t>
            </w:r>
          </w:p>
        </w:tc>
      </w:tr>
      <w:tr w:rsidRPr="00887C35" w:rsidR="002F3F9E" w:rsidTr="08CD3B05" w14:paraId="6C337220" w14:textId="77777777">
        <w:tc>
          <w:tcPr>
            <w:tcW w:w="850" w:type="dxa"/>
          </w:tcPr>
          <w:p w:rsidRPr="00861CE7" w:rsidR="002F3F9E" w:rsidP="00310BAB" w:rsidRDefault="002F3F9E" w14:paraId="082FF08F" w14:textId="77777777">
            <w:r w:rsidRPr="00861CE7">
              <w:t>17.2</w:t>
            </w:r>
          </w:p>
        </w:tc>
        <w:tc>
          <w:tcPr>
            <w:tcW w:w="7656" w:type="dxa"/>
            <w:gridSpan w:val="3"/>
            <w:shd w:val="clear" w:color="auto" w:fill="auto"/>
            <w:hideMark/>
          </w:tcPr>
          <w:p w:rsidRPr="00861CE7" w:rsidR="002F3F9E" w:rsidP="00310BAB" w:rsidRDefault="002F3F9E" w14:paraId="322C6535" w14:textId="3C308E89">
            <w:pPr>
              <w:rPr>
                <w:lang w:val="en-US"/>
              </w:rPr>
            </w:pPr>
            <w:r w:rsidRPr="00861CE7">
              <w:rPr>
                <w:lang w:val="en-US"/>
              </w:rPr>
              <w:t>Where any potential patent or registrable right in any country in the world results from:</w:t>
            </w:r>
          </w:p>
        </w:tc>
      </w:tr>
      <w:tr w:rsidRPr="00887C35" w:rsidR="002F3F9E" w:rsidTr="08CD3B05" w14:paraId="7900CC1A" w14:textId="77777777">
        <w:tc>
          <w:tcPr>
            <w:tcW w:w="850" w:type="dxa"/>
          </w:tcPr>
          <w:p w:rsidRPr="00861CE7" w:rsidR="002F3F9E" w:rsidP="00310BAB" w:rsidRDefault="002F3F9E" w14:paraId="0CAE2798" w14:textId="77777777">
            <w:pPr>
              <w:rPr>
                <w:lang w:val="en-US"/>
              </w:rPr>
            </w:pPr>
          </w:p>
        </w:tc>
        <w:tc>
          <w:tcPr>
            <w:tcW w:w="568" w:type="dxa"/>
            <w:shd w:val="clear" w:color="auto" w:fill="auto"/>
          </w:tcPr>
          <w:p w:rsidRPr="00861CE7" w:rsidR="002F3F9E" w:rsidP="00310BAB" w:rsidRDefault="002F3F9E" w14:paraId="1031B056" w14:textId="77777777">
            <w:r w:rsidRPr="00861CE7">
              <w:t>(a)</w:t>
            </w:r>
          </w:p>
        </w:tc>
        <w:tc>
          <w:tcPr>
            <w:tcW w:w="7088" w:type="dxa"/>
            <w:gridSpan w:val="2"/>
            <w:shd w:val="clear" w:color="auto" w:fill="auto"/>
          </w:tcPr>
          <w:p w:rsidRPr="00861CE7" w:rsidR="002F3F9E" w:rsidP="00310BAB" w:rsidRDefault="002F3F9E" w14:paraId="5D469CF8" w14:textId="77777777">
            <w:pPr>
              <w:rPr>
                <w:lang w:val="en-US"/>
              </w:rPr>
            </w:pPr>
            <w:r w:rsidRPr="00861CE7">
              <w:rPr>
                <w:lang w:val="en-US"/>
              </w:rPr>
              <w:t>developments by the CONTRACTOR GROUP which are based wholly on data, equipment, processes, substances and the like in the possession of the CONTRACTOR GROUP at the EFFECTIVE DATE OF COMMENCEMENT OF THE CONTRACT or otherwise produced outside of the CONTRACT; or</w:t>
            </w:r>
          </w:p>
        </w:tc>
      </w:tr>
      <w:tr w:rsidRPr="00887C35" w:rsidR="00CA44C7" w:rsidTr="08CD3B05" w14:paraId="26D64058" w14:textId="77777777">
        <w:tc>
          <w:tcPr>
            <w:tcW w:w="850" w:type="dxa"/>
          </w:tcPr>
          <w:p w:rsidRPr="00861CE7" w:rsidR="002F3F9E" w:rsidP="00310BAB" w:rsidRDefault="002F3F9E" w14:paraId="2EA304DF" w14:textId="77777777">
            <w:pPr>
              <w:rPr>
                <w:lang w:val="en-US"/>
              </w:rPr>
            </w:pPr>
          </w:p>
        </w:tc>
        <w:tc>
          <w:tcPr>
            <w:tcW w:w="568" w:type="dxa"/>
            <w:shd w:val="clear" w:color="auto" w:fill="auto"/>
          </w:tcPr>
          <w:p w:rsidRPr="00861CE7" w:rsidR="002F3F9E" w:rsidP="00310BAB" w:rsidRDefault="002F3F9E" w14:paraId="3EFEA991" w14:textId="77777777">
            <w:r w:rsidRPr="00861CE7">
              <w:t>(b)</w:t>
            </w:r>
          </w:p>
        </w:tc>
        <w:tc>
          <w:tcPr>
            <w:tcW w:w="7088" w:type="dxa"/>
            <w:gridSpan w:val="2"/>
            <w:shd w:val="clear" w:color="auto" w:fill="auto"/>
          </w:tcPr>
          <w:p w:rsidRPr="001A4DEB" w:rsidR="002F3F9E" w:rsidP="00310BAB" w:rsidRDefault="002F3F9E" w14:paraId="4ABBEF40" w14:textId="77777777">
            <w:pPr>
              <w:rPr>
                <w:lang w:val="en-US"/>
              </w:rPr>
            </w:pPr>
            <w:r w:rsidRPr="00861CE7">
              <w:rPr>
                <w:rFonts w:cs="Calibri"/>
                <w:color w:val="000000"/>
                <w:szCs w:val="18"/>
                <w:lang w:val="en-US"/>
              </w:rPr>
              <w:t>enhancements of or in the existing intellectual property rights of the CONTRACTOR GROUP, such rights shall vest in the CONTRACTOR or another company within the CONTRACTOR GROUP as the case may be</w:t>
            </w:r>
            <w:r w:rsidRPr="001A4DEB">
              <w:rPr>
                <w:lang w:val="en-US"/>
              </w:rPr>
              <w:t>.</w:t>
            </w:r>
          </w:p>
        </w:tc>
      </w:tr>
      <w:tr w:rsidRPr="00887C35" w:rsidR="002F3F9E" w:rsidTr="08CD3B05" w14:paraId="0B9BDDEA" w14:textId="77777777">
        <w:tc>
          <w:tcPr>
            <w:tcW w:w="850" w:type="dxa"/>
          </w:tcPr>
          <w:p w:rsidRPr="00861CE7" w:rsidR="002F3F9E" w:rsidP="00310BAB" w:rsidRDefault="002F3F9E" w14:paraId="046F3E7F" w14:textId="77777777">
            <w:r w:rsidRPr="00861CE7">
              <w:t>17.3</w:t>
            </w:r>
          </w:p>
        </w:tc>
        <w:tc>
          <w:tcPr>
            <w:tcW w:w="7656" w:type="dxa"/>
            <w:gridSpan w:val="3"/>
            <w:shd w:val="clear" w:color="auto" w:fill="auto"/>
            <w:hideMark/>
          </w:tcPr>
          <w:p w:rsidRPr="00861CE7" w:rsidR="002F3F9E" w:rsidP="00310BAB" w:rsidRDefault="002F3F9E" w14:paraId="3ABD4F66" w14:textId="7857E510">
            <w:pPr>
              <w:rPr>
                <w:lang w:val="en-US"/>
              </w:rPr>
            </w:pPr>
            <w:r w:rsidRPr="00861CE7">
              <w:rPr>
                <w:lang w:val="en-US"/>
              </w:rPr>
              <w:t>Where any potential patent or registrable right in any country in the world results from:</w:t>
            </w:r>
          </w:p>
        </w:tc>
      </w:tr>
      <w:tr w:rsidRPr="00887C35" w:rsidR="002F3F9E" w:rsidTr="08CD3B05" w14:paraId="39F71623" w14:textId="77777777">
        <w:tc>
          <w:tcPr>
            <w:tcW w:w="850" w:type="dxa"/>
          </w:tcPr>
          <w:p w:rsidRPr="00861CE7" w:rsidR="002F3F9E" w:rsidP="00310BAB" w:rsidRDefault="002F3F9E" w14:paraId="759D1606" w14:textId="77777777">
            <w:pPr>
              <w:rPr>
                <w:lang w:val="en-US"/>
              </w:rPr>
            </w:pPr>
          </w:p>
        </w:tc>
        <w:tc>
          <w:tcPr>
            <w:tcW w:w="568" w:type="dxa"/>
            <w:shd w:val="clear" w:color="auto" w:fill="auto"/>
          </w:tcPr>
          <w:p w:rsidRPr="00861CE7" w:rsidR="002F3F9E" w:rsidP="00310BAB" w:rsidRDefault="002F3F9E" w14:paraId="2662D0FA" w14:textId="77777777">
            <w:r w:rsidRPr="00861CE7">
              <w:t>(a)</w:t>
            </w:r>
          </w:p>
        </w:tc>
        <w:tc>
          <w:tcPr>
            <w:tcW w:w="7088" w:type="dxa"/>
            <w:gridSpan w:val="2"/>
            <w:shd w:val="clear" w:color="auto" w:fill="auto"/>
          </w:tcPr>
          <w:p w:rsidRPr="00861CE7" w:rsidR="002F3F9E" w:rsidP="00310BAB" w:rsidRDefault="002F3F9E" w14:paraId="37F7D6C5" w14:textId="7583FEB2">
            <w:pPr>
              <w:rPr>
                <w:lang w:val="en-US"/>
              </w:rPr>
            </w:pPr>
            <w:r w:rsidRPr="00861CE7">
              <w:rPr>
                <w:lang w:val="en-US"/>
              </w:rPr>
              <w:t>developments by the CLIENT which are based wholly on data, equipment, processes, substances and the like in the possession of the CLIENT at the EFFECTIVE DATE OF COMMENCEMENT OF THE CONTRACT or otherwise produced outside of the CONTRACT; or</w:t>
            </w:r>
          </w:p>
        </w:tc>
      </w:tr>
      <w:tr w:rsidRPr="00887C35" w:rsidR="00CA44C7" w:rsidTr="08CD3B05" w14:paraId="7DF68DE2" w14:textId="77777777">
        <w:tc>
          <w:tcPr>
            <w:tcW w:w="850" w:type="dxa"/>
          </w:tcPr>
          <w:p w:rsidRPr="00861CE7" w:rsidR="002F3F9E" w:rsidP="00310BAB" w:rsidRDefault="002F3F9E" w14:paraId="57191CFF" w14:textId="77777777">
            <w:pPr>
              <w:rPr>
                <w:lang w:val="en-US"/>
              </w:rPr>
            </w:pPr>
          </w:p>
        </w:tc>
        <w:tc>
          <w:tcPr>
            <w:tcW w:w="568" w:type="dxa"/>
            <w:shd w:val="clear" w:color="auto" w:fill="auto"/>
          </w:tcPr>
          <w:p w:rsidRPr="00861CE7" w:rsidR="002F3F9E" w:rsidP="00310BAB" w:rsidRDefault="002F3F9E" w14:paraId="797A4C22" w14:textId="77777777">
            <w:r w:rsidRPr="00861CE7">
              <w:t>(b)</w:t>
            </w:r>
          </w:p>
        </w:tc>
        <w:tc>
          <w:tcPr>
            <w:tcW w:w="7088" w:type="dxa"/>
            <w:gridSpan w:val="2"/>
            <w:shd w:val="clear" w:color="auto" w:fill="auto"/>
          </w:tcPr>
          <w:p w:rsidRPr="00861CE7" w:rsidR="002F3F9E" w:rsidP="00310BAB" w:rsidRDefault="002F3F9E" w14:paraId="63C7AAF6" w14:textId="63CEF08B">
            <w:pPr>
              <w:rPr>
                <w:lang w:val="en-US"/>
              </w:rPr>
            </w:pPr>
            <w:r w:rsidRPr="00861CE7">
              <w:rPr>
                <w:lang w:val="en-US"/>
              </w:rPr>
              <w:t>enhancements of or in the existing intellectual property rights of the CLIENT, such rights shall vest in the CLIENT and its AFFILIATES or CO-VENTURERS as the case may be.</w:t>
            </w:r>
          </w:p>
        </w:tc>
      </w:tr>
      <w:tr w:rsidRPr="00887C35" w:rsidR="002F3F9E" w:rsidTr="08CD3B05" w14:paraId="4BAA396A" w14:textId="77777777">
        <w:tc>
          <w:tcPr>
            <w:tcW w:w="850" w:type="dxa"/>
          </w:tcPr>
          <w:p w:rsidRPr="00861CE7" w:rsidR="002F3F9E" w:rsidP="00310BAB" w:rsidRDefault="002F3F9E" w14:paraId="76AE143B" w14:textId="77777777">
            <w:r w:rsidRPr="00861CE7">
              <w:t>17.4</w:t>
            </w:r>
          </w:p>
        </w:tc>
        <w:tc>
          <w:tcPr>
            <w:tcW w:w="7656" w:type="dxa"/>
            <w:gridSpan w:val="3"/>
            <w:shd w:val="clear" w:color="auto" w:fill="auto"/>
            <w:hideMark/>
          </w:tcPr>
          <w:p w:rsidRPr="00861CE7" w:rsidR="002F3F9E" w:rsidP="00310BAB" w:rsidRDefault="002F3F9E" w14:paraId="0F4B0277" w14:textId="2D45D381">
            <w:pPr>
              <w:rPr>
                <w:lang w:val="en-US"/>
              </w:rPr>
            </w:pPr>
            <w:r w:rsidRPr="00861CE7">
              <w:rPr>
                <w:lang w:val="en-US"/>
              </w:rPr>
              <w:t>Except as provided in Clause 17.1, Clause 17.2 and Clause 17.3, where any potential patent or registrable right in any country in the world arises out of the WORK and is invented during the term of the CONTRACT, such rights shall vest in the PARTY or PARTIES specified Section I.</w:t>
            </w:r>
          </w:p>
        </w:tc>
      </w:tr>
      <w:tr w:rsidRPr="00887C35" w:rsidR="002F3F9E" w:rsidTr="08CD3B05" w14:paraId="32D617FE" w14:textId="77777777">
        <w:tc>
          <w:tcPr>
            <w:tcW w:w="850" w:type="dxa"/>
          </w:tcPr>
          <w:p w:rsidRPr="00861CE7" w:rsidR="002F3F9E" w:rsidP="00310BAB" w:rsidRDefault="002F3F9E" w14:paraId="5C697B76" w14:textId="77777777">
            <w:r w:rsidRPr="00861CE7">
              <w:lastRenderedPageBreak/>
              <w:t>17.5</w:t>
            </w:r>
          </w:p>
        </w:tc>
        <w:tc>
          <w:tcPr>
            <w:tcW w:w="7656" w:type="dxa"/>
            <w:gridSpan w:val="3"/>
            <w:shd w:val="clear" w:color="auto" w:fill="auto"/>
            <w:hideMark/>
          </w:tcPr>
          <w:p w:rsidRPr="00861CE7" w:rsidR="002F3F9E" w:rsidP="00310BAB" w:rsidRDefault="002F3F9E" w14:paraId="55B2438B" w14:textId="77777777">
            <w:pPr>
              <w:rPr>
                <w:lang w:val="en-US"/>
              </w:rPr>
            </w:pPr>
            <w:r w:rsidRPr="00861CE7">
              <w:rPr>
                <w:lang w:val="en-US"/>
              </w:rPr>
              <w:t>Where under Clause 17.4 a right vests in one of the PARTIES absolutely, such PARTY may at its sole discretion give the other PARTY and its AFFILIATES and its CO- VENTURERS a royalty free, irrevocable, non-exclusive, non- transferable, world-wide licence to use such right which shall not be sub-licensed.</w:t>
            </w:r>
          </w:p>
        </w:tc>
      </w:tr>
      <w:tr w:rsidRPr="00887C35" w:rsidR="002F3F9E" w:rsidTr="08CD3B05" w14:paraId="2BA288C5" w14:textId="77777777">
        <w:tc>
          <w:tcPr>
            <w:tcW w:w="850" w:type="dxa"/>
          </w:tcPr>
          <w:p w:rsidRPr="00861CE7" w:rsidR="002F3F9E" w:rsidP="00310BAB" w:rsidRDefault="002F3F9E" w14:paraId="5A6345B6" w14:textId="77777777">
            <w:r w:rsidRPr="00861CE7">
              <w:t>17.6</w:t>
            </w:r>
          </w:p>
        </w:tc>
        <w:tc>
          <w:tcPr>
            <w:tcW w:w="7656" w:type="dxa"/>
            <w:gridSpan w:val="3"/>
            <w:shd w:val="clear" w:color="auto" w:fill="auto"/>
            <w:hideMark/>
          </w:tcPr>
          <w:p w:rsidRPr="00861CE7" w:rsidR="002F3F9E" w:rsidP="00310BAB" w:rsidRDefault="002F3F9E" w14:paraId="2D763A2D" w14:textId="77777777">
            <w:pPr>
              <w:rPr>
                <w:lang w:val="en-US"/>
              </w:rPr>
            </w:pPr>
            <w:r w:rsidRPr="00861CE7">
              <w:rPr>
                <w:lang w:val="en-US"/>
              </w:rPr>
              <w:t>Where under Clause 17.4 a right vests in the PARTIES jointly, then the PARTIES shall unless otherwise agreed in writing jointly file a patent or other registration application in that joint right.</w:t>
            </w:r>
          </w:p>
        </w:tc>
      </w:tr>
      <w:tr w:rsidRPr="00887C35" w:rsidR="002F3F9E" w:rsidTr="08CD3B05" w14:paraId="0BEC541B" w14:textId="77777777">
        <w:tc>
          <w:tcPr>
            <w:tcW w:w="850" w:type="dxa"/>
          </w:tcPr>
          <w:p w:rsidRPr="00861CE7" w:rsidR="002F3F9E" w:rsidP="00310BAB" w:rsidRDefault="002F3F9E" w14:paraId="1565BECB" w14:textId="77777777">
            <w:r w:rsidRPr="00861CE7">
              <w:t>17.7</w:t>
            </w:r>
          </w:p>
        </w:tc>
        <w:tc>
          <w:tcPr>
            <w:tcW w:w="7656" w:type="dxa"/>
            <w:gridSpan w:val="3"/>
            <w:shd w:val="clear" w:color="auto" w:fill="auto"/>
            <w:hideMark/>
          </w:tcPr>
          <w:p w:rsidRPr="00861CE7" w:rsidR="002F3F9E" w:rsidP="00310BAB" w:rsidRDefault="002F3F9E" w14:paraId="7B552153" w14:textId="6A3E7B1B">
            <w:pPr>
              <w:rPr>
                <w:lang w:val="en-US"/>
              </w:rPr>
            </w:pPr>
            <w:r w:rsidRPr="00861CE7">
              <w:rPr>
                <w:lang w:val="en-US"/>
              </w:rPr>
              <w:t xml:space="preserve">The CONTRACTOR shall save, indemnify, defend and hold harmless the CLIENT from all claims, losses, damages, costs (including legal costs), expenses and liabilities of every kind and nature for, or arising out of, any alleged infringement of any patent or proprietary or protected right arising out of or in connection with the performance of the obligations of the CONTRACTOR under the CONTRACT except where such infringement necessarily arises from the TECHNICAL INFORMATION and/or the CLIENT’s instructions. However, the CONTRACTOR shall use its reasonable endeavours to identify any infringement in the TECHNICAL INFORMATION and/or in the CLIENT’s instructions of any patent or proprietary or protected right, and should the CONTRACTOR become aware of such infringement or possible infringement then the CONTRACTOR shall inform the CLIENT immediately. The CONTRACTOR is obliged to take any action that may help to prevent stagnation and to limit the additional costs and/or losses incurred as a result of such infringements/breaches, and to do so at its own expense. </w:t>
            </w:r>
          </w:p>
        </w:tc>
      </w:tr>
      <w:tr w:rsidRPr="00887C35" w:rsidR="002F3F9E" w:rsidTr="08CD3B05" w14:paraId="3252B5D4" w14:textId="77777777">
        <w:tc>
          <w:tcPr>
            <w:tcW w:w="850" w:type="dxa"/>
          </w:tcPr>
          <w:p w:rsidRPr="00861CE7" w:rsidR="002F3F9E" w:rsidDel="008E69E8" w:rsidP="00310BAB" w:rsidRDefault="002F3F9E" w14:paraId="04635978" w14:textId="77777777">
            <w:r w:rsidRPr="00861CE7">
              <w:t>17.8</w:t>
            </w:r>
          </w:p>
        </w:tc>
        <w:tc>
          <w:tcPr>
            <w:tcW w:w="7656" w:type="dxa"/>
            <w:gridSpan w:val="3"/>
            <w:shd w:val="clear" w:color="auto" w:fill="auto"/>
            <w:hideMark/>
          </w:tcPr>
          <w:p w:rsidRPr="00861CE7" w:rsidR="002F3F9E" w:rsidP="00310BAB" w:rsidRDefault="002F3F9E" w14:paraId="726BF2E8" w14:textId="5FD6EA1A">
            <w:pPr>
              <w:rPr>
                <w:lang w:val="en-US"/>
              </w:rPr>
            </w:pPr>
            <w:r w:rsidRPr="00861CE7">
              <w:rPr>
                <w:lang w:val="en-US"/>
              </w:rPr>
              <w:t xml:space="preserve">The CLIENT shall save, indemnify, defend and hold harmless the CONTRACTOR GROUP from all claims, losses, damages, costs (including legal costs), expenses and liabilities of every kind and nature for, or arising out of, any alleged infringement of any patent or proprietary or protected right arising out of or in connection with the performance of the obligations of the </w:t>
            </w:r>
            <w:r w:rsidRPr="00861CE7" w:rsidR="000C13E5">
              <w:rPr>
                <w:lang w:val="en-US"/>
              </w:rPr>
              <w:t>C</w:t>
            </w:r>
            <w:r w:rsidR="000C13E5">
              <w:rPr>
                <w:lang w:val="en-US"/>
              </w:rPr>
              <w:t>LIENT</w:t>
            </w:r>
            <w:r w:rsidRPr="00861CE7" w:rsidR="000C13E5">
              <w:rPr>
                <w:lang w:val="en-US"/>
              </w:rPr>
              <w:t xml:space="preserve"> </w:t>
            </w:r>
            <w:r w:rsidRPr="00861CE7">
              <w:rPr>
                <w:lang w:val="en-US"/>
              </w:rPr>
              <w:t>under the CONTRACT or the use by the CONTRACTOR  or materials or equipment supplied by the C</w:t>
            </w:r>
            <w:r w:rsidR="000C13E5">
              <w:rPr>
                <w:lang w:val="en-US"/>
              </w:rPr>
              <w:t>LIENT</w:t>
            </w:r>
            <w:r w:rsidRPr="00861CE7">
              <w:rPr>
                <w:lang w:val="en-US"/>
              </w:rPr>
              <w:t>.</w:t>
            </w:r>
          </w:p>
        </w:tc>
      </w:tr>
      <w:tr w:rsidRPr="00861CE7" w:rsidR="002F3F9E" w:rsidTr="08CD3B05" w14:paraId="3BCCA1C9" w14:textId="77777777">
        <w:tc>
          <w:tcPr>
            <w:tcW w:w="850" w:type="dxa"/>
          </w:tcPr>
          <w:p w:rsidRPr="00861CE7" w:rsidR="002F3F9E" w:rsidP="00310BAB" w:rsidRDefault="002F3F9E" w14:paraId="2A16501F" w14:textId="77777777">
            <w:r w:rsidRPr="00861CE7">
              <w:t>17.9</w:t>
            </w:r>
          </w:p>
        </w:tc>
        <w:tc>
          <w:tcPr>
            <w:tcW w:w="7656" w:type="dxa"/>
            <w:gridSpan w:val="3"/>
            <w:shd w:val="clear" w:color="auto" w:fill="auto"/>
            <w:hideMark/>
          </w:tcPr>
          <w:p w:rsidRPr="00861CE7" w:rsidR="002F3F9E" w:rsidP="00310BAB" w:rsidRDefault="002F3F9E" w14:paraId="350C8164" w14:textId="77777777">
            <w:r w:rsidRPr="00861CE7">
              <w:rPr>
                <w:lang w:val="en-US"/>
              </w:rPr>
              <w:t xml:space="preserve">The CLIENT is the owner of all copyrights that may be exercised in relation to the results of the WORK performed by the CONTRACTOR, irrespective of where and when they may be exercised. In pursuance of the CONTRACT, the CONTRACTOR assigns such intellectual property rights to the CLIENT as soon as they arise. </w:t>
            </w:r>
            <w:r w:rsidRPr="00861CE7">
              <w:t>The CLIENT hereby accepts the assignment of these rights.</w:t>
            </w:r>
          </w:p>
        </w:tc>
      </w:tr>
      <w:tr w:rsidRPr="00887C35" w:rsidR="002F3F9E" w:rsidTr="08CD3B05" w14:paraId="206EA467" w14:textId="77777777">
        <w:tc>
          <w:tcPr>
            <w:tcW w:w="850" w:type="dxa"/>
          </w:tcPr>
          <w:p w:rsidRPr="00861CE7" w:rsidR="002F3F9E" w:rsidP="00310BAB" w:rsidRDefault="002F3F9E" w14:paraId="3467684C" w14:textId="77777777">
            <w:r w:rsidRPr="00861CE7">
              <w:t>17.10</w:t>
            </w:r>
          </w:p>
        </w:tc>
        <w:tc>
          <w:tcPr>
            <w:tcW w:w="7656" w:type="dxa"/>
            <w:gridSpan w:val="3"/>
            <w:shd w:val="clear" w:color="auto" w:fill="auto"/>
          </w:tcPr>
          <w:p w:rsidRPr="00861CE7" w:rsidR="002F3F9E" w:rsidP="00310BAB" w:rsidRDefault="002F3F9E" w14:paraId="7E190200" w14:textId="77777777">
            <w:pPr>
              <w:rPr>
                <w:lang w:val="en-US"/>
              </w:rPr>
            </w:pPr>
            <w:r w:rsidRPr="00861CE7">
              <w:rPr>
                <w:lang w:val="en-US"/>
              </w:rPr>
              <w:t xml:space="preserve">In so far as the results of the WORK performed are achieved partly or wholly using existing intellectual property rights that do not accrue to the CLIENT, the CONTRACTOR grants the CLIENT a non-exclusive and irrevocable right of use for an indefinite period. In such an event, the CONTRACTOR guarantees that it is entitled to grant the aforesaid right of use. </w:t>
            </w:r>
          </w:p>
        </w:tc>
      </w:tr>
      <w:tr w:rsidRPr="00887C35" w:rsidR="002F3F9E" w:rsidTr="08CD3B05" w14:paraId="22EC539D" w14:textId="77777777">
        <w:tc>
          <w:tcPr>
            <w:tcW w:w="850" w:type="dxa"/>
          </w:tcPr>
          <w:p w:rsidRPr="00861CE7" w:rsidR="002F3F9E" w:rsidP="00310BAB" w:rsidRDefault="002F3F9E" w14:paraId="4FA5B432" w14:textId="77777777">
            <w:r w:rsidRPr="00861CE7">
              <w:t>17.11</w:t>
            </w:r>
          </w:p>
        </w:tc>
        <w:tc>
          <w:tcPr>
            <w:tcW w:w="7656" w:type="dxa"/>
            <w:gridSpan w:val="3"/>
            <w:shd w:val="clear" w:color="auto" w:fill="auto"/>
          </w:tcPr>
          <w:p w:rsidRPr="00861CE7" w:rsidR="002F3F9E" w:rsidP="00310BAB" w:rsidRDefault="002F3F9E" w14:paraId="22FEC585" w14:textId="77777777">
            <w:pPr>
              <w:rPr>
                <w:lang w:val="en-US"/>
              </w:rPr>
            </w:pPr>
            <w:r w:rsidRPr="00861CE7">
              <w:rPr>
                <w:lang w:val="en-US"/>
              </w:rPr>
              <w:t xml:space="preserve">If there is a difference of opinion between the PARTIES on the intellectual property rights referred to in Clauses 17.8 and 17.9 in relation to the results of the WORK performed, it will be assumed, in the absence of proof to the contrary, that the rights rest with the CLIENT. In all cases, the CONTRACTOR may continue to use the results for the purposes specified in the CONTRACT.” </w:t>
            </w:r>
          </w:p>
        </w:tc>
      </w:tr>
      <w:tr w:rsidRPr="00887C35" w:rsidR="002F3F9E" w:rsidTr="08CD3B05" w14:paraId="125B0A61" w14:textId="77777777">
        <w:tc>
          <w:tcPr>
            <w:tcW w:w="850" w:type="dxa"/>
          </w:tcPr>
          <w:p w:rsidRPr="00861CE7" w:rsidR="002F3F9E" w:rsidP="00310BAB" w:rsidRDefault="002F3F9E" w14:paraId="5F506EC6" w14:textId="77777777">
            <w:r w:rsidRPr="00861CE7">
              <w:t>17.12</w:t>
            </w:r>
          </w:p>
        </w:tc>
        <w:tc>
          <w:tcPr>
            <w:tcW w:w="7656" w:type="dxa"/>
            <w:gridSpan w:val="3"/>
            <w:shd w:val="clear" w:color="auto" w:fill="auto"/>
          </w:tcPr>
          <w:p w:rsidRPr="00861CE7" w:rsidR="002F3F9E" w:rsidP="00310BAB" w:rsidRDefault="002F3F9E" w14:paraId="2BB6795F" w14:textId="77777777">
            <w:pPr>
              <w:rPr>
                <w:lang w:val="en-US"/>
              </w:rPr>
            </w:pPr>
            <w:r w:rsidRPr="00861CE7">
              <w:rPr>
                <w:lang w:val="en-US"/>
              </w:rPr>
              <w:t xml:space="preserve">Intellectual property rights arising from the WORK performed other than those referred to in Clause 17 (PATENTS AND OTHER PROPRIETARY RIGHTS) and Clause 39 (FIELD DATA) may never be exercised against the CLIENT, and the CONTRACTOR assigns to the CLIENT a non-excusive and irrevocable right to use </w:t>
            </w:r>
            <w:r w:rsidRPr="00861CE7">
              <w:rPr>
                <w:lang w:val="en-US"/>
              </w:rPr>
              <w:lastRenderedPageBreak/>
              <w:t>such rights, free of charge, for an indefinite period for the purposes of the CONTRACT’s objectives.</w:t>
            </w:r>
          </w:p>
        </w:tc>
      </w:tr>
      <w:tr w:rsidRPr="00887C35" w:rsidR="002F3F9E" w:rsidTr="08CD3B05" w14:paraId="3B20B1B9" w14:textId="77777777">
        <w:tc>
          <w:tcPr>
            <w:tcW w:w="850" w:type="dxa"/>
          </w:tcPr>
          <w:p w:rsidRPr="00861CE7" w:rsidR="002F3F9E" w:rsidP="00310BAB" w:rsidRDefault="002F3F9E" w14:paraId="49A9EF0C" w14:textId="77777777">
            <w:pPr>
              <w:rPr>
                <w:lang w:val="en-US"/>
              </w:rPr>
            </w:pPr>
          </w:p>
        </w:tc>
        <w:tc>
          <w:tcPr>
            <w:tcW w:w="7656" w:type="dxa"/>
            <w:gridSpan w:val="3"/>
            <w:shd w:val="clear" w:color="auto" w:fill="auto"/>
          </w:tcPr>
          <w:p w:rsidRPr="00861CE7" w:rsidR="002F3F9E" w:rsidP="00310BAB" w:rsidRDefault="002F3F9E" w14:paraId="174487F6" w14:textId="77777777">
            <w:pPr>
              <w:rPr>
                <w:lang w:val="en-US"/>
              </w:rPr>
            </w:pPr>
          </w:p>
        </w:tc>
      </w:tr>
      <w:tr w:rsidRPr="00861CE7" w:rsidR="002F3F9E" w:rsidTr="08CD3B05" w14:paraId="1BF6298B" w14:textId="77777777">
        <w:tc>
          <w:tcPr>
            <w:tcW w:w="8506" w:type="dxa"/>
            <w:gridSpan w:val="4"/>
          </w:tcPr>
          <w:p w:rsidRPr="00861CE7" w:rsidR="002F3F9E" w:rsidP="00310BAB" w:rsidRDefault="002F3F9E" w14:paraId="704ED960" w14:textId="6137AF9E">
            <w:pPr>
              <w:pStyle w:val="Kop1"/>
            </w:pPr>
            <w:bookmarkStart w:name="_Toc397584927" w:id="61"/>
            <w:bookmarkStart w:name="_Toc479107402" w:id="62"/>
            <w:r w:rsidRPr="00861CE7">
              <w:t>18 LAWS AND REGULATIONS</w:t>
            </w:r>
            <w:bookmarkEnd w:id="61"/>
            <w:bookmarkEnd w:id="62"/>
          </w:p>
        </w:tc>
      </w:tr>
      <w:tr w:rsidRPr="00887C35" w:rsidR="002F3F9E" w:rsidTr="08CD3B05" w14:paraId="54B9968B" w14:textId="77777777">
        <w:tc>
          <w:tcPr>
            <w:tcW w:w="850" w:type="dxa"/>
          </w:tcPr>
          <w:p w:rsidRPr="00861CE7" w:rsidR="002F3F9E" w:rsidP="00310BAB" w:rsidRDefault="002F3F9E" w14:paraId="4DA4821A" w14:textId="77777777">
            <w:r w:rsidRPr="00861CE7">
              <w:t>18.1</w:t>
            </w:r>
          </w:p>
        </w:tc>
        <w:tc>
          <w:tcPr>
            <w:tcW w:w="7656" w:type="dxa"/>
            <w:gridSpan w:val="3"/>
            <w:shd w:val="clear" w:color="auto" w:fill="auto"/>
            <w:hideMark/>
          </w:tcPr>
          <w:p w:rsidRPr="00861CE7" w:rsidR="002F3F9E" w:rsidP="00310BAB" w:rsidRDefault="002F3F9E" w14:paraId="3B1FF9A9" w14:textId="52DFDECE">
            <w:pPr>
              <w:rPr>
                <w:lang w:val="en-US"/>
              </w:rPr>
            </w:pPr>
            <w:r w:rsidRPr="00861CE7">
              <w:rPr>
                <w:lang w:val="en-US"/>
              </w:rPr>
              <w:t>The CONTRACTOR shall comply with all applicable laws, rules and regulations of any authority or regulatory body having jurisdiction over the WORK and/or the WORKSITE.</w:t>
            </w:r>
          </w:p>
        </w:tc>
      </w:tr>
      <w:tr w:rsidRPr="00887C35" w:rsidR="002F3F9E" w:rsidTr="08CD3B05" w14:paraId="097F6738" w14:textId="77777777">
        <w:tc>
          <w:tcPr>
            <w:tcW w:w="850" w:type="dxa"/>
          </w:tcPr>
          <w:p w:rsidRPr="00861CE7" w:rsidR="002F3F9E" w:rsidP="00310BAB" w:rsidRDefault="002F3F9E" w14:paraId="6ED13DA4" w14:textId="77777777">
            <w:r w:rsidRPr="00861CE7">
              <w:t>18.2</w:t>
            </w:r>
          </w:p>
        </w:tc>
        <w:tc>
          <w:tcPr>
            <w:tcW w:w="7656" w:type="dxa"/>
            <w:gridSpan w:val="3"/>
            <w:shd w:val="clear" w:color="auto" w:fill="auto"/>
            <w:hideMark/>
          </w:tcPr>
          <w:p w:rsidRPr="00861CE7" w:rsidR="002F3F9E" w:rsidP="00310BAB" w:rsidRDefault="002F3F9E" w14:paraId="6C36B30A" w14:textId="71736C3C">
            <w:pPr>
              <w:rPr>
                <w:lang w:val="en-US"/>
              </w:rPr>
            </w:pPr>
            <w:r w:rsidRPr="00861CE7">
              <w:rPr>
                <w:lang w:val="en-US"/>
              </w:rPr>
              <w:t>The CONTRACTOR shall obtain all licences, permits, temporary permits and authorisations required by the applicable laws, rules and regulations for the performance of the WORK, save to the extent that the same can only be legally obtained by the CLIENT.</w:t>
            </w:r>
          </w:p>
        </w:tc>
      </w:tr>
      <w:tr w:rsidRPr="00887C35" w:rsidR="002F3F9E" w:rsidTr="08CD3B05" w14:paraId="4FDE421A" w14:textId="77777777">
        <w:tc>
          <w:tcPr>
            <w:tcW w:w="850" w:type="dxa"/>
          </w:tcPr>
          <w:p w:rsidRPr="00861CE7" w:rsidR="002F3F9E" w:rsidP="00310BAB" w:rsidRDefault="002F3F9E" w14:paraId="77A78810" w14:textId="77777777">
            <w:r w:rsidRPr="00861CE7">
              <w:t>18.3</w:t>
            </w:r>
          </w:p>
        </w:tc>
        <w:tc>
          <w:tcPr>
            <w:tcW w:w="7656" w:type="dxa"/>
            <w:gridSpan w:val="3"/>
            <w:shd w:val="clear" w:color="auto" w:fill="auto"/>
            <w:hideMark/>
          </w:tcPr>
          <w:p w:rsidRPr="00861CE7" w:rsidR="002F3F9E" w:rsidP="00310BAB" w:rsidRDefault="002F3F9E" w14:paraId="711BBAE8" w14:textId="01B93853">
            <w:pPr>
              <w:rPr>
                <w:lang w:val="en-US"/>
              </w:rPr>
            </w:pPr>
            <w:r w:rsidRPr="00861CE7">
              <w:rPr>
                <w:lang w:val="en-US"/>
              </w:rPr>
              <w:t>Should</w:t>
            </w:r>
            <w:r w:rsidR="00C93165">
              <w:rPr>
                <w:lang w:val="en-US"/>
              </w:rPr>
              <w:t xml:space="preserve"> </w:t>
            </w:r>
            <w:r w:rsidRPr="00861CE7">
              <w:rPr>
                <w:lang w:val="en-US"/>
              </w:rPr>
              <w:t xml:space="preserve">changes in any applicable laws, rules and regulations, including any change in interpretation of the same by a COMPETENT AUTHORITY, made after the EFFECTIVE DATE OF COMMENCEMENT OF THE CONTRACT, result in increases or decreases in the cost to the CONTRACTOR of performing the WORK, the CONTRACT PRICE shall be adjusted to the extent described in </w:t>
            </w:r>
            <w:r w:rsidRPr="004F67B7">
              <w:rPr>
                <w:lang w:val="en-US"/>
              </w:rPr>
              <w:t xml:space="preserve">Section </w:t>
            </w:r>
            <w:r w:rsidRPr="00861CE7" w:rsidR="00C51175">
              <w:rPr>
                <w:lang w:val="en-US"/>
              </w:rPr>
              <w:t>III</w:t>
            </w:r>
            <w:r w:rsidRPr="00861CE7" w:rsidR="00B44207">
              <w:rPr>
                <w:lang w:val="en-US"/>
              </w:rPr>
              <w:t xml:space="preserve"> </w:t>
            </w:r>
            <w:r w:rsidRPr="00861CE7">
              <w:rPr>
                <w:lang w:val="en-US"/>
              </w:rPr>
              <w:t xml:space="preserve"> </w:t>
            </w:r>
            <w:r w:rsidR="007A36CE">
              <w:rPr>
                <w:lang w:val="en-US"/>
              </w:rPr>
              <w:t>(</w:t>
            </w:r>
            <w:r w:rsidRPr="00861CE7">
              <w:rPr>
                <w:lang w:val="en-US"/>
              </w:rPr>
              <w:t>Remuneration</w:t>
            </w:r>
            <w:r w:rsidR="007A36CE">
              <w:rPr>
                <w:lang w:val="en-US"/>
              </w:rPr>
              <w:t>)</w:t>
            </w:r>
            <w:r w:rsidRPr="00861CE7">
              <w:rPr>
                <w:lang w:val="en-US"/>
              </w:rPr>
              <w:t>, or as otherwise may be agreed between the PARTIES.</w:t>
            </w:r>
          </w:p>
        </w:tc>
      </w:tr>
      <w:tr w:rsidRPr="00887C35" w:rsidR="002F3F9E" w:rsidTr="08CD3B05" w14:paraId="1E7AFEC3" w14:textId="77777777">
        <w:tc>
          <w:tcPr>
            <w:tcW w:w="850" w:type="dxa"/>
          </w:tcPr>
          <w:p w:rsidRPr="00861CE7" w:rsidR="002F3F9E" w:rsidP="00310BAB" w:rsidRDefault="002F3F9E" w14:paraId="1C9AC7F9" w14:textId="77777777">
            <w:pPr>
              <w:rPr>
                <w:lang w:val="en-US"/>
              </w:rPr>
            </w:pPr>
          </w:p>
        </w:tc>
        <w:tc>
          <w:tcPr>
            <w:tcW w:w="7656" w:type="dxa"/>
            <w:gridSpan w:val="3"/>
            <w:shd w:val="clear" w:color="auto" w:fill="auto"/>
            <w:hideMark/>
          </w:tcPr>
          <w:p w:rsidRPr="00861CE7" w:rsidR="002F3F9E" w:rsidP="00310BAB" w:rsidRDefault="002F3F9E" w14:paraId="78F65DD7" w14:textId="77777777">
            <w:pPr>
              <w:rPr>
                <w:lang w:val="en-US"/>
              </w:rPr>
            </w:pPr>
          </w:p>
        </w:tc>
      </w:tr>
      <w:tr w:rsidRPr="00861CE7" w:rsidR="002F3F9E" w:rsidTr="08CD3B05" w14:paraId="73F9B67D" w14:textId="77777777">
        <w:tc>
          <w:tcPr>
            <w:tcW w:w="8506" w:type="dxa"/>
            <w:gridSpan w:val="4"/>
          </w:tcPr>
          <w:p w:rsidRPr="00861CE7" w:rsidR="002F3F9E" w:rsidP="00310BAB" w:rsidRDefault="002F3F9E" w14:paraId="6F8C49D7" w14:textId="4E9CF4A2">
            <w:pPr>
              <w:pStyle w:val="Kop1"/>
            </w:pPr>
            <w:bookmarkStart w:name="_Toc397584928" w:id="63"/>
            <w:bookmarkStart w:name="_Toc479107403" w:id="64"/>
            <w:r w:rsidRPr="00861CE7">
              <w:t>19 INDEMNITIES</w:t>
            </w:r>
            <w:bookmarkEnd w:id="63"/>
            <w:bookmarkEnd w:id="64"/>
          </w:p>
        </w:tc>
      </w:tr>
      <w:tr w:rsidRPr="00887C35" w:rsidR="002F3F9E" w:rsidTr="08CD3B05" w14:paraId="45F30390" w14:textId="77777777">
        <w:tc>
          <w:tcPr>
            <w:tcW w:w="850" w:type="dxa"/>
          </w:tcPr>
          <w:p w:rsidRPr="00861CE7" w:rsidR="002F3F9E" w:rsidP="00310BAB" w:rsidRDefault="002F3F9E" w14:paraId="4DDABD24" w14:textId="77777777">
            <w:r w:rsidRPr="00861CE7">
              <w:t>19.1</w:t>
            </w:r>
          </w:p>
        </w:tc>
        <w:tc>
          <w:tcPr>
            <w:tcW w:w="7656" w:type="dxa"/>
            <w:gridSpan w:val="3"/>
            <w:shd w:val="clear" w:color="auto" w:fill="auto"/>
            <w:hideMark/>
          </w:tcPr>
          <w:p w:rsidRPr="00861CE7" w:rsidR="002F3F9E" w:rsidP="00310BAB" w:rsidRDefault="002F3F9E" w14:paraId="5B96DEED" w14:textId="740C2D1C">
            <w:pPr>
              <w:rPr>
                <w:lang w:val="en-US"/>
              </w:rPr>
            </w:pPr>
            <w:r w:rsidRPr="00861CE7">
              <w:rPr>
                <w:lang w:val="en-US"/>
              </w:rPr>
              <w:t>The CONTRACTOR shall be responsible for and shall save, indemnify, defend and hold harmless the CLIENT from and against all claims, losses, damages, costs (including legal costs) expenses and liabilities in respect of:</w:t>
            </w:r>
          </w:p>
        </w:tc>
      </w:tr>
      <w:tr w:rsidRPr="00887C35" w:rsidR="002F3F9E" w:rsidTr="08CD3B05" w14:paraId="572BE0CA" w14:textId="77777777">
        <w:tc>
          <w:tcPr>
            <w:tcW w:w="850" w:type="dxa"/>
          </w:tcPr>
          <w:p w:rsidRPr="00861CE7" w:rsidR="002F3F9E" w:rsidP="00310BAB" w:rsidRDefault="002F3F9E" w14:paraId="16DC8082" w14:textId="77777777">
            <w:pPr>
              <w:rPr>
                <w:lang w:val="en-US"/>
              </w:rPr>
            </w:pPr>
          </w:p>
        </w:tc>
        <w:tc>
          <w:tcPr>
            <w:tcW w:w="568" w:type="dxa"/>
            <w:shd w:val="clear" w:color="auto" w:fill="auto"/>
          </w:tcPr>
          <w:p w:rsidRPr="00861CE7" w:rsidR="002F3F9E" w:rsidP="00310BAB" w:rsidRDefault="002F3F9E" w14:paraId="243AC2DC" w14:textId="77777777">
            <w:r w:rsidRPr="00861CE7">
              <w:t>(a)</w:t>
            </w:r>
          </w:p>
        </w:tc>
        <w:tc>
          <w:tcPr>
            <w:tcW w:w="7088" w:type="dxa"/>
            <w:gridSpan w:val="2"/>
            <w:shd w:val="clear" w:color="auto" w:fill="auto"/>
          </w:tcPr>
          <w:p w:rsidRPr="00861CE7" w:rsidR="002F3F9E" w:rsidP="00310BAB" w:rsidRDefault="002F3F9E" w14:paraId="7D523E45" w14:textId="77777777">
            <w:pPr>
              <w:rPr>
                <w:lang w:val="en-US"/>
              </w:rPr>
            </w:pPr>
            <w:r w:rsidRPr="00861CE7">
              <w:rPr>
                <w:lang w:val="en-US"/>
              </w:rPr>
              <w:t>loss of or damage to property of the CONTRACTOR GROUP whether owned, hired, leased or otherwise provided by the CONTRACTOR GROUP arising from, relating to or in connection with the performance or non-performance of the CONTRACT; and</w:t>
            </w:r>
          </w:p>
        </w:tc>
      </w:tr>
      <w:tr w:rsidRPr="00887C35" w:rsidR="002F3F9E" w:rsidTr="08CD3B05" w14:paraId="726AE1C7" w14:textId="77777777">
        <w:tc>
          <w:tcPr>
            <w:tcW w:w="850" w:type="dxa"/>
          </w:tcPr>
          <w:p w:rsidRPr="00861CE7" w:rsidR="002F3F9E" w:rsidP="00310BAB" w:rsidRDefault="002F3F9E" w14:paraId="495B8BCF" w14:textId="77777777">
            <w:pPr>
              <w:rPr>
                <w:lang w:val="en-US"/>
              </w:rPr>
            </w:pPr>
          </w:p>
        </w:tc>
        <w:tc>
          <w:tcPr>
            <w:tcW w:w="568" w:type="dxa"/>
            <w:shd w:val="clear" w:color="auto" w:fill="auto"/>
          </w:tcPr>
          <w:p w:rsidRPr="00861CE7" w:rsidR="002F3F9E" w:rsidP="00310BAB" w:rsidRDefault="002F3F9E" w14:paraId="580F69A7" w14:textId="77777777">
            <w:r w:rsidRPr="00861CE7">
              <w:t>(b)</w:t>
            </w:r>
          </w:p>
        </w:tc>
        <w:tc>
          <w:tcPr>
            <w:tcW w:w="7088" w:type="dxa"/>
            <w:gridSpan w:val="2"/>
            <w:shd w:val="clear" w:color="auto" w:fill="auto"/>
          </w:tcPr>
          <w:p w:rsidRPr="00861CE7" w:rsidR="002F3F9E" w:rsidP="00310BAB" w:rsidRDefault="002F3F9E" w14:paraId="62550342" w14:textId="77777777">
            <w:pPr>
              <w:rPr>
                <w:lang w:val="en-US"/>
              </w:rPr>
            </w:pPr>
            <w:r w:rsidRPr="00861CE7">
              <w:rPr>
                <w:lang w:val="en-US"/>
              </w:rPr>
              <w:t>personal injury including death or disease to any personnel of the CONTRACTOR GROUP arising from, relating to or in connection with the performance or non-performance of the CONTRACT; and</w:t>
            </w:r>
          </w:p>
        </w:tc>
      </w:tr>
      <w:tr w:rsidRPr="00887C35" w:rsidR="002F3F9E" w:rsidTr="08CD3B05" w14:paraId="08C41935" w14:textId="77777777">
        <w:tc>
          <w:tcPr>
            <w:tcW w:w="850" w:type="dxa"/>
          </w:tcPr>
          <w:p w:rsidRPr="00861CE7" w:rsidR="002F3F9E" w:rsidP="00310BAB" w:rsidRDefault="002F3F9E" w14:paraId="0964713A" w14:textId="77777777">
            <w:pPr>
              <w:rPr>
                <w:lang w:val="en-US"/>
              </w:rPr>
            </w:pPr>
          </w:p>
        </w:tc>
        <w:tc>
          <w:tcPr>
            <w:tcW w:w="568" w:type="dxa"/>
            <w:shd w:val="clear" w:color="auto" w:fill="auto"/>
          </w:tcPr>
          <w:p w:rsidRPr="00861CE7" w:rsidR="002F3F9E" w:rsidP="00310BAB" w:rsidRDefault="002F3F9E" w14:paraId="6D588121" w14:textId="77777777">
            <w:r w:rsidRPr="00861CE7">
              <w:t>(c)</w:t>
            </w:r>
          </w:p>
        </w:tc>
        <w:tc>
          <w:tcPr>
            <w:tcW w:w="7088" w:type="dxa"/>
            <w:gridSpan w:val="2"/>
            <w:shd w:val="clear" w:color="auto" w:fill="auto"/>
          </w:tcPr>
          <w:p w:rsidRPr="00861CE7" w:rsidR="002F3F9E" w:rsidP="00310BAB" w:rsidRDefault="002F3F9E" w14:paraId="775EBEA1" w14:textId="28F3D1A1">
            <w:pPr>
              <w:rPr>
                <w:lang w:val="en-US"/>
              </w:rPr>
            </w:pPr>
            <w:r w:rsidRPr="00861CE7">
              <w:rPr>
                <w:lang w:val="en-US"/>
              </w:rPr>
              <w:t>subject to any other express provisions of the CONTRACT, personal injury including death or disease or loss of or damage to the property of any third party</w:t>
            </w:r>
            <w:r>
              <w:rPr>
                <w:lang w:val="en-US"/>
              </w:rPr>
              <w:t xml:space="preserve">, CLIENT REPRESENTATIVE or other temporary hires of CLIENT, </w:t>
            </w:r>
            <w:r w:rsidRPr="00861CE7">
              <w:rPr>
                <w:lang w:val="en-US"/>
              </w:rPr>
              <w:t xml:space="preserve"> to the extent that any such injury, loss or damage is caused by the negligence or breach of duty (whether statutory or otherwise) of the CONTRACTOR GROUP. For the purposes of this Clause 19.1(c) “third party” shall mean any party which is not a member of the CLIENT</w:t>
            </w:r>
            <w:r>
              <w:rPr>
                <w:lang w:val="en-US"/>
              </w:rPr>
              <w:t>, a CLIENT REPRESENTATIVE or temporary hire of CLIENT,</w:t>
            </w:r>
            <w:r w:rsidRPr="00861CE7">
              <w:rPr>
                <w:lang w:val="en-US"/>
              </w:rPr>
              <w:t xml:space="preserve"> or CONTRACTOR GROUP</w:t>
            </w:r>
            <w:r w:rsidR="000C13E5">
              <w:rPr>
                <w:lang w:val="en-US"/>
              </w:rPr>
              <w:t>; and</w:t>
            </w:r>
            <w:r w:rsidRPr="00861CE7">
              <w:rPr>
                <w:lang w:val="en-US"/>
              </w:rPr>
              <w:t xml:space="preserve"> </w:t>
            </w:r>
          </w:p>
        </w:tc>
      </w:tr>
      <w:tr w:rsidRPr="007549DE" w:rsidR="000C13E5" w:rsidTr="08CD3B05" w14:paraId="54DDFDFC" w14:textId="77777777">
        <w:tc>
          <w:tcPr>
            <w:tcW w:w="850" w:type="dxa"/>
          </w:tcPr>
          <w:p w:rsidRPr="00861CE7" w:rsidR="000C13E5" w:rsidP="00310BAB" w:rsidRDefault="000C13E5" w14:paraId="6607BD53" w14:textId="77777777">
            <w:pPr>
              <w:rPr>
                <w:lang w:val="en-US"/>
              </w:rPr>
            </w:pPr>
          </w:p>
        </w:tc>
        <w:tc>
          <w:tcPr>
            <w:tcW w:w="568" w:type="dxa"/>
            <w:shd w:val="clear" w:color="auto" w:fill="auto"/>
          </w:tcPr>
          <w:p w:rsidRPr="00861CE7" w:rsidR="000C13E5" w:rsidP="00310BAB" w:rsidRDefault="000C13E5" w14:paraId="51F70666" w14:textId="77777777">
            <w:r>
              <w:t>(d)</w:t>
            </w:r>
          </w:p>
        </w:tc>
        <w:tc>
          <w:tcPr>
            <w:tcW w:w="7088" w:type="dxa"/>
            <w:gridSpan w:val="2"/>
            <w:shd w:val="clear" w:color="auto" w:fill="auto"/>
          </w:tcPr>
          <w:p w:rsidRPr="00861CE7" w:rsidR="000C13E5" w:rsidP="00310BAB" w:rsidRDefault="000C13E5" w14:paraId="0CBD4A74" w14:textId="187DDAAC">
            <w:pPr>
              <w:rPr>
                <w:lang w:val="en-US"/>
              </w:rPr>
            </w:pPr>
          </w:p>
        </w:tc>
      </w:tr>
      <w:tr w:rsidRPr="00887C35" w:rsidR="002F3F9E" w:rsidTr="08CD3B05" w14:paraId="7F8722EB" w14:textId="77777777">
        <w:tc>
          <w:tcPr>
            <w:tcW w:w="850" w:type="dxa"/>
          </w:tcPr>
          <w:p w:rsidRPr="00861CE7" w:rsidR="002F3F9E" w:rsidP="00310BAB" w:rsidRDefault="002F3F9E" w14:paraId="63658F13" w14:textId="77777777">
            <w:r w:rsidRPr="00861CE7">
              <w:t>19.2</w:t>
            </w:r>
          </w:p>
        </w:tc>
        <w:tc>
          <w:tcPr>
            <w:tcW w:w="7656" w:type="dxa"/>
            <w:gridSpan w:val="3"/>
            <w:shd w:val="clear" w:color="auto" w:fill="auto"/>
            <w:hideMark/>
          </w:tcPr>
          <w:p w:rsidRPr="00861CE7" w:rsidR="002F3F9E" w:rsidP="00310BAB" w:rsidRDefault="002F3F9E" w14:paraId="4A2EC6A2" w14:textId="2F3AB1F5">
            <w:pPr>
              <w:rPr>
                <w:lang w:val="en-US"/>
              </w:rPr>
            </w:pPr>
            <w:r w:rsidRPr="00861CE7">
              <w:rPr>
                <w:lang w:val="en-US"/>
              </w:rPr>
              <w:t>The CLIENT shall be responsible for and shall save, indemnify, defend and hold harmless the CONTRACTOR GROUP from and against all claims, losses, damages, costs (including legal costs) expenses and liabilities in respect of:</w:t>
            </w:r>
          </w:p>
        </w:tc>
      </w:tr>
      <w:tr w:rsidRPr="00887C35" w:rsidR="002F3F9E" w:rsidTr="08CD3B05" w14:paraId="58C689B3" w14:textId="77777777">
        <w:tc>
          <w:tcPr>
            <w:tcW w:w="850" w:type="dxa"/>
          </w:tcPr>
          <w:p w:rsidRPr="00861CE7" w:rsidR="002F3F9E" w:rsidP="00310BAB" w:rsidRDefault="002F3F9E" w14:paraId="7E538B0D" w14:textId="77777777">
            <w:pPr>
              <w:rPr>
                <w:lang w:val="en-US"/>
              </w:rPr>
            </w:pPr>
          </w:p>
        </w:tc>
        <w:tc>
          <w:tcPr>
            <w:tcW w:w="568" w:type="dxa"/>
            <w:shd w:val="clear" w:color="auto" w:fill="auto"/>
          </w:tcPr>
          <w:p w:rsidRPr="00861CE7" w:rsidR="002F3F9E" w:rsidP="00310BAB" w:rsidRDefault="002F3F9E" w14:paraId="660A7153" w14:textId="77777777">
            <w:r w:rsidRPr="00861CE7">
              <w:t>(a)</w:t>
            </w:r>
          </w:p>
        </w:tc>
        <w:tc>
          <w:tcPr>
            <w:tcW w:w="7088" w:type="dxa"/>
            <w:gridSpan w:val="2"/>
            <w:shd w:val="clear" w:color="auto" w:fill="auto"/>
          </w:tcPr>
          <w:p w:rsidRPr="00861CE7" w:rsidR="002F3F9E" w:rsidP="00310BAB" w:rsidRDefault="002F3F9E" w14:paraId="39AA63E1" w14:textId="79C9C3B1">
            <w:pPr>
              <w:rPr>
                <w:lang w:val="en-US"/>
              </w:rPr>
            </w:pPr>
            <w:r w:rsidRPr="00861CE7">
              <w:rPr>
                <w:lang w:val="en-US"/>
              </w:rPr>
              <w:t>loss of or damage to property of the CLIENT, whether:-</w:t>
            </w:r>
          </w:p>
        </w:tc>
      </w:tr>
      <w:tr w:rsidRPr="00887C35" w:rsidR="002F3F9E" w:rsidTr="08CD3B05" w14:paraId="000B019F" w14:textId="77777777">
        <w:tc>
          <w:tcPr>
            <w:tcW w:w="850" w:type="dxa"/>
          </w:tcPr>
          <w:p w:rsidRPr="00861CE7" w:rsidR="002F3F9E" w:rsidP="00310BAB" w:rsidRDefault="002F3F9E" w14:paraId="539D857F" w14:textId="77777777">
            <w:pPr>
              <w:rPr>
                <w:lang w:val="en-US"/>
              </w:rPr>
            </w:pPr>
          </w:p>
        </w:tc>
        <w:tc>
          <w:tcPr>
            <w:tcW w:w="568" w:type="dxa"/>
            <w:shd w:val="clear" w:color="auto" w:fill="auto"/>
          </w:tcPr>
          <w:p w:rsidRPr="00861CE7" w:rsidR="002F3F9E" w:rsidP="00310BAB" w:rsidRDefault="002F3F9E" w14:paraId="5D17416F" w14:textId="77777777">
            <w:pPr>
              <w:rPr>
                <w:lang w:val="en-US"/>
              </w:rPr>
            </w:pPr>
          </w:p>
        </w:tc>
        <w:tc>
          <w:tcPr>
            <w:tcW w:w="567" w:type="dxa"/>
            <w:shd w:val="clear" w:color="auto" w:fill="auto"/>
          </w:tcPr>
          <w:p w:rsidRPr="00861CE7" w:rsidR="002F3F9E" w:rsidP="00310BAB" w:rsidRDefault="002F3F9E" w14:paraId="60363988" w14:textId="77777777">
            <w:r w:rsidRPr="00861CE7">
              <w:t>(i)</w:t>
            </w:r>
          </w:p>
        </w:tc>
        <w:tc>
          <w:tcPr>
            <w:tcW w:w="6521" w:type="dxa"/>
            <w:shd w:val="clear" w:color="auto" w:fill="auto"/>
          </w:tcPr>
          <w:p w:rsidRPr="00861CE7" w:rsidR="002F3F9E" w:rsidP="00310BAB" w:rsidRDefault="002F3F9E" w14:paraId="1B49FA10" w14:textId="4C654646">
            <w:pPr>
              <w:rPr>
                <w:lang w:val="en-US"/>
              </w:rPr>
            </w:pPr>
            <w:r w:rsidRPr="00861CE7">
              <w:rPr>
                <w:lang w:val="en-US"/>
              </w:rPr>
              <w:t>owned by the CLIENT, or</w:t>
            </w:r>
          </w:p>
        </w:tc>
      </w:tr>
      <w:tr w:rsidRPr="00887C35" w:rsidR="002F3F9E" w:rsidTr="08CD3B05" w14:paraId="4FA74ABB" w14:textId="77777777">
        <w:tc>
          <w:tcPr>
            <w:tcW w:w="850" w:type="dxa"/>
          </w:tcPr>
          <w:p w:rsidRPr="00861CE7" w:rsidR="002F3F9E" w:rsidP="00310BAB" w:rsidRDefault="002F3F9E" w14:paraId="4149E104" w14:textId="77777777">
            <w:pPr>
              <w:rPr>
                <w:lang w:val="en-US"/>
              </w:rPr>
            </w:pPr>
          </w:p>
        </w:tc>
        <w:tc>
          <w:tcPr>
            <w:tcW w:w="568" w:type="dxa"/>
            <w:shd w:val="clear" w:color="auto" w:fill="auto"/>
          </w:tcPr>
          <w:p w:rsidRPr="00861CE7" w:rsidR="002F3F9E" w:rsidP="00310BAB" w:rsidRDefault="002F3F9E" w14:paraId="4A4A2F65" w14:textId="77777777">
            <w:pPr>
              <w:rPr>
                <w:lang w:val="en-US"/>
              </w:rPr>
            </w:pPr>
          </w:p>
        </w:tc>
        <w:tc>
          <w:tcPr>
            <w:tcW w:w="567" w:type="dxa"/>
            <w:shd w:val="clear" w:color="auto" w:fill="auto"/>
          </w:tcPr>
          <w:p w:rsidRPr="00861CE7" w:rsidR="002F3F9E" w:rsidP="00310BAB" w:rsidRDefault="002F3F9E" w14:paraId="1B090E1C" w14:textId="77777777">
            <w:r w:rsidRPr="00861CE7">
              <w:t>(ii)</w:t>
            </w:r>
          </w:p>
        </w:tc>
        <w:tc>
          <w:tcPr>
            <w:tcW w:w="6521" w:type="dxa"/>
            <w:shd w:val="clear" w:color="auto" w:fill="auto"/>
          </w:tcPr>
          <w:p w:rsidRPr="00861CE7" w:rsidR="002F3F9E" w:rsidP="00310BAB" w:rsidRDefault="002F3F9E" w14:paraId="456F0889" w14:textId="6445D7B3">
            <w:pPr>
              <w:rPr>
                <w:lang w:val="en-US"/>
              </w:rPr>
            </w:pPr>
            <w:r w:rsidRPr="00861CE7">
              <w:rPr>
                <w:lang w:val="en-US"/>
              </w:rPr>
              <w:t>leased or otherwise obtained under arrangements with financial institutions by the CLIENT</w:t>
            </w:r>
          </w:p>
        </w:tc>
      </w:tr>
      <w:tr w:rsidRPr="00887C35" w:rsidR="002F3F9E" w:rsidTr="08CD3B05" w14:paraId="7B71C997" w14:textId="77777777">
        <w:tc>
          <w:tcPr>
            <w:tcW w:w="850" w:type="dxa"/>
          </w:tcPr>
          <w:p w:rsidRPr="00861CE7" w:rsidR="002F3F9E" w:rsidP="00310BAB" w:rsidRDefault="002F3F9E" w14:paraId="5FEAD567" w14:textId="77777777">
            <w:pPr>
              <w:rPr>
                <w:lang w:val="en-US"/>
              </w:rPr>
            </w:pPr>
          </w:p>
        </w:tc>
        <w:tc>
          <w:tcPr>
            <w:tcW w:w="568" w:type="dxa"/>
            <w:shd w:val="clear" w:color="auto" w:fill="auto"/>
          </w:tcPr>
          <w:p w:rsidRPr="00861CE7" w:rsidR="002F3F9E" w:rsidP="00310BAB" w:rsidRDefault="002F3F9E" w14:paraId="4F09B8B8" w14:textId="77777777">
            <w:pPr>
              <w:rPr>
                <w:lang w:val="en-US"/>
              </w:rPr>
            </w:pPr>
          </w:p>
        </w:tc>
        <w:tc>
          <w:tcPr>
            <w:tcW w:w="7088" w:type="dxa"/>
            <w:gridSpan w:val="2"/>
            <w:shd w:val="clear" w:color="auto" w:fill="auto"/>
          </w:tcPr>
          <w:p w:rsidRPr="00861CE7" w:rsidR="002F3F9E" w:rsidP="00310BAB" w:rsidRDefault="002F3F9E" w14:paraId="43003EB0" w14:textId="77777777">
            <w:pPr>
              <w:rPr>
                <w:lang w:val="en-US"/>
              </w:rPr>
            </w:pPr>
            <w:r w:rsidRPr="00861CE7">
              <w:rPr>
                <w:lang w:val="en-US"/>
              </w:rPr>
              <w:t>which is located at the WORKSITE arising from, relating to or in connection with the performance or non- performance of the CONTRACT; and</w:t>
            </w:r>
          </w:p>
        </w:tc>
      </w:tr>
      <w:tr w:rsidRPr="00887C35" w:rsidR="002F3F9E" w:rsidTr="08CD3B05" w14:paraId="034F9065" w14:textId="77777777">
        <w:tc>
          <w:tcPr>
            <w:tcW w:w="850" w:type="dxa"/>
          </w:tcPr>
          <w:p w:rsidRPr="00861CE7" w:rsidR="002F3F9E" w:rsidP="00310BAB" w:rsidRDefault="002F3F9E" w14:paraId="574F9606" w14:textId="77777777">
            <w:pPr>
              <w:rPr>
                <w:lang w:val="en-US"/>
              </w:rPr>
            </w:pPr>
          </w:p>
        </w:tc>
        <w:tc>
          <w:tcPr>
            <w:tcW w:w="568" w:type="dxa"/>
            <w:shd w:val="clear" w:color="auto" w:fill="auto"/>
          </w:tcPr>
          <w:p w:rsidRPr="00861CE7" w:rsidR="002F3F9E" w:rsidP="00310BAB" w:rsidRDefault="002F3F9E" w14:paraId="233B3AE0" w14:textId="77777777">
            <w:r w:rsidRPr="00861CE7">
              <w:t>(b)</w:t>
            </w:r>
          </w:p>
        </w:tc>
        <w:tc>
          <w:tcPr>
            <w:tcW w:w="7088" w:type="dxa"/>
            <w:gridSpan w:val="2"/>
            <w:shd w:val="clear" w:color="auto" w:fill="auto"/>
          </w:tcPr>
          <w:p w:rsidRPr="00861CE7" w:rsidR="002F3F9E" w:rsidP="00310BAB" w:rsidRDefault="002F3F9E" w14:paraId="324E5CEC" w14:textId="6670D9EC">
            <w:pPr>
              <w:rPr>
                <w:lang w:val="en-US"/>
              </w:rPr>
            </w:pPr>
            <w:r w:rsidRPr="00861CE7">
              <w:rPr>
                <w:lang w:val="en-US"/>
              </w:rPr>
              <w:t xml:space="preserve">personal injury including death or disease to any personnel of the CLIENT and </w:t>
            </w:r>
            <w:r>
              <w:rPr>
                <w:lang w:val="en-US"/>
              </w:rPr>
              <w:t>CLIENT</w:t>
            </w:r>
            <w:r w:rsidRPr="00861CE7">
              <w:rPr>
                <w:lang w:val="en-US"/>
              </w:rPr>
              <w:t xml:space="preserve"> </w:t>
            </w:r>
            <w:r>
              <w:rPr>
                <w:lang w:val="en-US"/>
              </w:rPr>
              <w:t xml:space="preserve">REPRESENTATIVE, </w:t>
            </w:r>
            <w:r w:rsidRPr="00861CE7">
              <w:rPr>
                <w:lang w:val="en-US"/>
              </w:rPr>
              <w:t>including</w:t>
            </w:r>
            <w:r>
              <w:rPr>
                <w:lang w:val="en-US"/>
              </w:rPr>
              <w:t xml:space="preserve"> other</w:t>
            </w:r>
            <w:r w:rsidRPr="00861CE7">
              <w:rPr>
                <w:lang w:val="en-US"/>
              </w:rPr>
              <w:t xml:space="preserve"> temporary hires</w:t>
            </w:r>
            <w:r>
              <w:rPr>
                <w:lang w:val="en-US"/>
              </w:rPr>
              <w:t xml:space="preserve"> of CLIENT</w:t>
            </w:r>
            <w:r w:rsidRPr="00861CE7">
              <w:rPr>
                <w:lang w:val="en-US"/>
              </w:rPr>
              <w:t xml:space="preserve">  arising from, relating to or in connection with the performance or non-performance of the CONTRACT and in so far CONTRACTOR is not liable according to clause 19.1 (c) ; and</w:t>
            </w:r>
          </w:p>
        </w:tc>
      </w:tr>
      <w:tr w:rsidRPr="00887C35" w:rsidR="002F3F9E" w:rsidTr="08CD3B05" w14:paraId="45A4188B" w14:textId="77777777">
        <w:tc>
          <w:tcPr>
            <w:tcW w:w="850" w:type="dxa"/>
          </w:tcPr>
          <w:p w:rsidRPr="00861CE7" w:rsidR="002F3F9E" w:rsidP="00310BAB" w:rsidRDefault="002F3F9E" w14:paraId="1E63312F" w14:textId="77777777">
            <w:pPr>
              <w:rPr>
                <w:lang w:val="en-US"/>
              </w:rPr>
            </w:pPr>
          </w:p>
        </w:tc>
        <w:tc>
          <w:tcPr>
            <w:tcW w:w="568" w:type="dxa"/>
            <w:shd w:val="clear" w:color="auto" w:fill="auto"/>
          </w:tcPr>
          <w:p w:rsidRPr="00861CE7" w:rsidR="002F3F9E" w:rsidP="00310BAB" w:rsidRDefault="002F3F9E" w14:paraId="5E629E48" w14:textId="77777777">
            <w:r w:rsidRPr="00861CE7">
              <w:t>(c)</w:t>
            </w:r>
          </w:p>
        </w:tc>
        <w:tc>
          <w:tcPr>
            <w:tcW w:w="7088" w:type="dxa"/>
            <w:gridSpan w:val="2"/>
            <w:shd w:val="clear" w:color="auto" w:fill="auto"/>
          </w:tcPr>
          <w:p w:rsidRPr="00861CE7" w:rsidR="002F3F9E" w:rsidP="00310BAB" w:rsidRDefault="002F3F9E" w14:paraId="085F2892" w14:textId="4CDC0FD4">
            <w:pPr>
              <w:rPr>
                <w:lang w:val="en-US"/>
              </w:rPr>
            </w:pPr>
            <w:r w:rsidRPr="00861CE7">
              <w:rPr>
                <w:lang w:val="en-US"/>
              </w:rPr>
              <w:t>subject to any other express provisions of the CONTRACT, personal injury including death or disease or loss of or damage to the property of any third party to the extent that any such injury, loss or damage is caused by the negligence or breach of duty (whether statutory or otherwise) of the CLIENT and / or its representatives including temporary hires  . For the purposes of this Clause 19.2(c) “third party” shall mean any party which is not a member of the CONTRACTOR GROUP or CLIENT.</w:t>
            </w:r>
          </w:p>
        </w:tc>
      </w:tr>
      <w:tr w:rsidRPr="00861CE7" w:rsidR="002F3F9E" w:rsidTr="08CD3B05" w14:paraId="55FC1BE8" w14:textId="77777777">
        <w:tc>
          <w:tcPr>
            <w:tcW w:w="850" w:type="dxa"/>
          </w:tcPr>
          <w:p w:rsidRPr="00861CE7" w:rsidR="002F3F9E" w:rsidP="00310BAB" w:rsidRDefault="002F3F9E" w14:paraId="434E6C7B" w14:textId="77777777">
            <w:pPr>
              <w:rPr>
                <w:lang w:val="en-US"/>
              </w:rPr>
            </w:pPr>
          </w:p>
        </w:tc>
        <w:tc>
          <w:tcPr>
            <w:tcW w:w="568" w:type="dxa"/>
            <w:shd w:val="clear" w:color="auto" w:fill="auto"/>
          </w:tcPr>
          <w:p w:rsidRPr="00861CE7" w:rsidR="002F3F9E" w:rsidP="00310BAB" w:rsidRDefault="002F3F9E" w14:paraId="32A4784F" w14:textId="315813CE">
            <w:pPr>
              <w:rPr>
                <w:lang w:val="en-GB"/>
              </w:rPr>
            </w:pPr>
          </w:p>
        </w:tc>
        <w:tc>
          <w:tcPr>
            <w:tcW w:w="7088" w:type="dxa"/>
            <w:gridSpan w:val="2"/>
            <w:shd w:val="clear" w:color="auto" w:fill="auto"/>
          </w:tcPr>
          <w:p w:rsidRPr="00861CE7" w:rsidR="002F3F9E" w:rsidP="00310BAB" w:rsidRDefault="002F3F9E" w14:paraId="6AA84F6E" w14:textId="6C19D226">
            <w:pPr>
              <w:rPr>
                <w:lang w:val="en-US"/>
              </w:rPr>
            </w:pPr>
            <w:r w:rsidRPr="00861CE7">
              <w:rPr>
                <w:lang w:val="en-US"/>
              </w:rPr>
              <w:t>[deleted]</w:t>
            </w:r>
          </w:p>
        </w:tc>
      </w:tr>
      <w:tr w:rsidRPr="00887C35" w:rsidR="002F3F9E" w:rsidTr="08CD3B05" w14:paraId="10F47350" w14:textId="77777777">
        <w:tc>
          <w:tcPr>
            <w:tcW w:w="850" w:type="dxa"/>
          </w:tcPr>
          <w:p w:rsidRPr="00861CE7" w:rsidR="002F3F9E" w:rsidP="00310BAB" w:rsidRDefault="002F3F9E" w14:paraId="43C7712B" w14:textId="77777777">
            <w:r w:rsidRPr="00861CE7">
              <w:t>19.3</w:t>
            </w:r>
          </w:p>
        </w:tc>
        <w:tc>
          <w:tcPr>
            <w:tcW w:w="7656" w:type="dxa"/>
            <w:gridSpan w:val="3"/>
            <w:shd w:val="clear" w:color="auto" w:fill="auto"/>
            <w:hideMark/>
          </w:tcPr>
          <w:p w:rsidRPr="00861CE7" w:rsidR="002F3F9E" w:rsidP="00310BAB" w:rsidRDefault="002F3F9E" w14:paraId="554D48F3" w14:textId="220A3344">
            <w:pPr>
              <w:rPr>
                <w:lang w:val="en-US"/>
              </w:rPr>
            </w:pPr>
            <w:r w:rsidRPr="00861CE7">
              <w:rPr>
                <w:lang w:val="en-US"/>
              </w:rPr>
              <w:t xml:space="preserve">Except as provided by Clause 19.1(a), Clause 19.1(b) and Clause 19.4, the </w:t>
            </w:r>
            <w:r w:rsidR="000C13E5">
              <w:rPr>
                <w:lang w:val="en-US"/>
              </w:rPr>
              <w:t>CONTRACTOR</w:t>
            </w:r>
            <w:r w:rsidRPr="00861CE7" w:rsidR="000C13E5">
              <w:rPr>
                <w:lang w:val="en-US"/>
              </w:rPr>
              <w:t xml:space="preserve"> </w:t>
            </w:r>
            <w:r w:rsidRPr="00861CE7">
              <w:rPr>
                <w:lang w:val="en-US"/>
              </w:rPr>
              <w:t xml:space="preserve">shall save, indemnify, defend and hold harmless the </w:t>
            </w:r>
            <w:r w:rsidR="000C13E5">
              <w:rPr>
                <w:lang w:val="en-US"/>
              </w:rPr>
              <w:t>CLIENT</w:t>
            </w:r>
            <w:r w:rsidRPr="00861CE7">
              <w:rPr>
                <w:lang w:val="en-US"/>
              </w:rPr>
              <w:t xml:space="preserve"> from and against any claim of whatsoever nature arising from pollution emanating from the property of the CLIENT arising from, relating to or in connection with the performance or non-performance of the CONTRACT.</w:t>
            </w:r>
          </w:p>
        </w:tc>
      </w:tr>
      <w:tr w:rsidRPr="00887C35" w:rsidR="002F3F9E" w:rsidTr="08CD3B05" w14:paraId="60C2DBA6" w14:textId="77777777">
        <w:tc>
          <w:tcPr>
            <w:tcW w:w="850" w:type="dxa"/>
          </w:tcPr>
          <w:p w:rsidRPr="00861CE7" w:rsidR="002F3F9E" w:rsidP="00310BAB" w:rsidRDefault="002F3F9E" w14:paraId="0CF88029" w14:textId="77777777">
            <w:r w:rsidRPr="00861CE7">
              <w:t>19.4</w:t>
            </w:r>
          </w:p>
        </w:tc>
        <w:tc>
          <w:tcPr>
            <w:tcW w:w="7656" w:type="dxa"/>
            <w:gridSpan w:val="3"/>
            <w:shd w:val="clear" w:color="auto" w:fill="auto"/>
            <w:hideMark/>
          </w:tcPr>
          <w:p w:rsidRPr="00861CE7" w:rsidR="002F3F9E" w:rsidP="00310BAB" w:rsidRDefault="002F3F9E" w14:paraId="34594BEF" w14:textId="7C5D6E19">
            <w:pPr>
              <w:rPr>
                <w:lang w:val="en-US"/>
              </w:rPr>
            </w:pPr>
            <w:r w:rsidRPr="00861CE7">
              <w:rPr>
                <w:lang w:val="en-US"/>
              </w:rPr>
              <w:t xml:space="preserve">Except as provided by Clause 19.2(a) and Clause 19.2(b) the CONTRACTOR shall save, indemnify, defend and hold harmless the CLIENT and its representatives including temporary hires  from and against any claim of whatsoever nature arising from pollution occurring on the premises of the CONTRACTOR GROUP or originating from the property and equipment of the CONTRACTOR GROUP (including but not limited to marine vessels,  wrecks, debris, sunken or floating equipment or materials) arising from, relating to or in connection with the performance or non-performance of the CONTRACT. </w:t>
            </w:r>
          </w:p>
        </w:tc>
      </w:tr>
      <w:tr w:rsidRPr="00887C35" w:rsidR="002F3F9E" w:rsidTr="08CD3B05" w14:paraId="26E80601" w14:textId="77777777">
        <w:tc>
          <w:tcPr>
            <w:tcW w:w="850" w:type="dxa"/>
          </w:tcPr>
          <w:p w:rsidRPr="00861CE7" w:rsidR="002F3F9E" w:rsidP="00310BAB" w:rsidRDefault="002F3F9E" w14:paraId="2E71689D" w14:textId="77777777">
            <w:r w:rsidRPr="00861CE7">
              <w:t>19.5</w:t>
            </w:r>
          </w:p>
        </w:tc>
        <w:tc>
          <w:tcPr>
            <w:tcW w:w="7656" w:type="dxa"/>
            <w:gridSpan w:val="3"/>
            <w:shd w:val="clear" w:color="auto" w:fill="auto"/>
            <w:hideMark/>
          </w:tcPr>
          <w:p w:rsidRPr="00861CE7" w:rsidR="002F3F9E" w:rsidP="00310BAB" w:rsidRDefault="002F3F9E" w14:paraId="4FC72BCC" w14:textId="2755B057">
            <w:pPr>
              <w:rPr>
                <w:lang w:val="en-US"/>
              </w:rPr>
            </w:pPr>
            <w:r w:rsidRPr="00861CE7">
              <w:rPr>
                <w:lang w:val="en-US"/>
              </w:rPr>
              <w:t>All exclusions and indemnities given under this Clause</w:t>
            </w:r>
            <w:r w:rsidR="00905639">
              <w:rPr>
                <w:lang w:val="en-US"/>
              </w:rPr>
              <w:t xml:space="preserve"> 19</w:t>
            </w:r>
            <w:r w:rsidRPr="00861CE7">
              <w:rPr>
                <w:lang w:val="en-US"/>
              </w:rPr>
              <w:t xml:space="preserve"> (save for those under Clauses 19.1(c) and 19.2(c)) shall apply irrespective of cause and notwithstanding the negligence or breach of duty (whether statutory or otherwise) of the indemnified PARTY or any other entity or party and shall apply irrespective of any claim in tort, under contract or otherwise at law.</w:t>
            </w:r>
          </w:p>
        </w:tc>
      </w:tr>
      <w:tr w:rsidRPr="00887C35" w:rsidR="002F3F9E" w:rsidTr="08CD3B05" w14:paraId="71DF9CF6" w14:textId="77777777">
        <w:tc>
          <w:tcPr>
            <w:tcW w:w="850" w:type="dxa"/>
          </w:tcPr>
          <w:p w:rsidRPr="00861CE7" w:rsidR="002F3F9E" w:rsidP="00310BAB" w:rsidRDefault="002F3F9E" w14:paraId="2E3B267C" w14:textId="77777777">
            <w:r w:rsidRPr="00861CE7">
              <w:t>19.6</w:t>
            </w:r>
          </w:p>
        </w:tc>
        <w:tc>
          <w:tcPr>
            <w:tcW w:w="7656" w:type="dxa"/>
            <w:gridSpan w:val="3"/>
            <w:shd w:val="clear" w:color="auto" w:fill="auto"/>
            <w:hideMark/>
          </w:tcPr>
          <w:p w:rsidRPr="00861CE7" w:rsidR="002F3F9E" w:rsidP="00310BAB" w:rsidRDefault="002F3F9E" w14:paraId="2E403FE2" w14:textId="77777777">
            <w:pPr>
              <w:rPr>
                <w:lang w:val="en-US"/>
              </w:rPr>
            </w:pPr>
            <w:r w:rsidRPr="00861CE7">
              <w:rPr>
                <w:lang w:val="en-US"/>
              </w:rPr>
              <w:t>If either PARTY becomes aware of any incident likely to give rise to a claim under the above indemnities, it shall notify the other and both PARTIES shall co-operate fully in investigating the incident.</w:t>
            </w:r>
          </w:p>
        </w:tc>
      </w:tr>
      <w:tr w:rsidRPr="00887C35" w:rsidR="002F3F9E" w:rsidTr="08CD3B05" w14:paraId="1A49DFA8" w14:textId="77777777">
        <w:tc>
          <w:tcPr>
            <w:tcW w:w="850" w:type="dxa"/>
          </w:tcPr>
          <w:p w:rsidRPr="00861CE7" w:rsidR="002F3F9E" w:rsidP="00310BAB" w:rsidRDefault="002F3F9E" w14:paraId="2A957DBC" w14:textId="77777777">
            <w:r w:rsidRPr="00861CE7">
              <w:t>19.7</w:t>
            </w:r>
          </w:p>
        </w:tc>
        <w:tc>
          <w:tcPr>
            <w:tcW w:w="7656" w:type="dxa"/>
            <w:gridSpan w:val="3"/>
            <w:shd w:val="clear" w:color="auto" w:fill="auto"/>
            <w:hideMark/>
          </w:tcPr>
          <w:p w:rsidRPr="00861CE7" w:rsidR="002F3F9E" w:rsidP="00310BAB" w:rsidRDefault="002F3F9E" w14:paraId="44054C38" w14:textId="3F495B47">
            <w:pPr>
              <w:rPr>
                <w:lang w:val="en-US"/>
              </w:rPr>
            </w:pPr>
            <w:r w:rsidRPr="00861CE7">
              <w:rPr>
                <w:lang w:val="en-US"/>
              </w:rPr>
              <w:t>The indemnities given by the PARTIES under this CONTRACT are full and primary, and shall apply irrespective of whether the indemnified PARTY has, or has not, insurance in place relating to any claims, losses, damages or costs in respect of the subject matter of any indemnity given under this CONTRACT.</w:t>
            </w:r>
          </w:p>
        </w:tc>
      </w:tr>
      <w:tr w:rsidRPr="00887C35" w:rsidR="002F3F9E" w:rsidTr="08CD3B05" w14:paraId="05931553" w14:textId="77777777">
        <w:tc>
          <w:tcPr>
            <w:tcW w:w="850" w:type="dxa"/>
          </w:tcPr>
          <w:p w:rsidRPr="00861CE7" w:rsidR="002F3F9E" w:rsidP="00310BAB" w:rsidRDefault="002F3F9E" w14:paraId="1F15E54F" w14:textId="77777777">
            <w:r w:rsidRPr="00861CE7">
              <w:t>19.8</w:t>
            </w:r>
          </w:p>
        </w:tc>
        <w:tc>
          <w:tcPr>
            <w:tcW w:w="7656" w:type="dxa"/>
            <w:gridSpan w:val="3"/>
            <w:shd w:val="clear" w:color="auto" w:fill="auto"/>
            <w:hideMark/>
          </w:tcPr>
          <w:p w:rsidRPr="00861CE7" w:rsidR="002F3F9E" w:rsidP="00310BAB" w:rsidRDefault="002F3F9E" w14:paraId="260AC0CC" w14:textId="7C3F8A88">
            <w:pPr>
              <w:rPr>
                <w:lang w:val="en-US"/>
              </w:rPr>
            </w:pPr>
            <w:r w:rsidRPr="00861CE7">
              <w:rPr>
                <w:lang w:val="en-US"/>
              </w:rPr>
              <w:t>Each PARTY expressly agrees that the indemnities set out in this Clause do not extend to criminal sanctions imposed upon it, arising from, relating to or in connection with the performance or non-performance of the CONTRACT.</w:t>
            </w:r>
          </w:p>
        </w:tc>
      </w:tr>
      <w:tr w:rsidRPr="00887C35" w:rsidR="002F3F9E" w:rsidTr="08CD3B05" w14:paraId="25A55230" w14:textId="77777777">
        <w:tc>
          <w:tcPr>
            <w:tcW w:w="850" w:type="dxa"/>
          </w:tcPr>
          <w:p w:rsidRPr="00861CE7" w:rsidR="002F3F9E" w:rsidP="00310BAB" w:rsidRDefault="002F3F9E" w14:paraId="76A5C201" w14:textId="77777777">
            <w:pPr>
              <w:rPr>
                <w:lang w:val="en-US"/>
              </w:rPr>
            </w:pPr>
          </w:p>
        </w:tc>
        <w:tc>
          <w:tcPr>
            <w:tcW w:w="7656" w:type="dxa"/>
            <w:gridSpan w:val="3"/>
            <w:shd w:val="clear" w:color="auto" w:fill="auto"/>
            <w:hideMark/>
          </w:tcPr>
          <w:p w:rsidRPr="00861CE7" w:rsidR="002F3F9E" w:rsidP="00310BAB" w:rsidRDefault="002F3F9E" w14:paraId="50108AB0" w14:textId="77777777">
            <w:pPr>
              <w:rPr>
                <w:lang w:val="en-US"/>
              </w:rPr>
            </w:pPr>
          </w:p>
        </w:tc>
      </w:tr>
      <w:tr w:rsidRPr="00861CE7" w:rsidR="002F3F9E" w:rsidTr="08CD3B05" w14:paraId="32AF951E" w14:textId="77777777">
        <w:tc>
          <w:tcPr>
            <w:tcW w:w="8506" w:type="dxa"/>
            <w:gridSpan w:val="4"/>
          </w:tcPr>
          <w:p w:rsidRPr="00861CE7" w:rsidR="002F3F9E" w:rsidP="00310BAB" w:rsidRDefault="002F3F9E" w14:paraId="524EC385" w14:textId="21880CD4">
            <w:pPr>
              <w:pStyle w:val="Kop1"/>
            </w:pPr>
            <w:bookmarkStart w:name="_Toc397584929" w:id="65"/>
            <w:bookmarkStart w:name="_Toc479107404" w:id="66"/>
            <w:r w:rsidRPr="00861CE7">
              <w:t>20 INSURANCE BY CONTRACTOR</w:t>
            </w:r>
            <w:bookmarkEnd w:id="65"/>
            <w:bookmarkEnd w:id="66"/>
          </w:p>
        </w:tc>
      </w:tr>
      <w:tr w:rsidRPr="00887C35" w:rsidR="002F3F9E" w:rsidTr="08CD3B05" w14:paraId="5BF89C36" w14:textId="77777777">
        <w:tc>
          <w:tcPr>
            <w:tcW w:w="850" w:type="dxa"/>
          </w:tcPr>
          <w:p w:rsidRPr="00861CE7" w:rsidR="002F3F9E" w:rsidP="00310BAB" w:rsidRDefault="002F3F9E" w14:paraId="14F86489" w14:textId="77777777">
            <w:r w:rsidRPr="00861CE7">
              <w:lastRenderedPageBreak/>
              <w:t>20.1</w:t>
            </w:r>
          </w:p>
        </w:tc>
        <w:tc>
          <w:tcPr>
            <w:tcW w:w="7656" w:type="dxa"/>
            <w:gridSpan w:val="3"/>
            <w:shd w:val="clear" w:color="auto" w:fill="auto"/>
            <w:hideMark/>
          </w:tcPr>
          <w:p w:rsidRPr="00861CE7" w:rsidR="002F3F9E" w:rsidP="00310BAB" w:rsidRDefault="002F3F9E" w14:paraId="18359DEF" w14:textId="5A009267">
            <w:pPr>
              <w:rPr>
                <w:lang w:val="en-US"/>
              </w:rPr>
            </w:pPr>
            <w:r w:rsidRPr="00861CE7">
              <w:rPr>
                <w:lang w:val="en-US"/>
              </w:rPr>
              <w:t>The CONTRACTOR shall arrange as a minimum the insurances set out in this Clause</w:t>
            </w:r>
            <w:r w:rsidR="007B04A2">
              <w:rPr>
                <w:lang w:val="en-US"/>
              </w:rPr>
              <w:t xml:space="preserve"> 20</w:t>
            </w:r>
            <w:r w:rsidRPr="00861CE7">
              <w:rPr>
                <w:lang w:val="en-US"/>
              </w:rPr>
              <w:t xml:space="preserve"> and ensure that they are in full force and effect throughout the life of the CONTRACT. All such insurances shall be placed with reputable and substantial insurers, satisfactory to the CLIENT, and shall for all insurances (including insurances provided by SUBCONTRACTORS) other than Employers’ Liability Insurance/Workmen’s Compensation to the extent of the liabilities assumed by the CONTRACTOR under the CONTRACT, include the CLIENT and its representatives including temporary hires, </w:t>
            </w:r>
            <w:r w:rsidRPr="00861CE7" w:rsidR="00905639">
              <w:rPr>
                <w:lang w:val="en-US"/>
              </w:rPr>
              <w:t xml:space="preserve">CO-VENTURERS </w:t>
            </w:r>
            <w:r w:rsidRPr="00861CE7">
              <w:rPr>
                <w:lang w:val="en-US"/>
              </w:rPr>
              <w:t xml:space="preserve">and its and their respective AFFILIATES as additional assureds </w:t>
            </w:r>
            <w:r w:rsidRPr="00861CE7">
              <w:rPr>
                <w:rFonts w:cs="Calibri"/>
                <w:color w:val="000000"/>
                <w:szCs w:val="18"/>
                <w:lang w:val="en-US"/>
              </w:rPr>
              <w:t>or otherwise protected on an indemnity to principals basis</w:t>
            </w:r>
            <w:r w:rsidRPr="00861CE7">
              <w:rPr>
                <w:lang w:val="en-US"/>
              </w:rPr>
              <w:t>. All insurances required under this Clause</w:t>
            </w:r>
            <w:r w:rsidR="007B04A2">
              <w:rPr>
                <w:lang w:val="en-US"/>
              </w:rPr>
              <w:t xml:space="preserve"> 20</w:t>
            </w:r>
            <w:r w:rsidRPr="00861CE7">
              <w:rPr>
                <w:lang w:val="en-US"/>
              </w:rPr>
              <w:t xml:space="preserve"> shall be endorsed to provide that underwriters waive any rights of recourse, including in particular subrogation rights against the CLIENT and its representatives including temporary hires, </w:t>
            </w:r>
            <w:r w:rsidRPr="00861CE7" w:rsidR="007124D4">
              <w:rPr>
                <w:lang w:val="en-US"/>
              </w:rPr>
              <w:t xml:space="preserve">CO-VENTURERS </w:t>
            </w:r>
            <w:r w:rsidRPr="00861CE7">
              <w:rPr>
                <w:lang w:val="en-US"/>
              </w:rPr>
              <w:t xml:space="preserve">and its and their respective AFFILIATES in relation to the CONTRACT to the extent of the liabilities assumed by the CONTRACTOR under the CONTRACT. Such insurances shall also where possible, provide that the CLIENT shall be given not less than thirty (30) days’ notice of cancellation of or material change to cover. The provisions of this Clause </w:t>
            </w:r>
            <w:r w:rsidR="007B04A2">
              <w:rPr>
                <w:lang w:val="en-US"/>
              </w:rPr>
              <w:t xml:space="preserve">20 </w:t>
            </w:r>
            <w:r w:rsidRPr="00861CE7">
              <w:rPr>
                <w:lang w:val="en-US"/>
              </w:rPr>
              <w:t>shall in no way limit the liability of the CONTRACTOR under the CONTRACT.</w:t>
            </w:r>
          </w:p>
        </w:tc>
      </w:tr>
      <w:tr w:rsidRPr="00887C35" w:rsidR="002F3F9E" w:rsidTr="08CD3B05" w14:paraId="73357E74" w14:textId="77777777">
        <w:tc>
          <w:tcPr>
            <w:tcW w:w="850" w:type="dxa"/>
          </w:tcPr>
          <w:p w:rsidRPr="00861CE7" w:rsidR="002F3F9E" w:rsidP="00310BAB" w:rsidRDefault="002F3F9E" w14:paraId="6B8D9AE8" w14:textId="77777777">
            <w:r w:rsidRPr="00861CE7">
              <w:t>20.2</w:t>
            </w:r>
          </w:p>
        </w:tc>
        <w:tc>
          <w:tcPr>
            <w:tcW w:w="7656" w:type="dxa"/>
            <w:gridSpan w:val="3"/>
            <w:shd w:val="clear" w:color="auto" w:fill="auto"/>
            <w:hideMark/>
          </w:tcPr>
          <w:p w:rsidRPr="00861CE7" w:rsidR="002F3F9E" w:rsidP="00310BAB" w:rsidRDefault="002F3F9E" w14:paraId="327CA793" w14:textId="77777777">
            <w:pPr>
              <w:rPr>
                <w:lang w:val="en-US"/>
              </w:rPr>
            </w:pPr>
            <w:r w:rsidRPr="00861CE7">
              <w:rPr>
                <w:lang w:val="en-US"/>
              </w:rPr>
              <w:t>The insurances required to be effected under Clause 20.1 shall be as follows (to the extent that they are relevant to the WORK):</w:t>
            </w:r>
          </w:p>
        </w:tc>
      </w:tr>
      <w:tr w:rsidRPr="00887C35" w:rsidR="002F3F9E" w:rsidTr="08CD3B05" w14:paraId="4A2AC733" w14:textId="77777777">
        <w:tc>
          <w:tcPr>
            <w:tcW w:w="850" w:type="dxa"/>
          </w:tcPr>
          <w:p w:rsidRPr="00861CE7" w:rsidR="002F3F9E" w:rsidP="00310BAB" w:rsidRDefault="002F3F9E" w14:paraId="66410FFD" w14:textId="77777777">
            <w:pPr>
              <w:rPr>
                <w:lang w:val="en-US"/>
              </w:rPr>
            </w:pPr>
          </w:p>
        </w:tc>
        <w:tc>
          <w:tcPr>
            <w:tcW w:w="568" w:type="dxa"/>
            <w:shd w:val="clear" w:color="auto" w:fill="auto"/>
          </w:tcPr>
          <w:p w:rsidRPr="00861CE7" w:rsidR="002F3F9E" w:rsidP="00310BAB" w:rsidRDefault="002F3F9E" w14:paraId="690F53D2" w14:textId="77777777">
            <w:r w:rsidRPr="00861CE7">
              <w:t>(a)</w:t>
            </w:r>
          </w:p>
        </w:tc>
        <w:tc>
          <w:tcPr>
            <w:tcW w:w="7088" w:type="dxa"/>
            <w:gridSpan w:val="2"/>
            <w:shd w:val="clear" w:color="auto" w:fill="auto"/>
          </w:tcPr>
          <w:p w:rsidRPr="00861CE7" w:rsidR="002F3F9E" w:rsidP="00310BAB" w:rsidRDefault="002F3F9E" w14:paraId="0C0F833F" w14:textId="2F720E7B">
            <w:pPr>
              <w:rPr>
                <w:lang w:val="en-US"/>
              </w:rPr>
            </w:pPr>
            <w:r w:rsidRPr="00861CE7">
              <w:rPr>
                <w:lang w:val="en-US"/>
              </w:rPr>
              <w:t>Employers’ Liability and/or (where the jurisdiction of where the WORK is to be performed or under which the employees employed requires the same) Workmen’s Compensation insurance covering personal injury to or death of the employees of the CONTRACTOR engaged in the performance of the WORK to the minimum value required by any applicable legislation including extended cover (where required) for working offshore or such greater sum as is set out in Section I;</w:t>
            </w:r>
          </w:p>
        </w:tc>
      </w:tr>
      <w:tr w:rsidRPr="00887C35" w:rsidR="002F3F9E" w:rsidTr="08CD3B05" w14:paraId="47FE9CED" w14:textId="77777777">
        <w:tc>
          <w:tcPr>
            <w:tcW w:w="850" w:type="dxa"/>
          </w:tcPr>
          <w:p w:rsidRPr="00861CE7" w:rsidR="002F3F9E" w:rsidP="00310BAB" w:rsidRDefault="002F3F9E" w14:paraId="6628DC06" w14:textId="77777777">
            <w:pPr>
              <w:rPr>
                <w:lang w:val="en-US"/>
              </w:rPr>
            </w:pPr>
          </w:p>
        </w:tc>
        <w:tc>
          <w:tcPr>
            <w:tcW w:w="568" w:type="dxa"/>
            <w:shd w:val="clear" w:color="auto" w:fill="auto"/>
          </w:tcPr>
          <w:p w:rsidRPr="00861CE7" w:rsidR="002F3F9E" w:rsidP="00310BAB" w:rsidRDefault="002F3F9E" w14:paraId="488DAC9E" w14:textId="77777777">
            <w:r w:rsidRPr="00861CE7">
              <w:t>(b)</w:t>
            </w:r>
          </w:p>
        </w:tc>
        <w:tc>
          <w:tcPr>
            <w:tcW w:w="7088" w:type="dxa"/>
            <w:gridSpan w:val="2"/>
            <w:shd w:val="clear" w:color="auto" w:fill="auto"/>
          </w:tcPr>
          <w:p w:rsidRPr="00861CE7" w:rsidR="002F3F9E" w:rsidP="00310BAB" w:rsidRDefault="002F3F9E" w14:paraId="7E240C73" w14:textId="7EFD4446">
            <w:pPr>
              <w:rPr>
                <w:lang w:val="en-US"/>
              </w:rPr>
            </w:pPr>
            <w:r w:rsidRPr="00861CE7">
              <w:rPr>
                <w:lang w:val="en-US"/>
              </w:rPr>
              <w:t>General Third Party Liability insurance for any incident or series of incidents covering the operations of the CONTRACTOR in the performance of the CONTRACT, in an amount not less than that set out in Section I;</w:t>
            </w:r>
          </w:p>
        </w:tc>
      </w:tr>
      <w:tr w:rsidRPr="00887C35" w:rsidR="002F3F9E" w:rsidTr="08CD3B05" w14:paraId="13F8362D" w14:textId="77777777">
        <w:tc>
          <w:tcPr>
            <w:tcW w:w="850" w:type="dxa"/>
          </w:tcPr>
          <w:p w:rsidRPr="00861CE7" w:rsidR="002F3F9E" w:rsidP="00310BAB" w:rsidRDefault="002F3F9E" w14:paraId="0DD70166" w14:textId="77777777">
            <w:pPr>
              <w:rPr>
                <w:lang w:val="en-US"/>
              </w:rPr>
            </w:pPr>
          </w:p>
        </w:tc>
        <w:tc>
          <w:tcPr>
            <w:tcW w:w="568" w:type="dxa"/>
            <w:shd w:val="clear" w:color="auto" w:fill="auto"/>
          </w:tcPr>
          <w:p w:rsidRPr="00861CE7" w:rsidR="002F3F9E" w:rsidP="00310BAB" w:rsidRDefault="002F3F9E" w14:paraId="0C5D5C9B" w14:textId="77777777">
            <w:r w:rsidRPr="00861CE7">
              <w:t>(c)</w:t>
            </w:r>
          </w:p>
        </w:tc>
        <w:tc>
          <w:tcPr>
            <w:tcW w:w="7088" w:type="dxa"/>
            <w:gridSpan w:val="2"/>
            <w:shd w:val="clear" w:color="auto" w:fill="auto"/>
          </w:tcPr>
          <w:p w:rsidRPr="00861CE7" w:rsidR="002F3F9E" w:rsidP="00310BAB" w:rsidRDefault="002F3F9E" w14:paraId="74B662C6" w14:textId="77777777">
            <w:pPr>
              <w:rPr>
                <w:lang w:val="en-US"/>
              </w:rPr>
            </w:pPr>
            <w:r w:rsidRPr="00861CE7">
              <w:rPr>
                <w:lang w:val="en-US"/>
              </w:rPr>
              <w:t>Third Party and Passenger Liability insurance and other motor insurance as required by applicable jurisdiction;</w:t>
            </w:r>
          </w:p>
        </w:tc>
      </w:tr>
      <w:tr w:rsidRPr="00887C35" w:rsidR="002F3F9E" w:rsidTr="08CD3B05" w14:paraId="5A42AD44" w14:textId="77777777">
        <w:tc>
          <w:tcPr>
            <w:tcW w:w="850" w:type="dxa"/>
          </w:tcPr>
          <w:p w:rsidRPr="00861CE7" w:rsidR="002F3F9E" w:rsidP="00310BAB" w:rsidRDefault="002F3F9E" w14:paraId="344313B9" w14:textId="77777777">
            <w:pPr>
              <w:rPr>
                <w:lang w:val="en-US"/>
              </w:rPr>
            </w:pPr>
          </w:p>
        </w:tc>
        <w:tc>
          <w:tcPr>
            <w:tcW w:w="568" w:type="dxa"/>
            <w:shd w:val="clear" w:color="auto" w:fill="auto"/>
          </w:tcPr>
          <w:p w:rsidRPr="00861CE7" w:rsidR="002F3F9E" w:rsidP="00310BAB" w:rsidRDefault="002F3F9E" w14:paraId="0C585C9A" w14:textId="77777777">
            <w:r w:rsidRPr="00861CE7">
              <w:t>(d)</w:t>
            </w:r>
          </w:p>
        </w:tc>
        <w:tc>
          <w:tcPr>
            <w:tcW w:w="7088" w:type="dxa"/>
            <w:gridSpan w:val="2"/>
            <w:shd w:val="clear" w:color="auto" w:fill="auto"/>
          </w:tcPr>
          <w:p w:rsidRPr="00861CE7" w:rsidR="002F3F9E" w:rsidP="00310BAB" w:rsidRDefault="002F3F9E" w14:paraId="34E542DB" w14:textId="77777777">
            <w:pPr>
              <w:rPr>
                <w:lang w:val="en-US"/>
              </w:rPr>
            </w:pPr>
            <w:r w:rsidRPr="00861CE7">
              <w:rPr>
                <w:lang w:val="en-US"/>
              </w:rPr>
              <w:t>Marine Hull and Machinery Insurance and, to the extent not provided in (e) below, collision liability in respect of all vessels used by CONTRACTOR GROUP in the performance of the WORK in an amount not less than that set out in Section I.</w:t>
            </w:r>
          </w:p>
        </w:tc>
      </w:tr>
      <w:tr w:rsidRPr="00887C35" w:rsidR="002F3F9E" w:rsidTr="08CD3B05" w14:paraId="4901B6B7" w14:textId="77777777">
        <w:tc>
          <w:tcPr>
            <w:tcW w:w="850" w:type="dxa"/>
          </w:tcPr>
          <w:p w:rsidRPr="00861CE7" w:rsidR="002F3F9E" w:rsidP="00310BAB" w:rsidRDefault="002F3F9E" w14:paraId="4AFDDE26" w14:textId="77777777">
            <w:pPr>
              <w:rPr>
                <w:lang w:val="en-US"/>
              </w:rPr>
            </w:pPr>
          </w:p>
        </w:tc>
        <w:tc>
          <w:tcPr>
            <w:tcW w:w="568" w:type="dxa"/>
            <w:shd w:val="clear" w:color="auto" w:fill="auto"/>
          </w:tcPr>
          <w:p w:rsidRPr="00861CE7" w:rsidR="002F3F9E" w:rsidP="00310BAB" w:rsidRDefault="002F3F9E" w14:paraId="0840267C" w14:textId="77777777">
            <w:r w:rsidRPr="00861CE7">
              <w:t>(e)</w:t>
            </w:r>
          </w:p>
        </w:tc>
        <w:tc>
          <w:tcPr>
            <w:tcW w:w="7088" w:type="dxa"/>
            <w:gridSpan w:val="2"/>
            <w:shd w:val="clear" w:color="auto" w:fill="auto"/>
          </w:tcPr>
          <w:p w:rsidRPr="00861CE7" w:rsidR="002F3F9E" w:rsidP="00310BAB" w:rsidRDefault="002F3F9E" w14:paraId="20110BE3" w14:textId="3085B0A3">
            <w:pPr>
              <w:rPr>
                <w:lang w:val="en-US"/>
              </w:rPr>
            </w:pPr>
            <w:r w:rsidRPr="00861CE7">
              <w:rPr>
                <w:lang w:val="en-US"/>
              </w:rPr>
              <w:t xml:space="preserve">Protection and Indemnity Insurance including wreck and debris removal and oil pollution liability in respect of all vessels, craft or equipment owned, leased or hired by the CONTRACTOR GROUP in performance of the WORK in amounts not less than those set out in </w:t>
            </w:r>
            <w:r w:rsidRPr="004F67B7">
              <w:rPr>
                <w:lang w:val="en-US"/>
              </w:rPr>
              <w:t>Section I.</w:t>
            </w:r>
          </w:p>
        </w:tc>
      </w:tr>
      <w:tr w:rsidRPr="00887C35" w:rsidR="002F3F9E" w:rsidTr="08CD3B05" w14:paraId="46131A58" w14:textId="77777777">
        <w:tc>
          <w:tcPr>
            <w:tcW w:w="850" w:type="dxa"/>
          </w:tcPr>
          <w:p w:rsidRPr="00861CE7" w:rsidR="002F3F9E" w:rsidP="00310BAB" w:rsidRDefault="002F3F9E" w14:paraId="61CB6D9C" w14:textId="77777777">
            <w:pPr>
              <w:rPr>
                <w:lang w:val="en-US"/>
              </w:rPr>
            </w:pPr>
          </w:p>
        </w:tc>
        <w:tc>
          <w:tcPr>
            <w:tcW w:w="568" w:type="dxa"/>
            <w:shd w:val="clear" w:color="auto" w:fill="auto"/>
          </w:tcPr>
          <w:p w:rsidRPr="00861CE7" w:rsidR="002F3F9E" w:rsidP="00310BAB" w:rsidRDefault="002F3F9E" w14:paraId="5438DF6C" w14:textId="55312C50">
            <w:r w:rsidRPr="00861CE7">
              <w:t>(f)</w:t>
            </w:r>
          </w:p>
        </w:tc>
        <w:tc>
          <w:tcPr>
            <w:tcW w:w="7088" w:type="dxa"/>
            <w:gridSpan w:val="2"/>
            <w:shd w:val="clear" w:color="auto" w:fill="auto"/>
          </w:tcPr>
          <w:p w:rsidRPr="00861CE7" w:rsidR="002F3F9E" w:rsidP="00310BAB" w:rsidRDefault="002F3F9E" w14:paraId="24E025B3" w14:textId="276FC0D5">
            <w:pPr>
              <w:rPr>
                <w:lang w:val="en-US"/>
              </w:rPr>
            </w:pPr>
            <w:r w:rsidRPr="00861CE7">
              <w:rPr>
                <w:lang w:val="en-US"/>
              </w:rPr>
              <w:t>such further insurances (if any) as set out in Section I.</w:t>
            </w:r>
          </w:p>
        </w:tc>
      </w:tr>
      <w:tr w:rsidRPr="00887C35" w:rsidR="002F3F9E" w:rsidTr="08CD3B05" w14:paraId="0ED98769" w14:textId="77777777">
        <w:tc>
          <w:tcPr>
            <w:tcW w:w="850" w:type="dxa"/>
          </w:tcPr>
          <w:p w:rsidRPr="00861CE7" w:rsidR="002F3F9E" w:rsidP="00310BAB" w:rsidRDefault="002F3F9E" w14:paraId="65E68566" w14:textId="77777777">
            <w:r w:rsidRPr="00861CE7">
              <w:t>20.3</w:t>
            </w:r>
          </w:p>
        </w:tc>
        <w:tc>
          <w:tcPr>
            <w:tcW w:w="7656" w:type="dxa"/>
            <w:gridSpan w:val="3"/>
            <w:shd w:val="clear" w:color="auto" w:fill="auto"/>
            <w:hideMark/>
          </w:tcPr>
          <w:p w:rsidRPr="00861CE7" w:rsidR="002F3F9E" w:rsidP="00310BAB" w:rsidRDefault="002F3F9E" w14:paraId="57987551" w14:textId="0545855F">
            <w:pPr>
              <w:rPr>
                <w:lang w:val="en-US"/>
              </w:rPr>
            </w:pPr>
            <w:r w:rsidRPr="00861CE7">
              <w:rPr>
                <w:lang w:val="en-US"/>
              </w:rPr>
              <w:t xml:space="preserve">The CONTRACTOR shall supply the CLIENT with evidence of such insurances on demand. </w:t>
            </w:r>
          </w:p>
        </w:tc>
      </w:tr>
      <w:tr w:rsidRPr="00887C35" w:rsidR="002F3F9E" w:rsidTr="08CD3B05" w14:paraId="5F7C0BAA" w14:textId="77777777">
        <w:tc>
          <w:tcPr>
            <w:tcW w:w="850" w:type="dxa"/>
          </w:tcPr>
          <w:p w:rsidRPr="00861CE7" w:rsidR="002F3F9E" w:rsidP="00310BAB" w:rsidRDefault="002F3F9E" w14:paraId="4A2C7899" w14:textId="77777777">
            <w:r w:rsidRPr="00861CE7">
              <w:t>20.4</w:t>
            </w:r>
          </w:p>
        </w:tc>
        <w:tc>
          <w:tcPr>
            <w:tcW w:w="7656" w:type="dxa"/>
            <w:gridSpan w:val="3"/>
            <w:shd w:val="clear" w:color="auto" w:fill="auto"/>
            <w:hideMark/>
          </w:tcPr>
          <w:p w:rsidRPr="00861CE7" w:rsidR="002F3F9E" w:rsidP="00310BAB" w:rsidRDefault="002F3F9E" w14:paraId="271B5AED" w14:textId="77777777">
            <w:pPr>
              <w:rPr>
                <w:lang w:val="en-US"/>
              </w:rPr>
            </w:pPr>
            <w:r w:rsidRPr="00861CE7">
              <w:rPr>
                <w:lang w:val="en-US"/>
              </w:rPr>
              <w:t xml:space="preserve">The CONTRACTOR shall procure that its SUBCONTRACTORS are insured to appropriate levels as may be relevant to their work. </w:t>
            </w:r>
          </w:p>
        </w:tc>
      </w:tr>
      <w:tr w:rsidRPr="00887C35" w:rsidR="002F3F9E" w:rsidTr="08CD3B05" w14:paraId="46DF2FBB" w14:textId="77777777">
        <w:tc>
          <w:tcPr>
            <w:tcW w:w="850" w:type="dxa"/>
          </w:tcPr>
          <w:p w:rsidRPr="00861CE7" w:rsidR="002F3F9E" w:rsidP="00310BAB" w:rsidRDefault="002F3F9E" w14:paraId="34D8633B" w14:textId="77777777">
            <w:pPr>
              <w:rPr>
                <w:lang w:val="en-US"/>
              </w:rPr>
            </w:pPr>
          </w:p>
        </w:tc>
        <w:tc>
          <w:tcPr>
            <w:tcW w:w="7656" w:type="dxa"/>
            <w:gridSpan w:val="3"/>
            <w:shd w:val="clear" w:color="auto" w:fill="auto"/>
            <w:hideMark/>
          </w:tcPr>
          <w:p w:rsidRPr="00861CE7" w:rsidR="002F3F9E" w:rsidP="00310BAB" w:rsidRDefault="002F3F9E" w14:paraId="6C63AC8B" w14:textId="77777777">
            <w:pPr>
              <w:rPr>
                <w:lang w:val="en-US"/>
              </w:rPr>
            </w:pPr>
          </w:p>
        </w:tc>
      </w:tr>
      <w:tr w:rsidRPr="00861CE7" w:rsidR="002F3F9E" w:rsidTr="08CD3B05" w14:paraId="0548F066" w14:textId="77777777">
        <w:tc>
          <w:tcPr>
            <w:tcW w:w="8506" w:type="dxa"/>
            <w:gridSpan w:val="4"/>
          </w:tcPr>
          <w:p w:rsidRPr="00861CE7" w:rsidR="002F3F9E" w:rsidP="00310BAB" w:rsidRDefault="002F3F9E" w14:paraId="7B36EDAD" w14:textId="0074B9D8">
            <w:pPr>
              <w:pStyle w:val="Kop1"/>
            </w:pPr>
            <w:bookmarkStart w:name="_Toc397584930" w:id="67"/>
            <w:bookmarkStart w:name="_Toc479107405" w:id="68"/>
            <w:r w:rsidRPr="00861CE7">
              <w:lastRenderedPageBreak/>
              <w:t>21 CONSEQUENTIAL LOSS</w:t>
            </w:r>
            <w:bookmarkEnd w:id="67"/>
            <w:bookmarkEnd w:id="68"/>
          </w:p>
        </w:tc>
      </w:tr>
      <w:tr w:rsidRPr="00887C35" w:rsidR="007A36CE" w:rsidTr="08CD3B05" w14:paraId="768EB11A" w14:textId="77777777">
        <w:tc>
          <w:tcPr>
            <w:tcW w:w="433" w:type="dxa"/>
          </w:tcPr>
          <w:p w:rsidRPr="007A36CE" w:rsidR="007A36CE" w:rsidP="00310BAB" w:rsidRDefault="007A36CE" w14:paraId="72D3612E" w14:textId="77777777"/>
        </w:tc>
        <w:tc>
          <w:tcPr>
            <w:tcW w:w="7656" w:type="dxa"/>
            <w:gridSpan w:val="3"/>
            <w:shd w:val="clear" w:color="auto" w:fill="auto"/>
            <w:hideMark/>
          </w:tcPr>
          <w:p w:rsidRPr="000D23CF" w:rsidR="007A36CE" w:rsidP="00310BAB" w:rsidRDefault="007A36CE" w14:paraId="3244055E" w14:textId="571A46C1">
            <w:pPr>
              <w:rPr>
                <w:lang w:val="en-US"/>
              </w:rPr>
            </w:pPr>
            <w:r w:rsidRPr="000D23CF">
              <w:rPr>
                <w:lang w:val="en-US"/>
              </w:rPr>
              <w:t>For the purposes of this Clause the expression “Consequential Loss” shall mean</w:t>
            </w:r>
            <w:r>
              <w:rPr>
                <w:lang w:val="en-US"/>
              </w:rPr>
              <w:t xml:space="preserve"> </w:t>
            </w:r>
            <w:r w:rsidRPr="000D23CF">
              <w:rPr>
                <w:lang w:val="en-US"/>
              </w:rPr>
              <w:t>loss and/or deferral of production, loss of product, loss of use, loss of revenue, profit or anticipated profit (if any), in each case whether direct or indirect and whether or not foreseeable at the EFFECTIVE DATE OF COMMENCEMENT OF THE CONTRACT.</w:t>
            </w:r>
          </w:p>
        </w:tc>
      </w:tr>
      <w:tr w:rsidRPr="00887C35" w:rsidR="002F3F9E" w:rsidTr="08CD3B05" w14:paraId="41CD3B58" w14:textId="77777777">
        <w:tc>
          <w:tcPr>
            <w:tcW w:w="850" w:type="dxa"/>
          </w:tcPr>
          <w:p w:rsidRPr="00861CE7" w:rsidR="002F3F9E" w:rsidP="00310BAB" w:rsidRDefault="002F3F9E" w14:paraId="20D778E0" w14:textId="77777777">
            <w:pPr>
              <w:rPr>
                <w:lang w:val="en-US"/>
              </w:rPr>
            </w:pPr>
          </w:p>
        </w:tc>
        <w:tc>
          <w:tcPr>
            <w:tcW w:w="7656" w:type="dxa"/>
            <w:gridSpan w:val="3"/>
            <w:shd w:val="clear" w:color="auto" w:fill="auto"/>
            <w:hideMark/>
          </w:tcPr>
          <w:p w:rsidR="002F3F9E" w:rsidP="00310BAB" w:rsidRDefault="002F3F9E" w14:paraId="1863EE6A" w14:textId="76F14827">
            <w:pPr>
              <w:rPr>
                <w:lang w:val="en-US"/>
              </w:rPr>
            </w:pPr>
            <w:r w:rsidRPr="00861CE7">
              <w:rPr>
                <w:lang w:val="en-US"/>
              </w:rPr>
              <w:t>Notwithstanding any provision to the contrary elsewhere in the CONTRACT and except to the extent of any agreed liquidated damages (including without limitation any predetermined termination fees) provided for in the CONTRACT, the CLIENT shall save, indemnify, defend and hold harmless the CONTRACTOR GROUP from the CLIENT’s own Consequential Loss and the CONTRACTOR shall save, indemnify, defend and hold harmless the CLIENT and its representatives including temporary hires from the CONTRACTOR GROUP’s own Consequential Loss, arising from, relating to or in connection with the performance or non-performance of the CONTRACT.</w:t>
            </w:r>
          </w:p>
          <w:p w:rsidRPr="00861CE7" w:rsidR="00EE7F00" w:rsidP="00310BAB" w:rsidRDefault="00EE7F00" w14:paraId="0544F73B" w14:textId="2169EFAA">
            <w:pPr>
              <w:rPr>
                <w:lang w:val="en-US"/>
              </w:rPr>
            </w:pPr>
            <w:r>
              <w:rPr>
                <w:lang w:val="en-US"/>
              </w:rPr>
              <w:t>All exclusions and indemnities given under this Clause 21 shall apply irrespective of cause and notwithstanding the negligence or breach of duty (whether statutory or otherwise) of the indemnified PARTY or any other entity or party and shall apply irrespective of any claim in tort, under contract or otherwise at law.</w:t>
            </w:r>
          </w:p>
        </w:tc>
      </w:tr>
      <w:tr w:rsidRPr="00887C35" w:rsidR="002F3F9E" w:rsidTr="08CD3B05" w14:paraId="37D07490" w14:textId="77777777">
        <w:tc>
          <w:tcPr>
            <w:tcW w:w="850" w:type="dxa"/>
          </w:tcPr>
          <w:p w:rsidRPr="00861CE7" w:rsidR="002F3F9E" w:rsidP="00310BAB" w:rsidRDefault="002F3F9E" w14:paraId="796A7F8C" w14:textId="77777777">
            <w:pPr>
              <w:rPr>
                <w:lang w:val="en-US"/>
              </w:rPr>
            </w:pPr>
          </w:p>
        </w:tc>
        <w:tc>
          <w:tcPr>
            <w:tcW w:w="7656" w:type="dxa"/>
            <w:gridSpan w:val="3"/>
            <w:shd w:val="clear" w:color="auto" w:fill="auto"/>
          </w:tcPr>
          <w:p w:rsidRPr="00861CE7" w:rsidR="002F3F9E" w:rsidP="00310BAB" w:rsidRDefault="002F3F9E" w14:paraId="05AC233C" w14:textId="77777777">
            <w:pPr>
              <w:rPr>
                <w:lang w:val="en-US"/>
              </w:rPr>
            </w:pPr>
          </w:p>
        </w:tc>
      </w:tr>
      <w:tr w:rsidRPr="00861CE7" w:rsidR="002F3F9E" w:rsidTr="08CD3B05" w14:paraId="54C7EFE7" w14:textId="77777777">
        <w:tc>
          <w:tcPr>
            <w:tcW w:w="8506" w:type="dxa"/>
            <w:gridSpan w:val="4"/>
          </w:tcPr>
          <w:p w:rsidRPr="00861CE7" w:rsidR="002F3F9E" w:rsidP="00310BAB" w:rsidRDefault="002F3F9E" w14:paraId="531481E4" w14:textId="14DAD8B6">
            <w:pPr>
              <w:pStyle w:val="Kop1"/>
            </w:pPr>
            <w:bookmarkStart w:name="_Toc397584931" w:id="69"/>
            <w:bookmarkStart w:name="_Toc479107406" w:id="70"/>
            <w:r w:rsidRPr="00861CE7">
              <w:t>22 CONFIDENTIALITY</w:t>
            </w:r>
            <w:bookmarkEnd w:id="69"/>
            <w:bookmarkEnd w:id="70"/>
          </w:p>
        </w:tc>
      </w:tr>
      <w:tr w:rsidRPr="00887C35" w:rsidR="002F3F9E" w:rsidTr="08CD3B05" w14:paraId="1CF6C278" w14:textId="77777777">
        <w:tc>
          <w:tcPr>
            <w:tcW w:w="850" w:type="dxa"/>
          </w:tcPr>
          <w:p w:rsidRPr="00861CE7" w:rsidR="002F3F9E" w:rsidP="00310BAB" w:rsidRDefault="002F3F9E" w14:paraId="154B5639" w14:textId="77777777">
            <w:r w:rsidRPr="00861CE7">
              <w:t>22.1</w:t>
            </w:r>
          </w:p>
        </w:tc>
        <w:tc>
          <w:tcPr>
            <w:tcW w:w="7656" w:type="dxa"/>
            <w:gridSpan w:val="3"/>
            <w:shd w:val="clear" w:color="auto" w:fill="auto"/>
            <w:hideMark/>
          </w:tcPr>
          <w:p w:rsidRPr="00861CE7" w:rsidR="002F3F9E" w:rsidP="00310BAB" w:rsidRDefault="002F3F9E" w14:paraId="0637925E" w14:textId="781C0B05">
            <w:pPr>
              <w:rPr>
                <w:lang w:val="en-US"/>
              </w:rPr>
            </w:pPr>
            <w:r w:rsidRPr="00861CE7">
              <w:rPr>
                <w:lang w:val="en-US"/>
              </w:rPr>
              <w:t>The CONTRACTOR shall at no time without the prior written agreement of the CLIENT either:</w:t>
            </w:r>
          </w:p>
        </w:tc>
      </w:tr>
      <w:tr w:rsidRPr="00887C35" w:rsidR="002F3F9E" w:rsidTr="08CD3B05" w14:paraId="6B1BCCD2" w14:textId="77777777">
        <w:tc>
          <w:tcPr>
            <w:tcW w:w="850" w:type="dxa"/>
          </w:tcPr>
          <w:p w:rsidRPr="00861CE7" w:rsidR="002F3F9E" w:rsidP="00310BAB" w:rsidRDefault="002F3F9E" w14:paraId="418F306A" w14:textId="77777777">
            <w:pPr>
              <w:rPr>
                <w:lang w:val="en-US"/>
              </w:rPr>
            </w:pPr>
          </w:p>
        </w:tc>
        <w:tc>
          <w:tcPr>
            <w:tcW w:w="568" w:type="dxa"/>
            <w:shd w:val="clear" w:color="auto" w:fill="auto"/>
          </w:tcPr>
          <w:p w:rsidRPr="00861CE7" w:rsidR="002F3F9E" w:rsidP="00310BAB" w:rsidRDefault="002F3F9E" w14:paraId="2D411C8A" w14:textId="77777777">
            <w:r w:rsidRPr="00861CE7">
              <w:t>(a)</w:t>
            </w:r>
          </w:p>
        </w:tc>
        <w:tc>
          <w:tcPr>
            <w:tcW w:w="7088" w:type="dxa"/>
            <w:gridSpan w:val="2"/>
            <w:shd w:val="clear" w:color="auto" w:fill="auto"/>
          </w:tcPr>
          <w:p w:rsidRPr="00861CE7" w:rsidR="002F3F9E" w:rsidP="00310BAB" w:rsidRDefault="002F3F9E" w14:paraId="35F09F4B" w14:textId="77777777">
            <w:pPr>
              <w:rPr>
                <w:lang w:val="en-US"/>
              </w:rPr>
            </w:pPr>
            <w:r w:rsidRPr="00861CE7">
              <w:rPr>
                <w:lang w:val="en-US"/>
              </w:rPr>
              <w:t>make any publicity releases or announcements concerning the subject matter of the CONTRACT; or</w:t>
            </w:r>
          </w:p>
        </w:tc>
      </w:tr>
      <w:tr w:rsidRPr="00887C35" w:rsidR="002F3F9E" w:rsidTr="08CD3B05" w14:paraId="7DA1B63C" w14:textId="77777777">
        <w:tc>
          <w:tcPr>
            <w:tcW w:w="850" w:type="dxa"/>
          </w:tcPr>
          <w:p w:rsidRPr="00861CE7" w:rsidR="002F3F9E" w:rsidP="00310BAB" w:rsidRDefault="002F3F9E" w14:paraId="248D868F" w14:textId="77777777">
            <w:pPr>
              <w:rPr>
                <w:lang w:val="en-US"/>
              </w:rPr>
            </w:pPr>
          </w:p>
        </w:tc>
        <w:tc>
          <w:tcPr>
            <w:tcW w:w="568" w:type="dxa"/>
            <w:shd w:val="clear" w:color="auto" w:fill="auto"/>
          </w:tcPr>
          <w:p w:rsidRPr="00861CE7" w:rsidR="002F3F9E" w:rsidP="00310BAB" w:rsidRDefault="002F3F9E" w14:paraId="646FCF93" w14:textId="77777777">
            <w:r w:rsidRPr="00861CE7">
              <w:t>(b)</w:t>
            </w:r>
          </w:p>
        </w:tc>
        <w:tc>
          <w:tcPr>
            <w:tcW w:w="7088" w:type="dxa"/>
            <w:gridSpan w:val="2"/>
            <w:shd w:val="clear" w:color="auto" w:fill="auto"/>
          </w:tcPr>
          <w:p w:rsidRPr="00861CE7" w:rsidR="002F3F9E" w:rsidP="00310BAB" w:rsidRDefault="002F3F9E" w14:paraId="307B1A03" w14:textId="77777777">
            <w:pPr>
              <w:rPr>
                <w:lang w:val="en-US"/>
              </w:rPr>
            </w:pPr>
            <w:r w:rsidRPr="00861CE7">
              <w:rPr>
                <w:lang w:val="en-US"/>
              </w:rPr>
              <w:t>except as may be necessary to enable the CONTRACTOR to perform its obligations under the CONTRACT, use, reproduce, copy, disclose to, place at the disposal of or use on behalf of any third party or enable any third party to use, peruse or copy any information including but not limited to drawings, data, and computer software which:</w:t>
            </w:r>
          </w:p>
        </w:tc>
      </w:tr>
      <w:tr w:rsidRPr="00887C35" w:rsidR="002F3F9E" w:rsidTr="08CD3B05" w14:paraId="6056CE99" w14:textId="77777777">
        <w:tc>
          <w:tcPr>
            <w:tcW w:w="850" w:type="dxa"/>
          </w:tcPr>
          <w:p w:rsidRPr="00861CE7" w:rsidR="002F3F9E" w:rsidP="00310BAB" w:rsidRDefault="002F3F9E" w14:paraId="3FD91123" w14:textId="77777777">
            <w:pPr>
              <w:rPr>
                <w:lang w:val="en-US"/>
              </w:rPr>
            </w:pPr>
          </w:p>
        </w:tc>
        <w:tc>
          <w:tcPr>
            <w:tcW w:w="568" w:type="dxa"/>
            <w:shd w:val="clear" w:color="auto" w:fill="auto"/>
          </w:tcPr>
          <w:p w:rsidRPr="00861CE7" w:rsidR="002F3F9E" w:rsidP="00310BAB" w:rsidRDefault="002F3F9E" w14:paraId="05733094" w14:textId="77777777">
            <w:pPr>
              <w:rPr>
                <w:lang w:val="en-US"/>
              </w:rPr>
            </w:pPr>
          </w:p>
        </w:tc>
        <w:tc>
          <w:tcPr>
            <w:tcW w:w="567" w:type="dxa"/>
            <w:shd w:val="clear" w:color="auto" w:fill="auto"/>
          </w:tcPr>
          <w:p w:rsidRPr="00861CE7" w:rsidR="002F3F9E" w:rsidP="00310BAB" w:rsidRDefault="002F3F9E" w14:paraId="2F1B4E78" w14:textId="77777777">
            <w:r w:rsidRPr="00861CE7">
              <w:t>(i)</w:t>
            </w:r>
          </w:p>
        </w:tc>
        <w:tc>
          <w:tcPr>
            <w:tcW w:w="6521" w:type="dxa"/>
            <w:shd w:val="clear" w:color="auto" w:fill="auto"/>
          </w:tcPr>
          <w:p w:rsidRPr="00861CE7" w:rsidR="002F3F9E" w:rsidP="00310BAB" w:rsidRDefault="002F3F9E" w14:paraId="459E2DFB" w14:textId="66DFBCD8">
            <w:pPr>
              <w:rPr>
                <w:lang w:val="en-US"/>
              </w:rPr>
            </w:pPr>
            <w:r w:rsidRPr="00861CE7">
              <w:rPr>
                <w:lang w:val="en-US"/>
              </w:rPr>
              <w:t>is provided to the CONTRACTOR by or on behalf of the CLIENT; or</w:t>
            </w:r>
          </w:p>
        </w:tc>
      </w:tr>
      <w:tr w:rsidRPr="00887C35" w:rsidR="002F3F9E" w:rsidTr="08CD3B05" w14:paraId="3588CF1F" w14:textId="77777777">
        <w:tc>
          <w:tcPr>
            <w:tcW w:w="850" w:type="dxa"/>
          </w:tcPr>
          <w:p w:rsidRPr="00861CE7" w:rsidR="002F3F9E" w:rsidP="00310BAB" w:rsidRDefault="002F3F9E" w14:paraId="7D40AA4E" w14:textId="77777777">
            <w:pPr>
              <w:rPr>
                <w:lang w:val="en-US"/>
              </w:rPr>
            </w:pPr>
          </w:p>
        </w:tc>
        <w:tc>
          <w:tcPr>
            <w:tcW w:w="568" w:type="dxa"/>
            <w:shd w:val="clear" w:color="auto" w:fill="auto"/>
          </w:tcPr>
          <w:p w:rsidRPr="00861CE7" w:rsidR="002F3F9E" w:rsidP="00310BAB" w:rsidRDefault="002F3F9E" w14:paraId="34D273AA" w14:textId="77777777">
            <w:pPr>
              <w:rPr>
                <w:lang w:val="en-US"/>
              </w:rPr>
            </w:pPr>
          </w:p>
        </w:tc>
        <w:tc>
          <w:tcPr>
            <w:tcW w:w="567" w:type="dxa"/>
            <w:shd w:val="clear" w:color="auto" w:fill="auto"/>
          </w:tcPr>
          <w:p w:rsidRPr="00861CE7" w:rsidR="002F3F9E" w:rsidP="00310BAB" w:rsidRDefault="002F3F9E" w14:paraId="08AC0805" w14:textId="77777777">
            <w:r w:rsidRPr="00861CE7">
              <w:t>(ii)</w:t>
            </w:r>
          </w:p>
        </w:tc>
        <w:tc>
          <w:tcPr>
            <w:tcW w:w="6521" w:type="dxa"/>
            <w:shd w:val="clear" w:color="auto" w:fill="auto"/>
          </w:tcPr>
          <w:p w:rsidRPr="00861CE7" w:rsidR="002F3F9E" w:rsidP="00310BAB" w:rsidRDefault="002F3F9E" w14:paraId="4ABC5154" w14:textId="305C9864">
            <w:pPr>
              <w:rPr>
                <w:lang w:val="en-US"/>
              </w:rPr>
            </w:pPr>
            <w:r w:rsidRPr="00861CE7">
              <w:rPr>
                <w:lang w:val="en-US"/>
              </w:rPr>
              <w:t>vests in the CLIENT in accordance with the CONTRACT; or</w:t>
            </w:r>
          </w:p>
        </w:tc>
      </w:tr>
      <w:tr w:rsidRPr="00887C35" w:rsidR="002F3F9E" w:rsidTr="08CD3B05" w14:paraId="4299CDC5" w14:textId="77777777">
        <w:tc>
          <w:tcPr>
            <w:tcW w:w="850" w:type="dxa"/>
          </w:tcPr>
          <w:p w:rsidRPr="00861CE7" w:rsidR="002F3F9E" w:rsidP="00310BAB" w:rsidRDefault="002F3F9E" w14:paraId="5C7E964D" w14:textId="77777777">
            <w:pPr>
              <w:rPr>
                <w:lang w:val="en-US"/>
              </w:rPr>
            </w:pPr>
          </w:p>
        </w:tc>
        <w:tc>
          <w:tcPr>
            <w:tcW w:w="568" w:type="dxa"/>
            <w:shd w:val="clear" w:color="auto" w:fill="auto"/>
          </w:tcPr>
          <w:p w:rsidRPr="00861CE7" w:rsidR="002F3F9E" w:rsidP="00310BAB" w:rsidRDefault="002F3F9E" w14:paraId="7F58F118" w14:textId="77777777">
            <w:pPr>
              <w:rPr>
                <w:lang w:val="en-US"/>
              </w:rPr>
            </w:pPr>
          </w:p>
        </w:tc>
        <w:tc>
          <w:tcPr>
            <w:tcW w:w="567" w:type="dxa"/>
            <w:shd w:val="clear" w:color="auto" w:fill="auto"/>
          </w:tcPr>
          <w:p w:rsidRPr="00861CE7" w:rsidR="002F3F9E" w:rsidP="00310BAB" w:rsidRDefault="002F3F9E" w14:paraId="12261FDB" w14:textId="77777777">
            <w:r w:rsidRPr="00861CE7">
              <w:t>(iii)</w:t>
            </w:r>
          </w:p>
        </w:tc>
        <w:tc>
          <w:tcPr>
            <w:tcW w:w="6521" w:type="dxa"/>
            <w:shd w:val="clear" w:color="auto" w:fill="auto"/>
          </w:tcPr>
          <w:p w:rsidRPr="00861CE7" w:rsidR="002F3F9E" w:rsidP="00310BAB" w:rsidRDefault="002F3F9E" w14:paraId="5BA0CB08" w14:textId="77777777">
            <w:pPr>
              <w:rPr>
                <w:lang w:val="en-US"/>
              </w:rPr>
            </w:pPr>
            <w:r w:rsidRPr="00861CE7">
              <w:rPr>
                <w:lang w:val="en-US"/>
              </w:rPr>
              <w:t>the CONTRACTOR prepares in connection with the WORK.</w:t>
            </w:r>
          </w:p>
        </w:tc>
      </w:tr>
      <w:tr w:rsidRPr="00887C35" w:rsidR="002F3F9E" w:rsidTr="08CD3B05" w14:paraId="05D4E3CF" w14:textId="77777777">
        <w:tc>
          <w:tcPr>
            <w:tcW w:w="850" w:type="dxa"/>
          </w:tcPr>
          <w:p w:rsidRPr="001A4DEB" w:rsidR="002F3F9E" w:rsidP="00310BAB" w:rsidRDefault="002F3F9E" w14:paraId="2177CC92" w14:textId="77777777">
            <w:pPr>
              <w:rPr>
                <w:lang w:val="en-US"/>
              </w:rPr>
            </w:pPr>
          </w:p>
        </w:tc>
        <w:tc>
          <w:tcPr>
            <w:tcW w:w="7656" w:type="dxa"/>
            <w:gridSpan w:val="3"/>
            <w:shd w:val="clear" w:color="auto" w:fill="auto"/>
          </w:tcPr>
          <w:p w:rsidRPr="00861CE7" w:rsidR="002F3F9E" w:rsidP="00310BAB" w:rsidRDefault="002F3F9E" w14:paraId="0BEFB3E4" w14:textId="77777777">
            <w:pPr>
              <w:rPr>
                <w:lang w:val="en-US"/>
              </w:rPr>
            </w:pPr>
            <w:r w:rsidRPr="00861CE7">
              <w:rPr>
                <w:lang w:val="en-US"/>
              </w:rPr>
              <w:t>The CONTRACTOR and its SUBCONTRACTORS will not divulge in any way any information that comes to their knowledge in performing the CONTRACT and which they know or may reasonably be assumed to know is confidential, except in so far as it is compelled to divulge such information under a statutory regulation or court ruling. The CONTRACTOR and its SUBCONTRACTORS will each impose the same duty of confidentiality on its personnel and guarantees that they will fulfil</w:t>
            </w:r>
            <w:r>
              <w:rPr>
                <w:lang w:val="en-US"/>
              </w:rPr>
              <w:t>l</w:t>
            </w:r>
            <w:r w:rsidRPr="00861CE7">
              <w:rPr>
                <w:lang w:val="en-US"/>
              </w:rPr>
              <w:t xml:space="preserve"> it. </w:t>
            </w:r>
          </w:p>
        </w:tc>
      </w:tr>
      <w:tr w:rsidRPr="00887C35" w:rsidR="002F3F9E" w:rsidTr="08CD3B05" w14:paraId="2BCE6212" w14:textId="77777777">
        <w:tc>
          <w:tcPr>
            <w:tcW w:w="850" w:type="dxa"/>
          </w:tcPr>
          <w:p w:rsidRPr="00861CE7" w:rsidR="002F3F9E" w:rsidP="00310BAB" w:rsidRDefault="002F3F9E" w14:paraId="53343598" w14:textId="77777777">
            <w:r w:rsidRPr="00861CE7">
              <w:t>22.2</w:t>
            </w:r>
          </w:p>
        </w:tc>
        <w:tc>
          <w:tcPr>
            <w:tcW w:w="7656" w:type="dxa"/>
            <w:gridSpan w:val="3"/>
            <w:shd w:val="clear" w:color="auto" w:fill="auto"/>
            <w:hideMark/>
          </w:tcPr>
          <w:p w:rsidRPr="00861CE7" w:rsidR="002F3F9E" w:rsidP="00310BAB" w:rsidRDefault="002F3F9E" w14:paraId="14F8E74E" w14:textId="77777777">
            <w:pPr>
              <w:rPr>
                <w:lang w:val="en-US"/>
              </w:rPr>
            </w:pPr>
            <w:r w:rsidRPr="00861CE7">
              <w:rPr>
                <w:lang w:val="en-US"/>
              </w:rPr>
              <w:t>The provisions of Clause 22.1 shall not apply to information which:</w:t>
            </w:r>
          </w:p>
        </w:tc>
      </w:tr>
      <w:tr w:rsidRPr="00887C35" w:rsidR="002F3F9E" w:rsidTr="08CD3B05" w14:paraId="4EF08C57" w14:textId="77777777">
        <w:tc>
          <w:tcPr>
            <w:tcW w:w="850" w:type="dxa"/>
          </w:tcPr>
          <w:p w:rsidRPr="00861CE7" w:rsidR="002F3F9E" w:rsidP="00310BAB" w:rsidRDefault="002F3F9E" w14:paraId="27951200" w14:textId="77777777">
            <w:pPr>
              <w:rPr>
                <w:lang w:val="en-US"/>
              </w:rPr>
            </w:pPr>
          </w:p>
        </w:tc>
        <w:tc>
          <w:tcPr>
            <w:tcW w:w="568" w:type="dxa"/>
            <w:shd w:val="clear" w:color="auto" w:fill="auto"/>
          </w:tcPr>
          <w:p w:rsidRPr="00861CE7" w:rsidR="002F3F9E" w:rsidP="00310BAB" w:rsidRDefault="002F3F9E" w14:paraId="1CE04C17" w14:textId="77777777">
            <w:r w:rsidRPr="00861CE7">
              <w:t>(a)</w:t>
            </w:r>
          </w:p>
        </w:tc>
        <w:tc>
          <w:tcPr>
            <w:tcW w:w="7088" w:type="dxa"/>
            <w:gridSpan w:val="2"/>
            <w:shd w:val="clear" w:color="auto" w:fill="auto"/>
          </w:tcPr>
          <w:p w:rsidRPr="00861CE7" w:rsidR="002F3F9E" w:rsidP="00310BAB" w:rsidRDefault="002F3F9E" w14:paraId="63D3C9C6" w14:textId="77777777">
            <w:pPr>
              <w:rPr>
                <w:lang w:val="en-US"/>
              </w:rPr>
            </w:pPr>
            <w:r w:rsidRPr="00861CE7">
              <w:rPr>
                <w:lang w:val="en-US"/>
              </w:rPr>
              <w:t>is part of the public domain; or</w:t>
            </w:r>
          </w:p>
        </w:tc>
      </w:tr>
      <w:tr w:rsidRPr="00887C35" w:rsidR="002F3F9E" w:rsidTr="08CD3B05" w14:paraId="18E24706" w14:textId="77777777">
        <w:tc>
          <w:tcPr>
            <w:tcW w:w="850" w:type="dxa"/>
          </w:tcPr>
          <w:p w:rsidRPr="00861CE7" w:rsidR="002F3F9E" w:rsidP="00310BAB" w:rsidRDefault="002F3F9E" w14:paraId="7D44D685" w14:textId="77777777">
            <w:pPr>
              <w:rPr>
                <w:lang w:val="en-US"/>
              </w:rPr>
            </w:pPr>
          </w:p>
        </w:tc>
        <w:tc>
          <w:tcPr>
            <w:tcW w:w="568" w:type="dxa"/>
            <w:shd w:val="clear" w:color="auto" w:fill="auto"/>
          </w:tcPr>
          <w:p w:rsidRPr="00861CE7" w:rsidR="002F3F9E" w:rsidP="00310BAB" w:rsidRDefault="002F3F9E" w14:paraId="54E6A241" w14:textId="77777777">
            <w:r w:rsidRPr="00861CE7">
              <w:t>(b)</w:t>
            </w:r>
          </w:p>
        </w:tc>
        <w:tc>
          <w:tcPr>
            <w:tcW w:w="7088" w:type="dxa"/>
            <w:gridSpan w:val="2"/>
            <w:shd w:val="clear" w:color="auto" w:fill="auto"/>
          </w:tcPr>
          <w:p w:rsidRPr="00861CE7" w:rsidR="002F3F9E" w:rsidP="00310BAB" w:rsidRDefault="002F3F9E" w14:paraId="2EEB6DDB" w14:textId="6B4EF9B6">
            <w:pPr>
              <w:rPr>
                <w:lang w:val="en-US"/>
              </w:rPr>
            </w:pPr>
            <w:r w:rsidRPr="00861CE7">
              <w:rPr>
                <w:lang w:val="en-US"/>
              </w:rPr>
              <w:t>was in the possession of the CONTRACTOR prior to award of the CONTRACT and which was not subject to any obligation of confidentiality owed to the CLIENT; or</w:t>
            </w:r>
          </w:p>
        </w:tc>
      </w:tr>
      <w:tr w:rsidRPr="00887C35" w:rsidR="002F3F9E" w:rsidTr="08CD3B05" w14:paraId="3250A1E3" w14:textId="77777777">
        <w:tc>
          <w:tcPr>
            <w:tcW w:w="850" w:type="dxa"/>
          </w:tcPr>
          <w:p w:rsidRPr="00861CE7" w:rsidR="002F3F9E" w:rsidP="00310BAB" w:rsidRDefault="002F3F9E" w14:paraId="3BCB6A33" w14:textId="77777777">
            <w:pPr>
              <w:rPr>
                <w:lang w:val="en-US"/>
              </w:rPr>
            </w:pPr>
          </w:p>
        </w:tc>
        <w:tc>
          <w:tcPr>
            <w:tcW w:w="568" w:type="dxa"/>
            <w:shd w:val="clear" w:color="auto" w:fill="auto"/>
          </w:tcPr>
          <w:p w:rsidRPr="00861CE7" w:rsidR="002F3F9E" w:rsidP="00310BAB" w:rsidRDefault="002F3F9E" w14:paraId="05B60923" w14:textId="77777777">
            <w:r w:rsidRPr="00861CE7">
              <w:t>(c)</w:t>
            </w:r>
          </w:p>
        </w:tc>
        <w:tc>
          <w:tcPr>
            <w:tcW w:w="7088" w:type="dxa"/>
            <w:gridSpan w:val="2"/>
            <w:shd w:val="clear" w:color="auto" w:fill="auto"/>
          </w:tcPr>
          <w:p w:rsidRPr="00861CE7" w:rsidR="002F3F9E" w:rsidP="00310BAB" w:rsidRDefault="002F3F9E" w14:paraId="338938B1" w14:textId="77777777">
            <w:pPr>
              <w:rPr>
                <w:lang w:val="en-US"/>
              </w:rPr>
            </w:pPr>
            <w:r w:rsidRPr="00861CE7">
              <w:rPr>
                <w:lang w:val="en-US"/>
              </w:rPr>
              <w:t>was received from a third party whose possession is lawful and who is under no obligation not to disclose; or</w:t>
            </w:r>
          </w:p>
        </w:tc>
      </w:tr>
      <w:tr w:rsidRPr="00887C35" w:rsidR="002F3F9E" w:rsidTr="08CD3B05" w14:paraId="7437437E" w14:textId="77777777">
        <w:tc>
          <w:tcPr>
            <w:tcW w:w="850" w:type="dxa"/>
          </w:tcPr>
          <w:p w:rsidRPr="00861CE7" w:rsidR="002F3F9E" w:rsidP="00310BAB" w:rsidRDefault="002F3F9E" w14:paraId="5A5F5529" w14:textId="77777777">
            <w:pPr>
              <w:rPr>
                <w:lang w:val="en-US"/>
              </w:rPr>
            </w:pPr>
          </w:p>
        </w:tc>
        <w:tc>
          <w:tcPr>
            <w:tcW w:w="568" w:type="dxa"/>
            <w:shd w:val="clear" w:color="auto" w:fill="auto"/>
          </w:tcPr>
          <w:p w:rsidRPr="00861CE7" w:rsidR="002F3F9E" w:rsidP="00310BAB" w:rsidRDefault="002F3F9E" w14:paraId="1652DB9E" w14:textId="77777777">
            <w:r w:rsidRPr="00861CE7">
              <w:t>(d)</w:t>
            </w:r>
          </w:p>
        </w:tc>
        <w:tc>
          <w:tcPr>
            <w:tcW w:w="7088" w:type="dxa"/>
            <w:gridSpan w:val="2"/>
            <w:shd w:val="clear" w:color="auto" w:fill="auto"/>
          </w:tcPr>
          <w:p w:rsidRPr="00861CE7" w:rsidR="002F3F9E" w:rsidP="00310BAB" w:rsidRDefault="002F3F9E" w14:paraId="03BFE816" w14:textId="77777777">
            <w:pPr>
              <w:rPr>
                <w:lang w:val="en-US"/>
              </w:rPr>
            </w:pPr>
            <w:r w:rsidRPr="00861CE7">
              <w:rPr>
                <w:lang w:val="en-US"/>
              </w:rPr>
              <w:t>is required to be disclosed in order to comply with the requirements of any law, rule or regulation of any governmental or regulatory body having jurisdiction over the WORK or the CONTRACTOR, or of any relevant stock exchange; or</w:t>
            </w:r>
          </w:p>
        </w:tc>
      </w:tr>
      <w:tr w:rsidRPr="00887C35" w:rsidR="002F3F9E" w:rsidTr="08CD3B05" w14:paraId="3930C300" w14:textId="77777777">
        <w:tc>
          <w:tcPr>
            <w:tcW w:w="850" w:type="dxa"/>
          </w:tcPr>
          <w:p w:rsidRPr="00861CE7" w:rsidR="002F3F9E" w:rsidP="00310BAB" w:rsidRDefault="002F3F9E" w14:paraId="07253F20" w14:textId="77777777">
            <w:pPr>
              <w:rPr>
                <w:lang w:val="en-US"/>
              </w:rPr>
            </w:pPr>
          </w:p>
        </w:tc>
        <w:tc>
          <w:tcPr>
            <w:tcW w:w="568" w:type="dxa"/>
            <w:shd w:val="clear" w:color="auto" w:fill="auto"/>
          </w:tcPr>
          <w:p w:rsidRPr="00861CE7" w:rsidR="002F3F9E" w:rsidP="00310BAB" w:rsidRDefault="002F3F9E" w14:paraId="3AF355F7" w14:textId="77777777">
            <w:r w:rsidRPr="00861CE7">
              <w:t>(e)</w:t>
            </w:r>
          </w:p>
        </w:tc>
        <w:tc>
          <w:tcPr>
            <w:tcW w:w="7088" w:type="dxa"/>
            <w:gridSpan w:val="2"/>
            <w:shd w:val="clear" w:color="auto" w:fill="auto"/>
          </w:tcPr>
          <w:p w:rsidRPr="00861CE7" w:rsidR="002F3F9E" w:rsidP="00310BAB" w:rsidRDefault="002F3F9E" w14:paraId="2435A612" w14:textId="77777777">
            <w:pPr>
              <w:rPr>
                <w:lang w:val="en-US"/>
              </w:rPr>
            </w:pPr>
            <w:r w:rsidRPr="00861CE7">
              <w:rPr>
                <w:lang w:val="en-US"/>
              </w:rPr>
              <w:t>is used or disclosed by the CONTRACTOR five (5) years or more after the completion of the WORK.</w:t>
            </w:r>
          </w:p>
        </w:tc>
      </w:tr>
      <w:tr w:rsidRPr="00887C35" w:rsidR="002F3F9E" w:rsidTr="08CD3B05" w14:paraId="23AE883C" w14:textId="77777777">
        <w:tc>
          <w:tcPr>
            <w:tcW w:w="850" w:type="dxa"/>
          </w:tcPr>
          <w:p w:rsidRPr="00861CE7" w:rsidR="002F3F9E" w:rsidP="00310BAB" w:rsidRDefault="002F3F9E" w14:paraId="1EB5B543" w14:textId="77777777">
            <w:r w:rsidRPr="00861CE7">
              <w:t>22.3</w:t>
            </w:r>
          </w:p>
        </w:tc>
        <w:tc>
          <w:tcPr>
            <w:tcW w:w="7656" w:type="dxa"/>
            <w:gridSpan w:val="3"/>
            <w:shd w:val="clear" w:color="auto" w:fill="auto"/>
            <w:hideMark/>
          </w:tcPr>
          <w:p w:rsidRPr="00861CE7" w:rsidR="002F3F9E" w:rsidP="00310BAB" w:rsidRDefault="002F3F9E" w14:paraId="3BF79226" w14:textId="77777777">
            <w:pPr>
              <w:rPr>
                <w:lang w:val="en-US"/>
              </w:rPr>
            </w:pPr>
            <w:r w:rsidRPr="00861CE7">
              <w:rPr>
                <w:lang w:val="en-US"/>
              </w:rPr>
              <w:t>The CONTRACTOR shall ensure that the provisions of this Clause 22 are incorporated in any SUBCONTRACT and that the officers, employees and agents of the CONTRACTOR and of the SUBCONTRACTORS comply with the same.</w:t>
            </w:r>
          </w:p>
        </w:tc>
      </w:tr>
      <w:tr w:rsidRPr="00887C35" w:rsidR="002F3F9E" w:rsidTr="08CD3B05" w14:paraId="3221FBAE" w14:textId="77777777">
        <w:tc>
          <w:tcPr>
            <w:tcW w:w="850" w:type="dxa"/>
          </w:tcPr>
          <w:p w:rsidRPr="00161000" w:rsidR="002F3F9E" w:rsidP="00310BAB" w:rsidRDefault="002F3F9E" w14:paraId="79AD23C2" w14:textId="77777777">
            <w:r w:rsidRPr="00861CE7">
              <w:t>22.4</w:t>
            </w:r>
          </w:p>
        </w:tc>
        <w:tc>
          <w:tcPr>
            <w:tcW w:w="7656" w:type="dxa"/>
            <w:gridSpan w:val="3"/>
            <w:shd w:val="clear" w:color="auto" w:fill="auto"/>
          </w:tcPr>
          <w:p w:rsidRPr="00861CE7" w:rsidR="002F3F9E" w:rsidP="00310BAB" w:rsidRDefault="002F3F9E" w14:paraId="0241D200" w14:textId="16243CB2">
            <w:pPr>
              <w:rPr>
                <w:lang w:val="en-US"/>
              </w:rPr>
            </w:pPr>
            <w:r w:rsidRPr="00861CE7">
              <w:rPr>
                <w:lang w:val="en-US"/>
              </w:rPr>
              <w:t xml:space="preserve">The CONTRACTOR will not divulge to third parties in any way the results of the WORK performed or provide any information on the results to third parties without the CLIENT’s express consent. </w:t>
            </w:r>
            <w:r w:rsidRPr="000E5485">
              <w:rPr>
                <w:lang w:val="en-US"/>
              </w:rPr>
              <w:t>The CLIENT may attach conditions to such consent.</w:t>
            </w:r>
            <w:r w:rsidRPr="000E5485" w:rsidR="00A0015B">
              <w:rPr>
                <w:lang w:val="en-US"/>
              </w:rPr>
              <w:t xml:space="preserve"> </w:t>
            </w:r>
            <w:r w:rsidRPr="00766E10" w:rsidR="00A0015B">
              <w:rPr>
                <w:rFonts w:cs="Arial"/>
                <w:szCs w:val="18"/>
                <w:lang w:val="en-GB"/>
              </w:rPr>
              <w:t>For the purposes of this Clause,</w:t>
            </w:r>
            <w:r w:rsidR="00A0015B">
              <w:rPr>
                <w:rFonts w:cs="Arial"/>
                <w:szCs w:val="18"/>
                <w:lang w:val="en-GB"/>
              </w:rPr>
              <w:t xml:space="preserve"> </w:t>
            </w:r>
            <w:r w:rsidRPr="00766E10" w:rsidR="00A0015B">
              <w:rPr>
                <w:rFonts w:cs="Arial"/>
                <w:szCs w:val="18"/>
                <w:lang w:val="en-GB"/>
              </w:rPr>
              <w:t>"</w:t>
            </w:r>
            <w:r w:rsidR="000E5485">
              <w:rPr>
                <w:rFonts w:cs="Arial"/>
                <w:szCs w:val="18"/>
                <w:lang w:val="en-GB"/>
              </w:rPr>
              <w:t>t</w:t>
            </w:r>
            <w:r w:rsidRPr="00766E10" w:rsidR="00A0015B">
              <w:rPr>
                <w:rFonts w:cs="Arial"/>
                <w:szCs w:val="18"/>
                <w:lang w:val="en-GB"/>
              </w:rPr>
              <w:t>hird parties" also refers to parties with an own legal entity, with whom the CONTRACTOR</w:t>
            </w:r>
            <w:r w:rsidR="00A0015B">
              <w:rPr>
                <w:rFonts w:cs="Arial"/>
                <w:szCs w:val="18"/>
                <w:lang w:val="en-GB"/>
              </w:rPr>
              <w:t xml:space="preserve"> </w:t>
            </w:r>
            <w:r w:rsidRPr="00766E10" w:rsidR="00A0015B">
              <w:rPr>
                <w:rFonts w:cs="Arial"/>
                <w:szCs w:val="18"/>
                <w:lang w:val="en-GB"/>
              </w:rPr>
              <w:t>has a group relationship.</w:t>
            </w:r>
          </w:p>
        </w:tc>
      </w:tr>
      <w:tr w:rsidRPr="00887C35" w:rsidR="002F3F9E" w:rsidTr="08CD3B05" w14:paraId="36B7726A" w14:textId="77777777">
        <w:tc>
          <w:tcPr>
            <w:tcW w:w="850" w:type="dxa"/>
          </w:tcPr>
          <w:p w:rsidRPr="00161000" w:rsidR="002F3F9E" w:rsidP="00310BAB" w:rsidRDefault="002F3F9E" w14:paraId="5CC10619" w14:textId="77777777">
            <w:r w:rsidRPr="00861CE7">
              <w:t>22.5</w:t>
            </w:r>
          </w:p>
        </w:tc>
        <w:tc>
          <w:tcPr>
            <w:tcW w:w="7656" w:type="dxa"/>
            <w:gridSpan w:val="3"/>
            <w:shd w:val="clear" w:color="auto" w:fill="auto"/>
          </w:tcPr>
          <w:p w:rsidRPr="00861CE7" w:rsidR="002F3F9E" w:rsidP="00310BAB" w:rsidRDefault="002F3F9E" w14:paraId="7413CD49" w14:textId="77777777">
            <w:pPr>
              <w:rPr>
                <w:lang w:val="en-US"/>
              </w:rPr>
            </w:pPr>
            <w:r w:rsidRPr="00861CE7">
              <w:rPr>
                <w:lang w:val="en-US"/>
              </w:rPr>
              <w:t>If the CONTRACTOR breaches its duty of confidentiality, the CLIENT may impose a penalty, as laid down in the CONTRACT. Payment of a penalty that is payable immediately does not discharge the CONTRACTOR from its liability for indemnifying any loss caused by the breach.</w:t>
            </w:r>
          </w:p>
        </w:tc>
      </w:tr>
      <w:tr w:rsidRPr="00887C35" w:rsidR="002F3F9E" w:rsidTr="08CD3B05" w14:paraId="6EB0959F" w14:textId="77777777">
        <w:tc>
          <w:tcPr>
            <w:tcW w:w="850" w:type="dxa"/>
          </w:tcPr>
          <w:p w:rsidRPr="00861CE7" w:rsidR="002F3F9E" w:rsidP="00310BAB" w:rsidRDefault="002F3F9E" w14:paraId="36AD20F4" w14:textId="4FCE9C99">
            <w:pPr>
              <w:rPr>
                <w:szCs w:val="18"/>
              </w:rPr>
            </w:pPr>
            <w:r w:rsidRPr="00861CE7">
              <w:rPr>
                <w:szCs w:val="18"/>
              </w:rPr>
              <w:t>22.6</w:t>
            </w:r>
          </w:p>
        </w:tc>
        <w:tc>
          <w:tcPr>
            <w:tcW w:w="7656" w:type="dxa"/>
            <w:gridSpan w:val="3"/>
            <w:shd w:val="clear" w:color="auto" w:fill="auto"/>
            <w:hideMark/>
          </w:tcPr>
          <w:p w:rsidRPr="00861CE7" w:rsidR="002F3F9E" w:rsidP="00310BAB" w:rsidRDefault="002F3F9E" w14:paraId="2AD5FF51" w14:textId="5EDC72F4">
            <w:pPr>
              <w:rPr>
                <w:lang w:val="en-US"/>
              </w:rPr>
            </w:pPr>
            <w:r w:rsidRPr="00861CE7">
              <w:rPr>
                <w:lang w:val="en-US"/>
              </w:rPr>
              <w:t>All information provided by the CONTRACTOR which the CONTRACTOR wishes to remain confidential shall be clearly marked as confidential provided, however, that any such information relating to the CONTRACTOR’s pricing and trade secrets shall always be treated as confidential by the CLIENT without the necessity on the part of the CONTRACTOR to clearly mark as such. In respect of such confidential information, the CLIENT shall be entitled to:</w:t>
            </w:r>
          </w:p>
        </w:tc>
      </w:tr>
      <w:tr w:rsidRPr="00887C35" w:rsidR="002F3F9E" w:rsidTr="08CD3B05" w14:paraId="6C4B0BD0" w14:textId="77777777">
        <w:tc>
          <w:tcPr>
            <w:tcW w:w="850" w:type="dxa"/>
          </w:tcPr>
          <w:p w:rsidRPr="00861CE7" w:rsidR="002F3F9E" w:rsidP="00310BAB" w:rsidRDefault="002F3F9E" w14:paraId="0768F4BE" w14:textId="77777777">
            <w:pPr>
              <w:rPr>
                <w:lang w:val="en-US"/>
              </w:rPr>
            </w:pPr>
          </w:p>
        </w:tc>
        <w:tc>
          <w:tcPr>
            <w:tcW w:w="568" w:type="dxa"/>
            <w:shd w:val="clear" w:color="auto" w:fill="auto"/>
          </w:tcPr>
          <w:p w:rsidRPr="00861CE7" w:rsidR="002F3F9E" w:rsidP="00310BAB" w:rsidRDefault="002F3F9E" w14:paraId="6081D9CA" w14:textId="77777777">
            <w:r w:rsidRPr="00861CE7">
              <w:t>(a)</w:t>
            </w:r>
          </w:p>
        </w:tc>
        <w:tc>
          <w:tcPr>
            <w:tcW w:w="7088" w:type="dxa"/>
            <w:gridSpan w:val="2"/>
            <w:shd w:val="clear" w:color="auto" w:fill="auto"/>
          </w:tcPr>
          <w:p w:rsidRPr="00861CE7" w:rsidR="002F3F9E" w:rsidP="00310BAB" w:rsidRDefault="002F3F9E" w14:paraId="708D0022" w14:textId="4A32EAF5">
            <w:pPr>
              <w:rPr>
                <w:lang w:val="en-US"/>
              </w:rPr>
            </w:pPr>
            <w:r w:rsidRPr="00861CE7">
              <w:rPr>
                <w:lang w:val="en-US"/>
              </w:rPr>
              <w:t>disclose to and authorise use by its representatives including temporary hires; and</w:t>
            </w:r>
          </w:p>
        </w:tc>
      </w:tr>
      <w:tr w:rsidRPr="00887C35" w:rsidR="002F3F9E" w:rsidTr="08CD3B05" w14:paraId="740831FD" w14:textId="77777777">
        <w:tc>
          <w:tcPr>
            <w:tcW w:w="850" w:type="dxa"/>
          </w:tcPr>
          <w:p w:rsidRPr="00861CE7" w:rsidR="002F3F9E" w:rsidP="00310BAB" w:rsidRDefault="002F3F9E" w14:paraId="16112752" w14:textId="77777777">
            <w:pPr>
              <w:rPr>
                <w:lang w:val="en-US"/>
              </w:rPr>
            </w:pPr>
          </w:p>
        </w:tc>
        <w:tc>
          <w:tcPr>
            <w:tcW w:w="568" w:type="dxa"/>
            <w:shd w:val="clear" w:color="auto" w:fill="auto"/>
          </w:tcPr>
          <w:p w:rsidRPr="00861CE7" w:rsidR="002F3F9E" w:rsidP="00310BAB" w:rsidRDefault="002F3F9E" w14:paraId="2B1E38E7" w14:textId="77777777">
            <w:r w:rsidRPr="00861CE7">
              <w:t>(b)</w:t>
            </w:r>
          </w:p>
        </w:tc>
        <w:tc>
          <w:tcPr>
            <w:tcW w:w="7088" w:type="dxa"/>
            <w:gridSpan w:val="2"/>
            <w:shd w:val="clear" w:color="auto" w:fill="auto"/>
          </w:tcPr>
          <w:p w:rsidRPr="00861CE7" w:rsidR="002F3F9E" w:rsidP="00310BAB" w:rsidRDefault="002F3F9E" w14:paraId="4179ADAA" w14:textId="77777777">
            <w:pPr>
              <w:rPr>
                <w:lang w:val="en-US"/>
              </w:rPr>
            </w:pPr>
            <w:r w:rsidRPr="00861CE7">
              <w:rPr>
                <w:lang w:val="en-US"/>
              </w:rPr>
              <w:t>disclose pursuant to any statutory or other legal requirement; and</w:t>
            </w:r>
          </w:p>
        </w:tc>
      </w:tr>
      <w:tr w:rsidRPr="00887C35" w:rsidR="002F3F9E" w:rsidTr="08CD3B05" w14:paraId="165E8CD5" w14:textId="77777777">
        <w:tc>
          <w:tcPr>
            <w:tcW w:w="850" w:type="dxa"/>
          </w:tcPr>
          <w:p w:rsidRPr="00861CE7" w:rsidR="002F3F9E" w:rsidP="00310BAB" w:rsidRDefault="002F3F9E" w14:paraId="7972B1F0" w14:textId="77777777">
            <w:pPr>
              <w:rPr>
                <w:lang w:val="en-US"/>
              </w:rPr>
            </w:pPr>
          </w:p>
        </w:tc>
        <w:tc>
          <w:tcPr>
            <w:tcW w:w="568" w:type="dxa"/>
            <w:shd w:val="clear" w:color="auto" w:fill="auto"/>
          </w:tcPr>
          <w:p w:rsidRPr="00861CE7" w:rsidR="002F3F9E" w:rsidP="00310BAB" w:rsidRDefault="002F3F9E" w14:paraId="40214E48" w14:textId="77777777">
            <w:r w:rsidRPr="00861CE7">
              <w:t>(c)</w:t>
            </w:r>
          </w:p>
        </w:tc>
        <w:tc>
          <w:tcPr>
            <w:tcW w:w="7088" w:type="dxa"/>
            <w:gridSpan w:val="2"/>
            <w:shd w:val="clear" w:color="auto" w:fill="auto"/>
          </w:tcPr>
          <w:p w:rsidRPr="00861CE7" w:rsidR="002F3F9E" w:rsidP="00310BAB" w:rsidRDefault="002F3F9E" w14:paraId="58C4F101" w14:textId="1E6C9D8F">
            <w:pPr>
              <w:rPr>
                <w:lang w:val="en-US"/>
              </w:rPr>
            </w:pPr>
            <w:r w:rsidRPr="00861CE7">
              <w:rPr>
                <w:lang w:val="en-US"/>
              </w:rPr>
              <w:t>subject to the CONTRACTOR’s prior consent, which shall not be unreasonably withheld or delayed, disclose to and authorize use by third parties to the extent necessary for the execution and maintenance of the project and/or structure and/or facility in connection with which the WORK is to be performed.</w:t>
            </w:r>
          </w:p>
        </w:tc>
      </w:tr>
      <w:tr w:rsidRPr="00887C35" w:rsidR="002F3F9E" w:rsidTr="08CD3B05" w14:paraId="65B50C9A" w14:textId="77777777">
        <w:tc>
          <w:tcPr>
            <w:tcW w:w="850" w:type="dxa"/>
          </w:tcPr>
          <w:p w:rsidRPr="00861CE7" w:rsidR="002F3F9E" w:rsidP="00310BAB" w:rsidRDefault="002F3F9E" w14:paraId="444D7636" w14:textId="77777777">
            <w:pPr>
              <w:rPr>
                <w:lang w:val="en-US"/>
              </w:rPr>
            </w:pPr>
          </w:p>
        </w:tc>
        <w:tc>
          <w:tcPr>
            <w:tcW w:w="7656" w:type="dxa"/>
            <w:gridSpan w:val="3"/>
            <w:shd w:val="clear" w:color="auto" w:fill="auto"/>
          </w:tcPr>
          <w:p w:rsidRPr="00861CE7" w:rsidR="002F3F9E" w:rsidP="00310BAB" w:rsidRDefault="002F3F9E" w14:paraId="6ABCBD3F" w14:textId="40ADA6D1">
            <w:pPr>
              <w:rPr>
                <w:lang w:val="en-US"/>
              </w:rPr>
            </w:pPr>
            <w:r w:rsidRPr="00861CE7">
              <w:rPr>
                <w:lang w:val="en-US"/>
              </w:rPr>
              <w:t>Notwithstanding the above, the CLIENT shall, and shall ensure that its officers, employees and agents take all reasonable measures to protect confidential information of the CONTRACTOR concerning or arising from the CONTRACT for a period of five (5) years from the EFFECTIVE DATE OF COMMENCEMENT OF THE CONTRACT. For the avoidance of doubt, the provisions of this Clause 22.4 shall only apply to information which vests in the CONTRACTOR in accordance with the CONTRACT.</w:t>
            </w:r>
          </w:p>
        </w:tc>
      </w:tr>
      <w:tr w:rsidRPr="00887C35" w:rsidR="002F3F9E" w:rsidTr="08CD3B05" w14:paraId="126551A1" w14:textId="77777777">
        <w:tc>
          <w:tcPr>
            <w:tcW w:w="850" w:type="dxa"/>
          </w:tcPr>
          <w:p w:rsidRPr="00861CE7" w:rsidR="002F3F9E" w:rsidP="00310BAB" w:rsidRDefault="002F3F9E" w14:paraId="6DB14D4E" w14:textId="77777777">
            <w:pPr>
              <w:rPr>
                <w:lang w:val="en-US"/>
              </w:rPr>
            </w:pPr>
          </w:p>
        </w:tc>
        <w:tc>
          <w:tcPr>
            <w:tcW w:w="7656" w:type="dxa"/>
            <w:gridSpan w:val="3"/>
            <w:shd w:val="clear" w:color="auto" w:fill="auto"/>
            <w:hideMark/>
          </w:tcPr>
          <w:p w:rsidRPr="00861CE7" w:rsidR="002F3F9E" w:rsidP="00310BAB" w:rsidRDefault="002F3F9E" w14:paraId="45EF8F9D" w14:textId="77777777">
            <w:pPr>
              <w:rPr>
                <w:lang w:val="en-US"/>
              </w:rPr>
            </w:pPr>
          </w:p>
        </w:tc>
      </w:tr>
      <w:tr w:rsidRPr="00861CE7" w:rsidR="002F3F9E" w:rsidTr="08CD3B05" w14:paraId="1E2F5F08" w14:textId="77777777">
        <w:tc>
          <w:tcPr>
            <w:tcW w:w="8506" w:type="dxa"/>
            <w:gridSpan w:val="4"/>
          </w:tcPr>
          <w:p w:rsidRPr="00861CE7" w:rsidR="002F3F9E" w:rsidP="00310BAB" w:rsidRDefault="002F3F9E" w14:paraId="53F94DED" w14:textId="41977FC6">
            <w:pPr>
              <w:pStyle w:val="Kop1"/>
            </w:pPr>
            <w:bookmarkStart w:name="_Toc397584932" w:id="71"/>
            <w:bookmarkStart w:name="_Toc479107407" w:id="72"/>
            <w:r w:rsidRPr="00861CE7">
              <w:t>23 CUSTOMS PROCEDURES</w:t>
            </w:r>
            <w:bookmarkEnd w:id="71"/>
            <w:bookmarkEnd w:id="72"/>
          </w:p>
        </w:tc>
      </w:tr>
      <w:tr w:rsidRPr="00887C35" w:rsidR="002F3F9E" w:rsidTr="08CD3B05" w14:paraId="35074430" w14:textId="77777777">
        <w:tc>
          <w:tcPr>
            <w:tcW w:w="850" w:type="dxa"/>
          </w:tcPr>
          <w:p w:rsidRPr="00861CE7" w:rsidR="002F3F9E" w:rsidP="00310BAB" w:rsidRDefault="002F3F9E" w14:paraId="1A5D78E5" w14:textId="77777777">
            <w:r w:rsidRPr="00861CE7">
              <w:t>23.1</w:t>
            </w:r>
          </w:p>
        </w:tc>
        <w:tc>
          <w:tcPr>
            <w:tcW w:w="7656" w:type="dxa"/>
            <w:gridSpan w:val="3"/>
            <w:shd w:val="clear" w:color="auto" w:fill="auto"/>
            <w:hideMark/>
          </w:tcPr>
          <w:p w:rsidRPr="00861CE7" w:rsidR="002F3F9E" w:rsidP="00310BAB" w:rsidRDefault="002F3F9E" w14:paraId="0EF3AB82" w14:textId="4BEA7921">
            <w:pPr>
              <w:rPr>
                <w:lang w:val="en-US"/>
              </w:rPr>
            </w:pPr>
            <w:r w:rsidRPr="00861CE7">
              <w:rPr>
                <w:lang w:val="en-US"/>
              </w:rPr>
              <w:t xml:space="preserve">When and where applicable the CLIENT and the CONTRACTOR shall each apply to the relevant customs authority to ensure that all reliefs available for the import, </w:t>
            </w:r>
            <w:r w:rsidRPr="00861CE7">
              <w:rPr>
                <w:lang w:val="en-US"/>
              </w:rPr>
              <w:lastRenderedPageBreak/>
              <w:t xml:space="preserve">export and re-import of any of its materials, goods, tools, equipment, and supplies of whatever nature required for the CONTRACT are </w:t>
            </w:r>
            <w:r w:rsidRPr="00861CE7">
              <w:rPr>
                <w:szCs w:val="18"/>
                <w:lang w:val="en-US"/>
              </w:rPr>
              <w:t>obtained</w:t>
            </w:r>
            <w:r w:rsidRPr="00861CE7">
              <w:rPr>
                <w:lang w:val="en-US"/>
              </w:rPr>
              <w:t>..</w:t>
            </w:r>
          </w:p>
        </w:tc>
      </w:tr>
      <w:tr w:rsidRPr="00887C35" w:rsidR="002F3F9E" w:rsidTr="08CD3B05" w14:paraId="6C869683" w14:textId="77777777">
        <w:tc>
          <w:tcPr>
            <w:tcW w:w="850" w:type="dxa"/>
          </w:tcPr>
          <w:p w:rsidRPr="00861CE7" w:rsidR="002F3F9E" w:rsidP="00310BAB" w:rsidRDefault="002F3F9E" w14:paraId="72CFB47C" w14:textId="77777777">
            <w:r w:rsidRPr="00861CE7">
              <w:lastRenderedPageBreak/>
              <w:t>23.2</w:t>
            </w:r>
          </w:p>
        </w:tc>
        <w:tc>
          <w:tcPr>
            <w:tcW w:w="7656" w:type="dxa"/>
            <w:gridSpan w:val="3"/>
            <w:shd w:val="clear" w:color="auto" w:fill="auto"/>
            <w:hideMark/>
          </w:tcPr>
          <w:p w:rsidRPr="00861CE7" w:rsidR="002F3F9E" w:rsidP="00310BAB" w:rsidRDefault="002F3F9E" w14:paraId="254BEB17" w14:textId="7D35BB5B">
            <w:pPr>
              <w:rPr>
                <w:lang w:val="en-US"/>
              </w:rPr>
            </w:pPr>
            <w:r w:rsidRPr="00861CE7">
              <w:rPr>
                <w:lang w:val="en-US"/>
              </w:rPr>
              <w:t>The CONTRACTOR undertakes to import, export and re-import any items for the WORK which are subject to customs control in such a way as to enable maximum advantage to be taken of The Dutch customs authority.</w:t>
            </w:r>
          </w:p>
        </w:tc>
      </w:tr>
      <w:tr w:rsidRPr="00887C35" w:rsidR="002F3F9E" w:rsidTr="08CD3B05" w14:paraId="0E82EB5C" w14:textId="77777777">
        <w:tc>
          <w:tcPr>
            <w:tcW w:w="850" w:type="dxa"/>
          </w:tcPr>
          <w:p w:rsidRPr="00861CE7" w:rsidR="002F3F9E" w:rsidP="00310BAB" w:rsidRDefault="002F3F9E" w14:paraId="02491289" w14:textId="77777777">
            <w:r w:rsidRPr="00861CE7">
              <w:t>23.3</w:t>
            </w:r>
          </w:p>
        </w:tc>
        <w:tc>
          <w:tcPr>
            <w:tcW w:w="7656" w:type="dxa"/>
            <w:gridSpan w:val="3"/>
            <w:shd w:val="clear" w:color="auto" w:fill="auto"/>
            <w:hideMark/>
          </w:tcPr>
          <w:p w:rsidRPr="00861CE7" w:rsidR="002F3F9E" w:rsidP="00310BAB" w:rsidRDefault="002F3F9E" w14:paraId="4858B775" w14:textId="1A953693">
            <w:pPr>
              <w:rPr>
                <w:lang w:val="en-US"/>
              </w:rPr>
            </w:pPr>
            <w:r w:rsidRPr="00861CE7">
              <w:rPr>
                <w:lang w:val="en-US"/>
              </w:rPr>
              <w:t xml:space="preserve">The PARTIES shall each develop with </w:t>
            </w:r>
            <w:r w:rsidR="00EE7F00">
              <w:rPr>
                <w:lang w:val="en-US"/>
              </w:rPr>
              <w:t>governmental</w:t>
            </w:r>
            <w:r w:rsidRPr="00861CE7">
              <w:rPr>
                <w:lang w:val="en-US"/>
              </w:rPr>
              <w:t xml:space="preserve"> authorities, customs procedures for their respective export to the WORKPOINT and re-import from the WORKPOINT of all materials, goods, tools, equipment and supplies to be provided under the CONTRACT.</w:t>
            </w:r>
          </w:p>
        </w:tc>
      </w:tr>
      <w:tr w:rsidRPr="00887C35" w:rsidR="002F3F9E" w:rsidTr="08CD3B05" w14:paraId="125FE0AC" w14:textId="77777777">
        <w:tc>
          <w:tcPr>
            <w:tcW w:w="850" w:type="dxa"/>
          </w:tcPr>
          <w:p w:rsidRPr="00861CE7" w:rsidR="002F3F9E" w:rsidP="00310BAB" w:rsidRDefault="002F3F9E" w14:paraId="4F8BE976" w14:textId="77777777">
            <w:r w:rsidRPr="00861CE7">
              <w:t>23.4</w:t>
            </w:r>
          </w:p>
        </w:tc>
        <w:tc>
          <w:tcPr>
            <w:tcW w:w="7656" w:type="dxa"/>
            <w:gridSpan w:val="3"/>
            <w:shd w:val="clear" w:color="auto" w:fill="auto"/>
            <w:hideMark/>
          </w:tcPr>
          <w:p w:rsidRPr="00861CE7" w:rsidR="002F3F9E" w:rsidP="00310BAB" w:rsidRDefault="002F3F9E" w14:paraId="458820D2" w14:textId="77777777">
            <w:pPr>
              <w:rPr>
                <w:lang w:val="en-US"/>
              </w:rPr>
            </w:pPr>
            <w:r w:rsidRPr="00861CE7">
              <w:rPr>
                <w:lang w:val="en-US"/>
              </w:rPr>
              <w:t>The PARTIES shall each respectively be accountable and liable for compliance with customs procedures based on each PARTY being a customs authorised trader and who is in possession (not ownership) of the items subject to customs control at any given time.</w:t>
            </w:r>
          </w:p>
        </w:tc>
      </w:tr>
      <w:tr w:rsidRPr="00887C35" w:rsidR="002F3F9E" w:rsidTr="08CD3B05" w14:paraId="43F4BF01" w14:textId="77777777">
        <w:tc>
          <w:tcPr>
            <w:tcW w:w="850" w:type="dxa"/>
          </w:tcPr>
          <w:p w:rsidRPr="00861CE7" w:rsidR="002F3F9E" w:rsidP="00310BAB" w:rsidRDefault="002F3F9E" w14:paraId="033AEBCC" w14:textId="77777777">
            <w:r w:rsidRPr="00861CE7">
              <w:t>23.5</w:t>
            </w:r>
          </w:p>
        </w:tc>
        <w:tc>
          <w:tcPr>
            <w:tcW w:w="7656" w:type="dxa"/>
            <w:gridSpan w:val="3"/>
            <w:shd w:val="clear" w:color="auto" w:fill="auto"/>
            <w:hideMark/>
          </w:tcPr>
          <w:p w:rsidRPr="00861CE7" w:rsidR="002F3F9E" w:rsidP="00310BAB" w:rsidRDefault="002F3F9E" w14:paraId="0674A543" w14:textId="647D4562">
            <w:pPr>
              <w:rPr>
                <w:lang w:val="en-US"/>
              </w:rPr>
            </w:pPr>
            <w:r w:rsidRPr="00861CE7">
              <w:rPr>
                <w:lang w:val="en-US"/>
              </w:rPr>
              <w:t>For the purposes of this Clause</w:t>
            </w:r>
            <w:r w:rsidR="00EE7F00">
              <w:rPr>
                <w:lang w:val="en-US"/>
              </w:rPr>
              <w:t xml:space="preserve"> 23</w:t>
            </w:r>
            <w:r w:rsidRPr="00861CE7">
              <w:rPr>
                <w:lang w:val="en-US"/>
              </w:rPr>
              <w:t>, “WORKPOINT” shall mean an offshore location or vessel from which preparatory and / or development activities for a wind farm are carried out and / or production of electricity from a wind farm.</w:t>
            </w:r>
          </w:p>
        </w:tc>
      </w:tr>
      <w:tr w:rsidRPr="00887C35" w:rsidR="002F3F9E" w:rsidTr="08CD3B05" w14:paraId="2DD5B4BA" w14:textId="77777777">
        <w:tc>
          <w:tcPr>
            <w:tcW w:w="850" w:type="dxa"/>
          </w:tcPr>
          <w:p w:rsidRPr="00861CE7" w:rsidR="002F3F9E" w:rsidP="00310BAB" w:rsidRDefault="002F3F9E" w14:paraId="1F5054A9" w14:textId="77777777">
            <w:r w:rsidRPr="00861CE7">
              <w:t>23.6</w:t>
            </w:r>
          </w:p>
        </w:tc>
        <w:tc>
          <w:tcPr>
            <w:tcW w:w="7656" w:type="dxa"/>
            <w:gridSpan w:val="3"/>
            <w:shd w:val="clear" w:color="auto" w:fill="auto"/>
            <w:hideMark/>
          </w:tcPr>
          <w:p w:rsidRPr="00861CE7" w:rsidR="002F3F9E" w:rsidP="00310BAB" w:rsidRDefault="002F3F9E" w14:paraId="67CC90A3" w14:textId="77777777">
            <w:pPr>
              <w:rPr>
                <w:lang w:val="en-US"/>
              </w:rPr>
            </w:pPr>
            <w:r w:rsidRPr="00861CE7">
              <w:rPr>
                <w:lang w:val="en-US"/>
              </w:rPr>
              <w:t>The CONTRACTOR shall pay and make payment at such times when due and payable, all import/export taxes and duties on materials, goods, tools, equipment and supplies required for the CONTRACT and imported or exported by the CONTRACTOR. The CONTRACTOR will be responsible for ensuring that it holds the necessary import/export licences issued by the relevant authorities prior to the commencement of the WORK.</w:t>
            </w:r>
          </w:p>
        </w:tc>
      </w:tr>
      <w:tr w:rsidRPr="00887C35" w:rsidR="002F3F9E" w:rsidTr="08CD3B05" w14:paraId="5BF22F3E" w14:textId="77777777">
        <w:tc>
          <w:tcPr>
            <w:tcW w:w="850" w:type="dxa"/>
          </w:tcPr>
          <w:p w:rsidRPr="00861CE7" w:rsidR="002F3F9E" w:rsidP="00310BAB" w:rsidRDefault="002F3F9E" w14:paraId="7A83128B" w14:textId="77777777">
            <w:r w:rsidRPr="00861CE7">
              <w:t>23.7</w:t>
            </w:r>
          </w:p>
        </w:tc>
        <w:tc>
          <w:tcPr>
            <w:tcW w:w="7656" w:type="dxa"/>
            <w:gridSpan w:val="3"/>
            <w:shd w:val="clear" w:color="auto" w:fill="auto"/>
            <w:hideMark/>
          </w:tcPr>
          <w:p w:rsidRPr="00861CE7" w:rsidR="002F3F9E" w:rsidP="00310BAB" w:rsidRDefault="002F3F9E" w14:paraId="116B4992" w14:textId="34DBA0CF">
            <w:pPr>
              <w:rPr>
                <w:lang w:val="en-US"/>
              </w:rPr>
            </w:pPr>
            <w:r w:rsidRPr="00861CE7">
              <w:rPr>
                <w:lang w:val="en-US"/>
              </w:rPr>
              <w:t>Where equipment and materials are sold to the CLIENT under the CONTRACT the CONTRACTOR shall:</w:t>
            </w:r>
          </w:p>
        </w:tc>
      </w:tr>
      <w:tr w:rsidRPr="00887C35" w:rsidR="002F3F9E" w:rsidTr="08CD3B05" w14:paraId="6DF61857" w14:textId="77777777">
        <w:tc>
          <w:tcPr>
            <w:tcW w:w="850" w:type="dxa"/>
          </w:tcPr>
          <w:p w:rsidRPr="00861CE7" w:rsidR="002F3F9E" w:rsidP="00310BAB" w:rsidRDefault="002F3F9E" w14:paraId="750B491E" w14:textId="77777777">
            <w:pPr>
              <w:rPr>
                <w:lang w:val="en-US"/>
              </w:rPr>
            </w:pPr>
          </w:p>
        </w:tc>
        <w:tc>
          <w:tcPr>
            <w:tcW w:w="568" w:type="dxa"/>
            <w:shd w:val="clear" w:color="auto" w:fill="auto"/>
          </w:tcPr>
          <w:p w:rsidRPr="00861CE7" w:rsidR="002F3F9E" w:rsidP="00310BAB" w:rsidRDefault="002F3F9E" w14:paraId="4D00FDCE" w14:textId="77777777">
            <w:r w:rsidRPr="00861CE7">
              <w:t>(a)</w:t>
            </w:r>
          </w:p>
        </w:tc>
        <w:tc>
          <w:tcPr>
            <w:tcW w:w="7088" w:type="dxa"/>
            <w:gridSpan w:val="2"/>
            <w:shd w:val="clear" w:color="auto" w:fill="auto"/>
          </w:tcPr>
          <w:p w:rsidRPr="00861CE7" w:rsidR="002F3F9E" w:rsidP="00310BAB" w:rsidRDefault="002F3F9E" w14:paraId="3A15B60E" w14:textId="1E99290B">
            <w:pPr>
              <w:rPr>
                <w:lang w:val="en-US"/>
              </w:rPr>
            </w:pPr>
            <w:r w:rsidRPr="00861CE7">
              <w:rPr>
                <w:lang w:val="en-US"/>
              </w:rPr>
              <w:t>prepare and provide to the CLIENT full documentation to show and certify all information regarding items subject to customs control, including the origin, customs status and customs commodity code number as may be necessary for the CLIENT to minimize or nullify the effect of customs duty on such items; and</w:t>
            </w:r>
          </w:p>
        </w:tc>
      </w:tr>
      <w:tr w:rsidRPr="00887C35" w:rsidR="002F3F9E" w:rsidTr="08CD3B05" w14:paraId="31A12E9C" w14:textId="77777777">
        <w:tc>
          <w:tcPr>
            <w:tcW w:w="850" w:type="dxa"/>
          </w:tcPr>
          <w:p w:rsidRPr="00861CE7" w:rsidR="002F3F9E" w:rsidP="00310BAB" w:rsidRDefault="002F3F9E" w14:paraId="1510B8F8" w14:textId="77777777">
            <w:pPr>
              <w:rPr>
                <w:lang w:val="en-US"/>
              </w:rPr>
            </w:pPr>
          </w:p>
        </w:tc>
        <w:tc>
          <w:tcPr>
            <w:tcW w:w="568" w:type="dxa"/>
            <w:shd w:val="clear" w:color="auto" w:fill="auto"/>
          </w:tcPr>
          <w:p w:rsidRPr="00861CE7" w:rsidR="002F3F9E" w:rsidP="00310BAB" w:rsidRDefault="002F3F9E" w14:paraId="3D94C335" w14:textId="77777777">
            <w:r w:rsidRPr="00861CE7">
              <w:t>(b)</w:t>
            </w:r>
          </w:p>
        </w:tc>
        <w:tc>
          <w:tcPr>
            <w:tcW w:w="7088" w:type="dxa"/>
            <w:gridSpan w:val="2"/>
            <w:shd w:val="clear" w:color="auto" w:fill="auto"/>
          </w:tcPr>
          <w:p w:rsidRPr="00861CE7" w:rsidR="002F3F9E" w:rsidP="00310BAB" w:rsidRDefault="002F3F9E" w14:paraId="0F119C2D" w14:textId="45D722AA">
            <w:pPr>
              <w:rPr>
                <w:lang w:val="en-US"/>
              </w:rPr>
            </w:pPr>
            <w:r w:rsidRPr="00861CE7">
              <w:rPr>
                <w:lang w:val="en-US"/>
              </w:rPr>
              <w:t>make available on a confidential basis to The Dutch Customs Authority all data reasonably necessary to enable the CONTRACTOR to obtain the maximum benefits in terms of reliefs and shall pass all such benefits in full to the CLIENT; and</w:t>
            </w:r>
          </w:p>
        </w:tc>
      </w:tr>
      <w:tr w:rsidRPr="00C96F00" w:rsidR="002F3F9E" w:rsidTr="08CD3B05" w14:paraId="3079FF9E" w14:textId="77777777">
        <w:tc>
          <w:tcPr>
            <w:tcW w:w="850" w:type="dxa"/>
          </w:tcPr>
          <w:p w:rsidRPr="00861CE7" w:rsidR="002F3F9E" w:rsidP="00310BAB" w:rsidRDefault="002F3F9E" w14:paraId="0F85DC5C" w14:textId="77777777">
            <w:pPr>
              <w:rPr>
                <w:lang w:val="en-US"/>
              </w:rPr>
            </w:pPr>
          </w:p>
        </w:tc>
        <w:tc>
          <w:tcPr>
            <w:tcW w:w="568" w:type="dxa"/>
            <w:shd w:val="clear" w:color="auto" w:fill="auto"/>
          </w:tcPr>
          <w:p w:rsidRPr="00861CE7" w:rsidR="002F3F9E" w:rsidP="00310BAB" w:rsidRDefault="002F3F9E" w14:paraId="1D63660E" w14:textId="77777777">
            <w:r w:rsidRPr="00861CE7">
              <w:t>(c)</w:t>
            </w:r>
          </w:p>
        </w:tc>
        <w:tc>
          <w:tcPr>
            <w:tcW w:w="7088" w:type="dxa"/>
            <w:gridSpan w:val="2"/>
            <w:shd w:val="clear" w:color="auto" w:fill="auto"/>
          </w:tcPr>
          <w:p w:rsidRPr="00861CE7" w:rsidR="002F3F9E" w:rsidP="00310BAB" w:rsidRDefault="002F3F9E" w14:paraId="094ED625" w14:textId="5BDDF432">
            <w:pPr>
              <w:rPr>
                <w:lang w:val="en-US"/>
              </w:rPr>
            </w:pPr>
            <w:r w:rsidRPr="00861CE7">
              <w:rPr>
                <w:lang w:val="en-US"/>
              </w:rPr>
              <w:t>inform the CLIENT without delay in the event that the CONTRACTOR is unsuccessful in any application for reliefs. In such event, the CLIENT shall have the option to import or export or re-import any items affected under its own authorized procedure.</w:t>
            </w:r>
          </w:p>
        </w:tc>
      </w:tr>
      <w:tr w:rsidRPr="00C96F00" w:rsidR="002F3F9E" w:rsidTr="08CD3B05" w14:paraId="06930B7E" w14:textId="77777777">
        <w:tc>
          <w:tcPr>
            <w:tcW w:w="850" w:type="dxa"/>
          </w:tcPr>
          <w:p w:rsidRPr="00861CE7" w:rsidR="002F3F9E" w:rsidP="00310BAB" w:rsidRDefault="002F3F9E" w14:paraId="53501063" w14:textId="77777777">
            <w:pPr>
              <w:rPr>
                <w:lang w:val="en-US"/>
              </w:rPr>
            </w:pPr>
          </w:p>
        </w:tc>
        <w:tc>
          <w:tcPr>
            <w:tcW w:w="7656" w:type="dxa"/>
            <w:gridSpan w:val="3"/>
            <w:shd w:val="clear" w:color="auto" w:fill="auto"/>
            <w:hideMark/>
          </w:tcPr>
          <w:p w:rsidRPr="00861CE7" w:rsidR="002F3F9E" w:rsidP="00310BAB" w:rsidRDefault="002F3F9E" w14:paraId="41918473" w14:textId="77777777">
            <w:pPr>
              <w:rPr>
                <w:lang w:val="en-US"/>
              </w:rPr>
            </w:pPr>
          </w:p>
        </w:tc>
      </w:tr>
      <w:tr w:rsidRPr="00861CE7" w:rsidR="002F3F9E" w:rsidTr="08CD3B05" w14:paraId="15231733" w14:textId="77777777">
        <w:tc>
          <w:tcPr>
            <w:tcW w:w="8506" w:type="dxa"/>
            <w:gridSpan w:val="4"/>
          </w:tcPr>
          <w:p w:rsidRPr="00861CE7" w:rsidR="002F3F9E" w:rsidP="00310BAB" w:rsidRDefault="002F3F9E" w14:paraId="522CA0D6" w14:textId="34C2EBA7">
            <w:pPr>
              <w:pStyle w:val="Kop1"/>
            </w:pPr>
            <w:bookmarkStart w:name="_Toc397584933" w:id="73"/>
            <w:bookmarkStart w:name="_Toc479107408" w:id="74"/>
            <w:r w:rsidRPr="00861CE7">
              <w:t>24 TERMINATION</w:t>
            </w:r>
            <w:bookmarkEnd w:id="73"/>
            <w:bookmarkEnd w:id="74"/>
          </w:p>
        </w:tc>
      </w:tr>
      <w:tr w:rsidRPr="00C96F00" w:rsidR="002F3F9E" w:rsidTr="08CD3B05" w14:paraId="27EC6CF1" w14:textId="77777777">
        <w:tc>
          <w:tcPr>
            <w:tcW w:w="850" w:type="dxa"/>
          </w:tcPr>
          <w:p w:rsidRPr="00861CE7" w:rsidR="002F3F9E" w:rsidP="00310BAB" w:rsidRDefault="002F3F9E" w14:paraId="7E3DB0C0" w14:textId="77777777">
            <w:r w:rsidRPr="00861CE7">
              <w:t>24.1</w:t>
            </w:r>
          </w:p>
        </w:tc>
        <w:tc>
          <w:tcPr>
            <w:tcW w:w="7656" w:type="dxa"/>
            <w:gridSpan w:val="3"/>
            <w:shd w:val="clear" w:color="auto" w:fill="auto"/>
            <w:hideMark/>
          </w:tcPr>
          <w:p w:rsidRPr="00861CE7" w:rsidR="002F3F9E" w:rsidP="00310BAB" w:rsidRDefault="002F3F9E" w14:paraId="1FB2C2EB" w14:textId="03144B14">
            <w:pPr>
              <w:rPr>
                <w:lang w:val="en-US"/>
              </w:rPr>
            </w:pPr>
            <w:r w:rsidRPr="00861CE7">
              <w:rPr>
                <w:lang w:val="en-US"/>
              </w:rPr>
              <w:t xml:space="preserve">The </w:t>
            </w:r>
            <w:r w:rsidRPr="00861CE7">
              <w:rPr>
                <w:szCs w:val="18"/>
                <w:lang w:val="en-US"/>
              </w:rPr>
              <w:t>CLIENT</w:t>
            </w:r>
            <w:r w:rsidRPr="00861CE7">
              <w:rPr>
                <w:lang w:val="en-US"/>
              </w:rPr>
              <w:t xml:space="preserve"> shall have the right by giving notice to terminate all or any part of the WORK or the CONTRACT at such time or times as the CLIENT may consider necessary for any or all of the following reasons:</w:t>
            </w:r>
          </w:p>
        </w:tc>
      </w:tr>
      <w:tr w:rsidRPr="00C96F00" w:rsidR="002F3F9E" w:rsidTr="08CD3B05" w14:paraId="0060CEB7" w14:textId="77777777">
        <w:tc>
          <w:tcPr>
            <w:tcW w:w="850" w:type="dxa"/>
          </w:tcPr>
          <w:p w:rsidRPr="00861CE7" w:rsidR="002F3F9E" w:rsidP="00310BAB" w:rsidRDefault="002F3F9E" w14:paraId="341C1C8A" w14:textId="77777777">
            <w:pPr>
              <w:rPr>
                <w:lang w:val="en-US"/>
              </w:rPr>
            </w:pPr>
          </w:p>
        </w:tc>
        <w:tc>
          <w:tcPr>
            <w:tcW w:w="568" w:type="dxa"/>
            <w:shd w:val="clear" w:color="auto" w:fill="auto"/>
          </w:tcPr>
          <w:p w:rsidRPr="00861CE7" w:rsidR="002F3F9E" w:rsidP="00310BAB" w:rsidRDefault="002F3F9E" w14:paraId="357F9C72" w14:textId="77777777">
            <w:r w:rsidRPr="00861CE7">
              <w:t>(a)</w:t>
            </w:r>
          </w:p>
        </w:tc>
        <w:tc>
          <w:tcPr>
            <w:tcW w:w="7088" w:type="dxa"/>
            <w:gridSpan w:val="2"/>
            <w:shd w:val="clear" w:color="auto" w:fill="auto"/>
          </w:tcPr>
          <w:p w:rsidRPr="00861CE7" w:rsidR="002F3F9E" w:rsidP="00310BAB" w:rsidRDefault="002F3F9E" w14:paraId="7BA191BC" w14:textId="3C90FBA2">
            <w:pPr>
              <w:rPr>
                <w:lang w:val="en-US"/>
              </w:rPr>
            </w:pPr>
            <w:r w:rsidRPr="00861CE7">
              <w:rPr>
                <w:lang w:val="en-US"/>
              </w:rPr>
              <w:t>to suit the convenience of the CLIENT; or</w:t>
            </w:r>
          </w:p>
        </w:tc>
      </w:tr>
      <w:tr w:rsidRPr="00C96F00" w:rsidR="002F3F9E" w:rsidTr="08CD3B05" w14:paraId="21E37270" w14:textId="77777777">
        <w:tc>
          <w:tcPr>
            <w:tcW w:w="850" w:type="dxa"/>
          </w:tcPr>
          <w:p w:rsidRPr="00861CE7" w:rsidR="002F3F9E" w:rsidP="00310BAB" w:rsidRDefault="002F3F9E" w14:paraId="1CE6E7DF" w14:textId="77777777">
            <w:pPr>
              <w:rPr>
                <w:lang w:val="en-US"/>
              </w:rPr>
            </w:pPr>
          </w:p>
        </w:tc>
        <w:tc>
          <w:tcPr>
            <w:tcW w:w="568" w:type="dxa"/>
            <w:shd w:val="clear" w:color="auto" w:fill="auto"/>
          </w:tcPr>
          <w:p w:rsidRPr="00861CE7" w:rsidR="002F3F9E" w:rsidP="00310BAB" w:rsidRDefault="002F3F9E" w14:paraId="615A21FD" w14:textId="77777777">
            <w:r w:rsidRPr="00861CE7">
              <w:t>(b)</w:t>
            </w:r>
          </w:p>
        </w:tc>
        <w:tc>
          <w:tcPr>
            <w:tcW w:w="7088" w:type="dxa"/>
            <w:gridSpan w:val="2"/>
            <w:shd w:val="clear" w:color="auto" w:fill="auto"/>
          </w:tcPr>
          <w:p w:rsidRPr="00861CE7" w:rsidR="002F3F9E" w:rsidP="00310BAB" w:rsidRDefault="002F3F9E" w14:paraId="59D6D62D" w14:textId="77777777">
            <w:pPr>
              <w:rPr>
                <w:lang w:val="en-US"/>
              </w:rPr>
            </w:pPr>
            <w:r w:rsidRPr="00861CE7">
              <w:rPr>
                <w:lang w:val="en-US"/>
              </w:rPr>
              <w:t>subject only to Clause 24.2 in the event of any default on the part of the CONTRACTOR; or</w:t>
            </w:r>
          </w:p>
        </w:tc>
      </w:tr>
      <w:tr w:rsidRPr="00C96F00" w:rsidR="002F3F9E" w:rsidTr="08CD3B05" w14:paraId="63782612" w14:textId="77777777">
        <w:tc>
          <w:tcPr>
            <w:tcW w:w="850" w:type="dxa"/>
          </w:tcPr>
          <w:p w:rsidRPr="00861CE7" w:rsidR="002F3F9E" w:rsidP="00310BAB" w:rsidRDefault="002F3F9E" w14:paraId="2DA9F05B" w14:textId="77777777">
            <w:pPr>
              <w:rPr>
                <w:lang w:val="en-US"/>
              </w:rPr>
            </w:pPr>
          </w:p>
        </w:tc>
        <w:tc>
          <w:tcPr>
            <w:tcW w:w="568" w:type="dxa"/>
            <w:shd w:val="clear" w:color="auto" w:fill="auto"/>
          </w:tcPr>
          <w:p w:rsidRPr="00861CE7" w:rsidR="002F3F9E" w:rsidP="00310BAB" w:rsidRDefault="002F3F9E" w14:paraId="6B769957" w14:textId="77777777">
            <w:r w:rsidRPr="00861CE7">
              <w:t>(c)</w:t>
            </w:r>
          </w:p>
        </w:tc>
        <w:tc>
          <w:tcPr>
            <w:tcW w:w="7088" w:type="dxa"/>
            <w:gridSpan w:val="2"/>
            <w:shd w:val="clear" w:color="auto" w:fill="auto"/>
          </w:tcPr>
          <w:p w:rsidRPr="00861CE7" w:rsidR="002F3F9E" w:rsidP="00161000" w:rsidRDefault="002F3F9E" w14:paraId="3FE586FB" w14:textId="54854CCC">
            <w:pPr>
              <w:rPr>
                <w:lang w:val="en-US"/>
              </w:rPr>
            </w:pPr>
            <w:r w:rsidRPr="00861CE7">
              <w:rPr>
                <w:lang w:val="en-US"/>
              </w:rPr>
              <w:t>in the event of the CONTRACTOR becomes bankrupt or insolvent, goes into liquidation, has a receiving or administration order made against him, compounds with his creditors, or carries on business under a receiver, trustee or manager for the benefit of his creditors, or if and act is done or event occurs which (under applicable laws) has a similar  effect to any of the acts or events, or possession being taken by or on behalf of the holders of any debenture secured by a Floating Charge of any property comprised in or subject to the Floating Charge.</w:t>
            </w:r>
          </w:p>
        </w:tc>
      </w:tr>
      <w:tr w:rsidRPr="00C96F00" w:rsidR="002F3F9E" w:rsidTr="08CD3B05" w14:paraId="1E91078F" w14:textId="77777777">
        <w:tc>
          <w:tcPr>
            <w:tcW w:w="850" w:type="dxa"/>
          </w:tcPr>
          <w:p w:rsidRPr="00861CE7" w:rsidR="002F3F9E" w:rsidP="00310BAB" w:rsidRDefault="002F3F9E" w14:paraId="1359670B" w14:textId="77777777">
            <w:r w:rsidRPr="00861CE7">
              <w:t>24.2</w:t>
            </w:r>
          </w:p>
        </w:tc>
        <w:tc>
          <w:tcPr>
            <w:tcW w:w="7656" w:type="dxa"/>
            <w:gridSpan w:val="3"/>
            <w:shd w:val="clear" w:color="auto" w:fill="auto"/>
            <w:hideMark/>
          </w:tcPr>
          <w:p w:rsidRPr="00861CE7" w:rsidR="002F3F9E" w:rsidP="00310BAB" w:rsidRDefault="002F3F9E" w14:paraId="67D2D70D" w14:textId="3DF031B0">
            <w:pPr>
              <w:rPr>
                <w:lang w:val="en-US"/>
              </w:rPr>
            </w:pPr>
            <w:r w:rsidRPr="00861CE7">
              <w:rPr>
                <w:lang w:val="en-US"/>
              </w:rPr>
              <w:t xml:space="preserve">In the event of default on the part of the CONTRACTOR and before the issue by the CLIENT of an order of </w:t>
            </w:r>
            <w:r w:rsidRPr="00861CE7">
              <w:rPr>
                <w:szCs w:val="18"/>
                <w:lang w:val="en-US"/>
              </w:rPr>
              <w:t>termination</w:t>
            </w:r>
            <w:r w:rsidRPr="00861CE7">
              <w:rPr>
                <w:lang w:val="en-US"/>
              </w:rPr>
              <w:t xml:space="preserve"> of all or any part of the WORK or the CONTRACT, the CLIENT shall give notice of default to the CONTRACTOR giving the details of such default. If the CONTRACTOR upon receipt of such notice does not commence and thereafter continuously proceed with action satisfactory to the CLIENT to remedy such default the CLIENT may issue a notice of termination in accordance with the provisions of Clause 24.1.</w:t>
            </w:r>
          </w:p>
        </w:tc>
      </w:tr>
      <w:tr w:rsidRPr="00C96F00" w:rsidR="002F3F9E" w:rsidTr="08CD3B05" w14:paraId="3FE407FF" w14:textId="77777777">
        <w:tc>
          <w:tcPr>
            <w:tcW w:w="850" w:type="dxa"/>
          </w:tcPr>
          <w:p w:rsidRPr="00861CE7" w:rsidR="002F3F9E" w:rsidP="00310BAB" w:rsidRDefault="002F3F9E" w14:paraId="3CDBB9C3" w14:textId="77777777">
            <w:r w:rsidRPr="00861CE7">
              <w:t>24.3</w:t>
            </w:r>
          </w:p>
        </w:tc>
        <w:tc>
          <w:tcPr>
            <w:tcW w:w="7656" w:type="dxa"/>
            <w:gridSpan w:val="3"/>
            <w:shd w:val="clear" w:color="auto" w:fill="auto"/>
            <w:hideMark/>
          </w:tcPr>
          <w:p w:rsidRPr="00861CE7" w:rsidR="002F3F9E" w:rsidP="00310BAB" w:rsidRDefault="002F3F9E" w14:paraId="54724C40" w14:textId="42AF07FA">
            <w:pPr>
              <w:rPr>
                <w:lang w:val="en-US"/>
              </w:rPr>
            </w:pPr>
            <w:r w:rsidRPr="00861CE7">
              <w:rPr>
                <w:lang w:val="en-US"/>
              </w:rPr>
              <w:t xml:space="preserve">If the CLIENT gives the CONTRACTOR notice of termination of all or any part of the WORK or the </w:t>
            </w:r>
            <w:r w:rsidRPr="00861CE7">
              <w:rPr>
                <w:szCs w:val="18"/>
                <w:lang w:val="en-US"/>
              </w:rPr>
              <w:t>CONTRACT</w:t>
            </w:r>
            <w:r w:rsidRPr="00861CE7">
              <w:rPr>
                <w:lang w:val="en-US"/>
              </w:rPr>
              <w:t>, such notice shall become effective on the date specified therein (or in the absence of any specified date at the date of receipt of the notice) whereupon the CONTRACTOR shall immediately:</w:t>
            </w:r>
          </w:p>
        </w:tc>
      </w:tr>
      <w:tr w:rsidRPr="00C96F00" w:rsidR="002F3F9E" w:rsidTr="08CD3B05" w14:paraId="1E6E0A63" w14:textId="77777777">
        <w:tc>
          <w:tcPr>
            <w:tcW w:w="850" w:type="dxa"/>
          </w:tcPr>
          <w:p w:rsidRPr="00861CE7" w:rsidR="002F3F9E" w:rsidP="00310BAB" w:rsidRDefault="002F3F9E" w14:paraId="2A1385D3" w14:textId="77777777">
            <w:pPr>
              <w:rPr>
                <w:lang w:val="en-US"/>
              </w:rPr>
            </w:pPr>
          </w:p>
        </w:tc>
        <w:tc>
          <w:tcPr>
            <w:tcW w:w="568" w:type="dxa"/>
            <w:shd w:val="clear" w:color="auto" w:fill="auto"/>
          </w:tcPr>
          <w:p w:rsidRPr="00861CE7" w:rsidR="002F3F9E" w:rsidP="00310BAB" w:rsidRDefault="002F3F9E" w14:paraId="4A01AE5E" w14:textId="77777777">
            <w:r w:rsidRPr="00861CE7">
              <w:t>(a)</w:t>
            </w:r>
          </w:p>
        </w:tc>
        <w:tc>
          <w:tcPr>
            <w:tcW w:w="7088" w:type="dxa"/>
            <w:gridSpan w:val="2"/>
            <w:shd w:val="clear" w:color="auto" w:fill="auto"/>
          </w:tcPr>
          <w:p w:rsidRPr="00861CE7" w:rsidR="002F3F9E" w:rsidP="00310BAB" w:rsidRDefault="002F3F9E" w14:paraId="3D8B2743" w14:textId="77777777">
            <w:pPr>
              <w:rPr>
                <w:lang w:val="en-US"/>
              </w:rPr>
            </w:pPr>
            <w:r w:rsidRPr="00861CE7">
              <w:rPr>
                <w:lang w:val="en-US"/>
              </w:rPr>
              <w:t>cease performance of the WORK or such part thereof as may be specified in the notice;</w:t>
            </w:r>
          </w:p>
        </w:tc>
      </w:tr>
      <w:tr w:rsidRPr="00C96F00" w:rsidR="002F3F9E" w:rsidTr="08CD3B05" w14:paraId="64D73D81" w14:textId="77777777">
        <w:tc>
          <w:tcPr>
            <w:tcW w:w="850" w:type="dxa"/>
          </w:tcPr>
          <w:p w:rsidRPr="00861CE7" w:rsidR="002F3F9E" w:rsidP="00310BAB" w:rsidRDefault="002F3F9E" w14:paraId="7E9131A8" w14:textId="77777777">
            <w:pPr>
              <w:rPr>
                <w:lang w:val="en-US"/>
              </w:rPr>
            </w:pPr>
          </w:p>
        </w:tc>
        <w:tc>
          <w:tcPr>
            <w:tcW w:w="568" w:type="dxa"/>
            <w:shd w:val="clear" w:color="auto" w:fill="auto"/>
          </w:tcPr>
          <w:p w:rsidRPr="00861CE7" w:rsidR="002F3F9E" w:rsidP="00310BAB" w:rsidRDefault="002F3F9E" w14:paraId="232AF4FE" w14:textId="77777777">
            <w:r w:rsidRPr="00861CE7">
              <w:t>(b)</w:t>
            </w:r>
          </w:p>
        </w:tc>
        <w:tc>
          <w:tcPr>
            <w:tcW w:w="7088" w:type="dxa"/>
            <w:gridSpan w:val="2"/>
            <w:shd w:val="clear" w:color="auto" w:fill="auto"/>
          </w:tcPr>
          <w:p w:rsidRPr="00861CE7" w:rsidR="002F3F9E" w:rsidP="00310BAB" w:rsidRDefault="002F3F9E" w14:paraId="42056A99" w14:textId="4FD1CFE5">
            <w:pPr>
              <w:rPr>
                <w:lang w:val="en-US"/>
              </w:rPr>
            </w:pPr>
            <w:r w:rsidRPr="00861CE7">
              <w:rPr>
                <w:lang w:val="en-US"/>
              </w:rPr>
              <w:t>allow the CLIENT or its nominee full right of access to take over the WORK or the relevant part of the WORK;</w:t>
            </w:r>
          </w:p>
        </w:tc>
      </w:tr>
      <w:tr w:rsidRPr="00C96F00" w:rsidR="002F3F9E" w:rsidTr="08CD3B05" w14:paraId="783BF032" w14:textId="77777777">
        <w:tc>
          <w:tcPr>
            <w:tcW w:w="850" w:type="dxa"/>
          </w:tcPr>
          <w:p w:rsidRPr="00861CE7" w:rsidR="002F3F9E" w:rsidP="00310BAB" w:rsidRDefault="002F3F9E" w14:paraId="305F7A78" w14:textId="77777777">
            <w:pPr>
              <w:rPr>
                <w:lang w:val="en-US"/>
              </w:rPr>
            </w:pPr>
          </w:p>
        </w:tc>
        <w:tc>
          <w:tcPr>
            <w:tcW w:w="568" w:type="dxa"/>
            <w:shd w:val="clear" w:color="auto" w:fill="auto"/>
          </w:tcPr>
          <w:p w:rsidRPr="00861CE7" w:rsidR="002F3F9E" w:rsidP="00310BAB" w:rsidRDefault="002F3F9E" w14:paraId="59EA2A0E" w14:textId="77777777">
            <w:r w:rsidRPr="00861CE7">
              <w:t>(c)</w:t>
            </w:r>
          </w:p>
        </w:tc>
        <w:tc>
          <w:tcPr>
            <w:tcW w:w="7088" w:type="dxa"/>
            <w:gridSpan w:val="2"/>
            <w:shd w:val="clear" w:color="auto" w:fill="auto"/>
          </w:tcPr>
          <w:p w:rsidRPr="00861CE7" w:rsidR="002F3F9E" w:rsidP="00310BAB" w:rsidRDefault="002F3F9E" w14:paraId="075C3A79" w14:textId="7FADD8BA">
            <w:pPr>
              <w:rPr>
                <w:lang w:val="en-US"/>
              </w:rPr>
            </w:pPr>
            <w:r w:rsidRPr="00861CE7">
              <w:rPr>
                <w:lang w:val="en-US"/>
              </w:rPr>
              <w:t>assign to the CLIENT, or its nominee, to the extent desired by the CLIENT all or the relevant parts of the rights, titles, liabilities and SUBCONTRACTS relating to the WORK which the CONTRACTOR may have acquired or entered into.</w:t>
            </w:r>
          </w:p>
        </w:tc>
      </w:tr>
      <w:tr w:rsidRPr="00C96F00" w:rsidR="002F3F9E" w:rsidTr="08CD3B05" w14:paraId="7288005C" w14:textId="77777777">
        <w:tc>
          <w:tcPr>
            <w:tcW w:w="850" w:type="dxa"/>
          </w:tcPr>
          <w:p w:rsidRPr="00861CE7" w:rsidR="002F3F9E" w:rsidP="00310BAB" w:rsidRDefault="002F3F9E" w14:paraId="2E7AAFDE" w14:textId="77777777">
            <w:pPr>
              <w:rPr>
                <w:lang w:val="en-US"/>
              </w:rPr>
            </w:pPr>
          </w:p>
        </w:tc>
        <w:tc>
          <w:tcPr>
            <w:tcW w:w="7656" w:type="dxa"/>
            <w:gridSpan w:val="3"/>
            <w:shd w:val="clear" w:color="auto" w:fill="auto"/>
          </w:tcPr>
          <w:p w:rsidRPr="00861CE7" w:rsidR="002F3F9E" w:rsidP="00310BAB" w:rsidRDefault="002F3F9E" w14:paraId="33B99B4F" w14:textId="4B605E11">
            <w:pPr>
              <w:rPr>
                <w:szCs w:val="18"/>
                <w:lang w:val="en-US"/>
              </w:rPr>
            </w:pPr>
            <w:r w:rsidRPr="00861CE7">
              <w:rPr>
                <w:lang w:val="en-US"/>
              </w:rPr>
              <w:t>In  the  event  of  termination  under  Clause  24.1(b)  or  24.1(c)  the  CLIENT  shall  have  the  right  to  obtain completion of the WORK or the relevant part of the WORK by other contractors.</w:t>
            </w:r>
          </w:p>
        </w:tc>
      </w:tr>
      <w:tr w:rsidRPr="00C96F00" w:rsidR="002F3F9E" w:rsidTr="08CD3B05" w14:paraId="0D815B66" w14:textId="77777777">
        <w:tc>
          <w:tcPr>
            <w:tcW w:w="850" w:type="dxa"/>
          </w:tcPr>
          <w:p w:rsidRPr="00861CE7" w:rsidR="002F3F9E" w:rsidP="00310BAB" w:rsidRDefault="002F3F9E" w14:paraId="6682C161" w14:textId="77777777">
            <w:r w:rsidRPr="00861CE7">
              <w:t>24.4</w:t>
            </w:r>
          </w:p>
        </w:tc>
        <w:tc>
          <w:tcPr>
            <w:tcW w:w="7656" w:type="dxa"/>
            <w:gridSpan w:val="3"/>
            <w:shd w:val="clear" w:color="auto" w:fill="auto"/>
            <w:hideMark/>
          </w:tcPr>
          <w:p w:rsidRPr="004F67B7" w:rsidR="002F3F9E" w:rsidP="00310BAB" w:rsidRDefault="002F3F9E" w14:paraId="41419F19" w14:textId="67121BE3">
            <w:pPr>
              <w:rPr>
                <w:lang w:val="en-US"/>
              </w:rPr>
            </w:pPr>
            <w:r w:rsidRPr="004F67B7">
              <w:rPr>
                <w:lang w:val="en-US"/>
              </w:rPr>
              <w:t xml:space="preserve">In the event of termination under Clause 24.1(a) the CONTRACTOR shall be entitled to payment as set out in SECTION </w:t>
            </w:r>
            <w:r w:rsidR="00B44207">
              <w:rPr>
                <w:lang w:val="en-US"/>
              </w:rPr>
              <w:t>IV</w:t>
            </w:r>
            <w:r w:rsidRPr="004F67B7" w:rsidR="00B44207">
              <w:rPr>
                <w:lang w:val="en-US"/>
              </w:rPr>
              <w:t xml:space="preserve">  </w:t>
            </w:r>
            <w:r w:rsidRPr="004F67B7">
              <w:rPr>
                <w:lang w:val="en-US"/>
              </w:rPr>
              <w:t>for the part of the WORK performed in accordance with the CONTRACT together with such other payments and fees for those relevant commitments and obligations made by the CONTRACTOR that cannot be cancelled and the CONTRACTOR shall additionally provide all relevant information to the CLIENT to fully substantiate such commitments and obligations. The CONTRACTOR shall make all reasonable effort to minimize any such commitments and obligations, such reasonable costs as agreed between the PARTIES at the time of termination.</w:t>
            </w:r>
          </w:p>
        </w:tc>
      </w:tr>
      <w:tr w:rsidRPr="00C96F00" w:rsidR="002F3F9E" w:rsidTr="08CD3B05" w14:paraId="65F235CA" w14:textId="77777777">
        <w:tc>
          <w:tcPr>
            <w:tcW w:w="850" w:type="dxa"/>
          </w:tcPr>
          <w:p w:rsidRPr="00861CE7" w:rsidR="002F3F9E" w:rsidP="00310BAB" w:rsidRDefault="002F3F9E" w14:paraId="369C1F50" w14:textId="77777777">
            <w:r w:rsidRPr="00861CE7">
              <w:t>24.5</w:t>
            </w:r>
          </w:p>
        </w:tc>
        <w:tc>
          <w:tcPr>
            <w:tcW w:w="7656" w:type="dxa"/>
            <w:gridSpan w:val="3"/>
            <w:shd w:val="clear" w:color="auto" w:fill="auto"/>
            <w:hideMark/>
          </w:tcPr>
          <w:p w:rsidRPr="004F67B7" w:rsidR="002F3F9E" w:rsidP="00310BAB" w:rsidRDefault="002F3F9E" w14:paraId="1E6A0FF0" w14:textId="0F79BB8C">
            <w:pPr>
              <w:rPr>
                <w:lang w:val="en-US"/>
              </w:rPr>
            </w:pPr>
            <w:r w:rsidRPr="004F67B7">
              <w:rPr>
                <w:lang w:val="en-US"/>
              </w:rPr>
              <w:t xml:space="preserve">In the event of termination of part of the WORK in accordance with Clause 24.1(b) the CONTRACTOR shall be entitled to payment only as set out in SECTION </w:t>
            </w:r>
            <w:r w:rsidR="00B44207">
              <w:rPr>
                <w:lang w:val="en-US"/>
              </w:rPr>
              <w:t>IV</w:t>
            </w:r>
            <w:r w:rsidRPr="004F67B7" w:rsidR="00B44207">
              <w:rPr>
                <w:lang w:val="en-US"/>
              </w:rPr>
              <w:t xml:space="preserve">  </w:t>
            </w:r>
            <w:r w:rsidRPr="004F67B7">
              <w:rPr>
                <w:lang w:val="en-US"/>
              </w:rPr>
              <w:t>for the part of the WORK performed in accordance with the CONTRACT. Any additional costs reasonably incurred by the CLIENT as a direct result of such termination shall be recoverable from the CONTRACTOR.</w:t>
            </w:r>
          </w:p>
        </w:tc>
      </w:tr>
      <w:tr w:rsidRPr="00C96F00" w:rsidR="002F3F9E" w:rsidTr="08CD3B05" w14:paraId="0C2F8137" w14:textId="77777777">
        <w:tc>
          <w:tcPr>
            <w:tcW w:w="850" w:type="dxa"/>
          </w:tcPr>
          <w:p w:rsidRPr="00861CE7" w:rsidR="002F3F9E" w:rsidP="00310BAB" w:rsidRDefault="002F3F9E" w14:paraId="18066ACA" w14:textId="77777777">
            <w:r w:rsidRPr="00861CE7">
              <w:t>24.6</w:t>
            </w:r>
          </w:p>
        </w:tc>
        <w:tc>
          <w:tcPr>
            <w:tcW w:w="7656" w:type="dxa"/>
            <w:gridSpan w:val="3"/>
            <w:shd w:val="clear" w:color="auto" w:fill="auto"/>
            <w:hideMark/>
          </w:tcPr>
          <w:p w:rsidRPr="004F67B7" w:rsidR="002F3F9E" w:rsidP="00310BAB" w:rsidRDefault="002F3F9E" w14:paraId="493B8A25" w14:textId="77777777">
            <w:pPr>
              <w:rPr>
                <w:lang w:val="en-US"/>
              </w:rPr>
            </w:pPr>
            <w:r w:rsidRPr="004F67B7">
              <w:rPr>
                <w:lang w:val="en-US"/>
              </w:rPr>
              <w:t>In the event of termination of all of the WORK or the CONTRACT in accordance with Clause 24.1(b) or Clause 24.1(c) the following conditions shall apply:</w:t>
            </w:r>
          </w:p>
        </w:tc>
      </w:tr>
      <w:tr w:rsidRPr="00C96F00" w:rsidR="002F3F9E" w:rsidTr="08CD3B05" w14:paraId="66AB93AA" w14:textId="77777777">
        <w:tc>
          <w:tcPr>
            <w:tcW w:w="850" w:type="dxa"/>
          </w:tcPr>
          <w:p w:rsidRPr="00861CE7" w:rsidR="002F3F9E" w:rsidP="00310BAB" w:rsidRDefault="002F3F9E" w14:paraId="157CD14E" w14:textId="77777777">
            <w:pPr>
              <w:rPr>
                <w:lang w:val="en-US"/>
              </w:rPr>
            </w:pPr>
          </w:p>
        </w:tc>
        <w:tc>
          <w:tcPr>
            <w:tcW w:w="568" w:type="dxa"/>
            <w:shd w:val="clear" w:color="auto" w:fill="auto"/>
          </w:tcPr>
          <w:p w:rsidRPr="004F67B7" w:rsidR="002F3F9E" w:rsidP="00310BAB" w:rsidRDefault="002F3F9E" w14:paraId="70766B42" w14:textId="77777777">
            <w:pPr>
              <w:rPr>
                <w:lang w:val="en-US"/>
              </w:rPr>
            </w:pPr>
            <w:r w:rsidRPr="004F67B7">
              <w:rPr>
                <w:lang w:val="en-US"/>
              </w:rPr>
              <w:t>(a)</w:t>
            </w:r>
          </w:p>
        </w:tc>
        <w:tc>
          <w:tcPr>
            <w:tcW w:w="7088" w:type="dxa"/>
            <w:gridSpan w:val="2"/>
            <w:shd w:val="clear" w:color="auto" w:fill="auto"/>
          </w:tcPr>
          <w:p w:rsidRPr="004F67B7" w:rsidR="002F3F9E" w:rsidP="00310BAB" w:rsidRDefault="002F3F9E" w14:paraId="09FDBF96" w14:textId="77777777">
            <w:pPr>
              <w:rPr>
                <w:lang w:val="en-US"/>
              </w:rPr>
            </w:pPr>
            <w:r w:rsidRPr="004F67B7">
              <w:rPr>
                <w:lang w:val="en-US"/>
              </w:rPr>
              <w:t xml:space="preserve">the CONTRACTOR shall cease to be entitled to receive any money or monies on account of the CONTRACT until the costs of completion and all </w:t>
            </w:r>
            <w:r w:rsidRPr="004F67B7">
              <w:rPr>
                <w:lang w:val="en-US"/>
              </w:rPr>
              <w:lastRenderedPageBreak/>
              <w:t>other costs arising as a result of the CONTRACTOR’s default or other events giving rise to the termination have been finally ascertained;</w:t>
            </w:r>
          </w:p>
        </w:tc>
      </w:tr>
      <w:tr w:rsidRPr="00C96F00" w:rsidR="002F3F9E" w:rsidTr="08CD3B05" w14:paraId="4357BA73" w14:textId="77777777">
        <w:tc>
          <w:tcPr>
            <w:tcW w:w="850" w:type="dxa"/>
          </w:tcPr>
          <w:p w:rsidRPr="00861CE7" w:rsidR="002F3F9E" w:rsidP="00310BAB" w:rsidRDefault="002F3F9E" w14:paraId="5F4CC71C" w14:textId="77777777">
            <w:pPr>
              <w:rPr>
                <w:lang w:val="en-US"/>
              </w:rPr>
            </w:pPr>
          </w:p>
        </w:tc>
        <w:tc>
          <w:tcPr>
            <w:tcW w:w="568" w:type="dxa"/>
            <w:shd w:val="clear" w:color="auto" w:fill="auto"/>
          </w:tcPr>
          <w:p w:rsidRPr="004F67B7" w:rsidR="002F3F9E" w:rsidP="00310BAB" w:rsidRDefault="002F3F9E" w14:paraId="1F7F5BA9" w14:textId="77777777">
            <w:pPr>
              <w:rPr>
                <w:lang w:val="en-US"/>
              </w:rPr>
            </w:pPr>
            <w:r w:rsidRPr="004F67B7">
              <w:rPr>
                <w:lang w:val="en-US"/>
              </w:rPr>
              <w:t>(b)</w:t>
            </w:r>
          </w:p>
        </w:tc>
        <w:tc>
          <w:tcPr>
            <w:tcW w:w="7088" w:type="dxa"/>
            <w:gridSpan w:val="2"/>
            <w:shd w:val="clear" w:color="auto" w:fill="auto"/>
          </w:tcPr>
          <w:p w:rsidRPr="004F67B7" w:rsidR="002F3F9E" w:rsidP="00310BAB" w:rsidRDefault="002F3F9E" w14:paraId="73EC17BE" w14:textId="4B857776">
            <w:pPr>
              <w:rPr>
                <w:lang w:val="en-US"/>
              </w:rPr>
            </w:pPr>
            <w:r w:rsidRPr="004F67B7">
              <w:rPr>
                <w:lang w:val="en-US"/>
              </w:rPr>
              <w:t xml:space="preserve">thereafter and subject to any deductions that may be made under the provisions of the CONTRACT the CONTRACTOR shall be entitled to payment only as set out in SECTION </w:t>
            </w:r>
            <w:r w:rsidR="00B44207">
              <w:rPr>
                <w:lang w:val="en-US"/>
              </w:rPr>
              <w:t>IV</w:t>
            </w:r>
            <w:r w:rsidRPr="004F67B7" w:rsidR="00B44207">
              <w:rPr>
                <w:lang w:val="en-US"/>
              </w:rPr>
              <w:t xml:space="preserve"> </w:t>
            </w:r>
            <w:r w:rsidRPr="004F67B7">
              <w:rPr>
                <w:lang w:val="en-US"/>
              </w:rPr>
              <w:t>for the part of the WORK completed in accordance with the CONTRACT up to the date of termination; and</w:t>
            </w:r>
          </w:p>
        </w:tc>
      </w:tr>
      <w:tr w:rsidRPr="00C96F00" w:rsidR="002F3F9E" w:rsidTr="08CD3B05" w14:paraId="20D6D152" w14:textId="77777777">
        <w:tc>
          <w:tcPr>
            <w:tcW w:w="850" w:type="dxa"/>
          </w:tcPr>
          <w:p w:rsidRPr="00861CE7" w:rsidR="002F3F9E" w:rsidP="00310BAB" w:rsidRDefault="002F3F9E" w14:paraId="1798B34F" w14:textId="77777777">
            <w:pPr>
              <w:rPr>
                <w:lang w:val="en-US"/>
              </w:rPr>
            </w:pPr>
          </w:p>
        </w:tc>
        <w:tc>
          <w:tcPr>
            <w:tcW w:w="568" w:type="dxa"/>
            <w:shd w:val="clear" w:color="auto" w:fill="auto"/>
          </w:tcPr>
          <w:p w:rsidRPr="00861CE7" w:rsidR="002F3F9E" w:rsidP="00310BAB" w:rsidRDefault="002F3F9E" w14:paraId="582395E5" w14:textId="77777777">
            <w:r w:rsidRPr="00861CE7">
              <w:t>(c)</w:t>
            </w:r>
          </w:p>
        </w:tc>
        <w:tc>
          <w:tcPr>
            <w:tcW w:w="7088" w:type="dxa"/>
            <w:gridSpan w:val="2"/>
            <w:shd w:val="clear" w:color="auto" w:fill="auto"/>
          </w:tcPr>
          <w:p w:rsidRPr="00861CE7" w:rsidR="002F3F9E" w:rsidP="00310BAB" w:rsidRDefault="002F3F9E" w14:paraId="683A54DF" w14:textId="5A44C594">
            <w:pPr>
              <w:rPr>
                <w:lang w:val="en-US"/>
              </w:rPr>
            </w:pPr>
            <w:r w:rsidRPr="00861CE7">
              <w:rPr>
                <w:lang w:val="en-US"/>
              </w:rPr>
              <w:t>any additional costs reasonably incurred by the CLIENT related to the CONTRACTOR’s default or other events giving rise to termination shall be recoverable from the CONTRACTOR.</w:t>
            </w:r>
          </w:p>
        </w:tc>
      </w:tr>
      <w:tr w:rsidRPr="00C96F00" w:rsidR="002F3F9E" w:rsidTr="08CD3B05" w14:paraId="3FC2CF30" w14:textId="77777777">
        <w:tc>
          <w:tcPr>
            <w:tcW w:w="850" w:type="dxa"/>
          </w:tcPr>
          <w:p w:rsidRPr="00861CE7" w:rsidR="002F3F9E" w:rsidP="00310BAB" w:rsidRDefault="002F3F9E" w14:paraId="6C28F640" w14:textId="77777777">
            <w:pPr>
              <w:rPr>
                <w:lang w:val="en-US"/>
              </w:rPr>
            </w:pPr>
          </w:p>
        </w:tc>
        <w:tc>
          <w:tcPr>
            <w:tcW w:w="568" w:type="dxa"/>
            <w:shd w:val="clear" w:color="auto" w:fill="auto"/>
          </w:tcPr>
          <w:p w:rsidRPr="00161000" w:rsidR="002F3F9E" w:rsidP="00310BAB" w:rsidRDefault="002F3F9E" w14:paraId="7A7BEFAE" w14:textId="77777777">
            <w:r w:rsidRPr="00861CE7">
              <w:t>(d)</w:t>
            </w:r>
          </w:p>
        </w:tc>
        <w:tc>
          <w:tcPr>
            <w:tcW w:w="7088" w:type="dxa"/>
            <w:gridSpan w:val="2"/>
            <w:shd w:val="clear" w:color="auto" w:fill="auto"/>
          </w:tcPr>
          <w:p w:rsidRPr="00861CE7" w:rsidR="002F3F9E" w:rsidP="00310BAB" w:rsidRDefault="002F3F9E" w14:paraId="7FA6DEEB" w14:textId="77777777">
            <w:pPr>
              <w:rPr>
                <w:lang w:val="en-US"/>
              </w:rPr>
            </w:pPr>
            <w:r w:rsidRPr="00861CE7">
              <w:rPr>
                <w:lang w:val="en-US"/>
              </w:rPr>
              <w:t>the CONTRACTOR will repay any undue amounts already paid by the CLIENT, plus the statutory interest (as referred to in article 6:119b, paragraph 1 of the Dutch Civil Code) on those amounts from the date on which they were paid. If the CONTRACT is partially dissolved, the CONTRACTOR only has to repay payments relating to the part of the CONTRACT that has been dissolved.</w:t>
            </w:r>
          </w:p>
        </w:tc>
      </w:tr>
      <w:tr w:rsidRPr="00C96F00" w:rsidR="000D23CF" w:rsidTr="08CD3B05" w14:paraId="641C2210" w14:textId="77777777">
        <w:tc>
          <w:tcPr>
            <w:tcW w:w="850" w:type="dxa"/>
          </w:tcPr>
          <w:p w:rsidRPr="00861CE7" w:rsidR="000D23CF" w:rsidP="00310BAB" w:rsidRDefault="000D23CF" w14:paraId="2F933AFB" w14:textId="77777777">
            <w:r w:rsidRPr="00861CE7">
              <w:t>24.7</w:t>
            </w:r>
          </w:p>
        </w:tc>
        <w:tc>
          <w:tcPr>
            <w:tcW w:w="568" w:type="dxa"/>
            <w:shd w:val="clear" w:color="auto" w:fill="auto"/>
          </w:tcPr>
          <w:p w:rsidRPr="00861CE7" w:rsidR="000D23CF" w:rsidP="00310BAB" w:rsidRDefault="000D23CF" w14:paraId="3E4A8128" w14:textId="77777777">
            <w:r w:rsidRPr="00861CE7">
              <w:t>(a)</w:t>
            </w:r>
          </w:p>
        </w:tc>
        <w:tc>
          <w:tcPr>
            <w:tcW w:w="7088" w:type="dxa"/>
            <w:gridSpan w:val="2"/>
            <w:shd w:val="clear" w:color="auto" w:fill="auto"/>
          </w:tcPr>
          <w:p w:rsidRPr="00861CE7" w:rsidR="000D23CF" w:rsidP="00310BAB" w:rsidRDefault="000D23CF" w14:paraId="4B49AA6E" w14:textId="77777777">
            <w:pPr>
              <w:rPr>
                <w:lang w:val="en-US"/>
              </w:rPr>
            </w:pPr>
            <w:r w:rsidRPr="00861CE7">
              <w:rPr>
                <w:lang w:val="en-US"/>
              </w:rPr>
              <w:t>In the event of termination of the CONTRACT the rights and obligations of the PARTIES included in the following Sections and Clauses shall remain in full force and effect:</w:t>
            </w:r>
          </w:p>
        </w:tc>
      </w:tr>
      <w:tr w:rsidRPr="00861CE7" w:rsidR="000D23CF" w:rsidTr="08CD3B05" w14:paraId="25EB37D8" w14:textId="77777777">
        <w:tc>
          <w:tcPr>
            <w:tcW w:w="850" w:type="dxa"/>
          </w:tcPr>
          <w:p w:rsidRPr="00861CE7" w:rsidR="000D23CF" w:rsidP="00310BAB" w:rsidRDefault="000D23CF" w14:paraId="2653B36E" w14:textId="77777777">
            <w:pPr>
              <w:rPr>
                <w:lang w:val="en-US"/>
              </w:rPr>
            </w:pPr>
          </w:p>
        </w:tc>
        <w:tc>
          <w:tcPr>
            <w:tcW w:w="568" w:type="dxa"/>
            <w:shd w:val="clear" w:color="auto" w:fill="auto"/>
          </w:tcPr>
          <w:p w:rsidRPr="00861CE7" w:rsidR="000D23CF" w:rsidP="00310BAB" w:rsidRDefault="000D23CF" w14:paraId="741740D9" w14:textId="77777777">
            <w:pPr>
              <w:rPr>
                <w:lang w:val="en-US"/>
              </w:rPr>
            </w:pPr>
          </w:p>
        </w:tc>
        <w:tc>
          <w:tcPr>
            <w:tcW w:w="567" w:type="dxa"/>
            <w:shd w:val="clear" w:color="auto" w:fill="auto"/>
          </w:tcPr>
          <w:p w:rsidRPr="00861CE7" w:rsidR="000D23CF" w:rsidP="00310BAB" w:rsidRDefault="000D23CF" w14:paraId="3B1FC662" w14:textId="77777777">
            <w:r w:rsidRPr="00861CE7">
              <w:t>(i)</w:t>
            </w:r>
          </w:p>
        </w:tc>
        <w:tc>
          <w:tcPr>
            <w:tcW w:w="6521" w:type="dxa"/>
            <w:shd w:val="clear" w:color="auto" w:fill="auto"/>
          </w:tcPr>
          <w:p w:rsidRPr="00861CE7" w:rsidR="000D23CF" w:rsidP="00310BAB" w:rsidRDefault="000D23CF" w14:paraId="4D0A79B0" w14:textId="1B5CB0A9">
            <w:pPr>
              <w:rPr>
                <w:lang w:val="en-US"/>
              </w:rPr>
            </w:pPr>
            <w:r w:rsidRPr="00861CE7">
              <w:rPr>
                <w:lang w:val="en-US"/>
              </w:rPr>
              <w:t>Section I</w:t>
            </w:r>
          </w:p>
        </w:tc>
      </w:tr>
      <w:tr w:rsidRPr="00C96F00" w:rsidR="000D23CF" w:rsidTr="08CD3B05" w14:paraId="390806EA" w14:textId="77777777">
        <w:tc>
          <w:tcPr>
            <w:tcW w:w="850" w:type="dxa"/>
          </w:tcPr>
          <w:p w:rsidRPr="00861CE7" w:rsidR="000D23CF" w:rsidP="00310BAB" w:rsidRDefault="000D23CF" w14:paraId="4BCA2A51" w14:textId="77777777">
            <w:pPr>
              <w:rPr>
                <w:lang w:val="en-US"/>
              </w:rPr>
            </w:pPr>
          </w:p>
        </w:tc>
        <w:tc>
          <w:tcPr>
            <w:tcW w:w="568" w:type="dxa"/>
            <w:shd w:val="clear" w:color="auto" w:fill="auto"/>
          </w:tcPr>
          <w:p w:rsidRPr="00861CE7" w:rsidR="000D23CF" w:rsidP="00310BAB" w:rsidRDefault="000D23CF" w14:paraId="25C63EE4" w14:textId="77777777">
            <w:pPr>
              <w:rPr>
                <w:lang w:val="en-US"/>
              </w:rPr>
            </w:pPr>
          </w:p>
        </w:tc>
        <w:tc>
          <w:tcPr>
            <w:tcW w:w="567" w:type="dxa"/>
            <w:shd w:val="clear" w:color="auto" w:fill="auto"/>
          </w:tcPr>
          <w:p w:rsidRPr="00861CE7" w:rsidR="000D23CF" w:rsidP="00310BAB" w:rsidRDefault="000D23CF" w14:paraId="41678606" w14:textId="77777777">
            <w:r w:rsidRPr="00861CE7">
              <w:t>(ii)</w:t>
            </w:r>
          </w:p>
        </w:tc>
        <w:tc>
          <w:tcPr>
            <w:tcW w:w="6521" w:type="dxa"/>
            <w:shd w:val="clear" w:color="auto" w:fill="auto"/>
          </w:tcPr>
          <w:p w:rsidRPr="00861CE7" w:rsidR="000D23CF" w:rsidP="00310BAB" w:rsidRDefault="000D23CF" w14:paraId="3B8D5BD0" w14:textId="4DF1FA77">
            <w:pPr>
              <w:rPr>
                <w:lang w:val="en-US"/>
              </w:rPr>
            </w:pPr>
            <w:r w:rsidRPr="004F67B7">
              <w:rPr>
                <w:lang w:val="en-US"/>
              </w:rPr>
              <w:t xml:space="preserve">Section </w:t>
            </w:r>
            <w:r w:rsidR="00B44207">
              <w:rPr>
                <w:lang w:val="en-US"/>
              </w:rPr>
              <w:t>III</w:t>
            </w:r>
            <w:r w:rsidRPr="00861CE7" w:rsidR="00B44207">
              <w:rPr>
                <w:lang w:val="en-US"/>
              </w:rPr>
              <w:t xml:space="preserve"> </w:t>
            </w:r>
            <w:r w:rsidRPr="00861CE7">
              <w:rPr>
                <w:lang w:val="en-US"/>
              </w:rPr>
              <w:t>- CONDITIONS OF CONTRACT Clauses 4, 8, 14, 15, 16, 17, 18, 19, 20, 21, 22, 23, 24, 25, 26, 28, 29, 30, 31, 32 and 33.</w:t>
            </w:r>
          </w:p>
        </w:tc>
      </w:tr>
      <w:tr w:rsidRPr="00C96F00" w:rsidR="000D23CF" w:rsidTr="08CD3B05" w14:paraId="35ED7134" w14:textId="77777777">
        <w:tc>
          <w:tcPr>
            <w:tcW w:w="850" w:type="dxa"/>
          </w:tcPr>
          <w:p w:rsidRPr="00861CE7" w:rsidR="000D23CF" w:rsidP="00310BAB" w:rsidRDefault="000D23CF" w14:paraId="03FE1C5F" w14:textId="77777777">
            <w:pPr>
              <w:rPr>
                <w:lang w:val="en-US"/>
              </w:rPr>
            </w:pPr>
          </w:p>
        </w:tc>
        <w:tc>
          <w:tcPr>
            <w:tcW w:w="568" w:type="dxa"/>
            <w:shd w:val="clear" w:color="auto" w:fill="auto"/>
          </w:tcPr>
          <w:p w:rsidRPr="00861CE7" w:rsidR="000D23CF" w:rsidP="00310BAB" w:rsidRDefault="000D23CF" w14:paraId="4693286D" w14:textId="77777777">
            <w:pPr>
              <w:rPr>
                <w:lang w:val="en-US"/>
              </w:rPr>
            </w:pPr>
          </w:p>
        </w:tc>
        <w:tc>
          <w:tcPr>
            <w:tcW w:w="567" w:type="dxa"/>
            <w:shd w:val="clear" w:color="auto" w:fill="auto"/>
          </w:tcPr>
          <w:p w:rsidRPr="00861CE7" w:rsidR="000D23CF" w:rsidP="00310BAB" w:rsidRDefault="000D23CF" w14:paraId="1682B51E" w14:textId="77777777">
            <w:r w:rsidRPr="00861CE7">
              <w:t>(iii)</w:t>
            </w:r>
          </w:p>
        </w:tc>
        <w:tc>
          <w:tcPr>
            <w:tcW w:w="6521" w:type="dxa"/>
            <w:shd w:val="clear" w:color="auto" w:fill="auto"/>
          </w:tcPr>
          <w:p w:rsidRPr="00861CE7" w:rsidR="000D23CF" w:rsidP="00310BAB" w:rsidRDefault="000D23CF" w14:paraId="2F6AF95F" w14:textId="64A6DFB7">
            <w:pPr>
              <w:rPr>
                <w:lang w:val="en-US"/>
              </w:rPr>
            </w:pPr>
            <w:r w:rsidRPr="00861CE7">
              <w:rPr>
                <w:lang w:val="en-US"/>
              </w:rPr>
              <w:t>Such additional Clauses and Special Conditions of Contract (if any) as are set out in Section I.</w:t>
            </w:r>
          </w:p>
        </w:tc>
      </w:tr>
      <w:tr w:rsidRPr="00C96F00" w:rsidR="000D23CF" w:rsidTr="08CD3B05" w14:paraId="394EAD78" w14:textId="77777777">
        <w:tc>
          <w:tcPr>
            <w:tcW w:w="850" w:type="dxa"/>
          </w:tcPr>
          <w:p w:rsidRPr="00861CE7" w:rsidR="000D23CF" w:rsidP="00310BAB" w:rsidRDefault="000D23CF" w14:paraId="711C9A80" w14:textId="77777777">
            <w:pPr>
              <w:rPr>
                <w:lang w:val="en-US"/>
              </w:rPr>
            </w:pPr>
          </w:p>
        </w:tc>
        <w:tc>
          <w:tcPr>
            <w:tcW w:w="568" w:type="dxa"/>
            <w:shd w:val="clear" w:color="auto" w:fill="auto"/>
          </w:tcPr>
          <w:p w:rsidRPr="00861CE7" w:rsidR="000D23CF" w:rsidP="00310BAB" w:rsidRDefault="000D23CF" w14:paraId="71600CB2" w14:textId="77777777">
            <w:r w:rsidRPr="00861CE7">
              <w:t>(b)</w:t>
            </w:r>
          </w:p>
        </w:tc>
        <w:tc>
          <w:tcPr>
            <w:tcW w:w="7088" w:type="dxa"/>
            <w:gridSpan w:val="2"/>
            <w:shd w:val="clear" w:color="auto" w:fill="auto"/>
          </w:tcPr>
          <w:p w:rsidRPr="00861CE7" w:rsidR="000D23CF" w:rsidP="00310BAB" w:rsidRDefault="000D23CF" w14:paraId="0CD3ED99" w14:textId="77777777">
            <w:pPr>
              <w:rPr>
                <w:lang w:val="en-US"/>
              </w:rPr>
            </w:pPr>
            <w:r w:rsidRPr="00861CE7">
              <w:rPr>
                <w:lang w:val="en-US"/>
              </w:rPr>
              <w:t>In the event of termination of all or any part of the WORK, the following will apply:</w:t>
            </w:r>
          </w:p>
        </w:tc>
      </w:tr>
      <w:tr w:rsidRPr="00C96F00" w:rsidR="000D23CF" w:rsidTr="08CD3B05" w14:paraId="7DF7509B" w14:textId="77777777">
        <w:tc>
          <w:tcPr>
            <w:tcW w:w="850" w:type="dxa"/>
          </w:tcPr>
          <w:p w:rsidRPr="00861CE7" w:rsidR="000D23CF" w:rsidP="00310BAB" w:rsidRDefault="000D23CF" w14:paraId="1A61B8DA" w14:textId="77777777">
            <w:pPr>
              <w:rPr>
                <w:lang w:val="en-US"/>
              </w:rPr>
            </w:pPr>
          </w:p>
        </w:tc>
        <w:tc>
          <w:tcPr>
            <w:tcW w:w="568" w:type="dxa"/>
            <w:shd w:val="clear" w:color="auto" w:fill="auto"/>
          </w:tcPr>
          <w:p w:rsidRPr="00861CE7" w:rsidR="000D23CF" w:rsidP="00310BAB" w:rsidRDefault="000D23CF" w14:paraId="31FD3805" w14:textId="77777777">
            <w:pPr>
              <w:rPr>
                <w:lang w:val="en-US"/>
              </w:rPr>
            </w:pPr>
          </w:p>
        </w:tc>
        <w:tc>
          <w:tcPr>
            <w:tcW w:w="567" w:type="dxa"/>
            <w:shd w:val="clear" w:color="auto" w:fill="auto"/>
          </w:tcPr>
          <w:p w:rsidRPr="00861CE7" w:rsidR="000D23CF" w:rsidP="00310BAB" w:rsidRDefault="000D23CF" w14:paraId="5A5AF3D4" w14:textId="77777777">
            <w:r w:rsidRPr="00861CE7">
              <w:t>(i)</w:t>
            </w:r>
          </w:p>
        </w:tc>
        <w:tc>
          <w:tcPr>
            <w:tcW w:w="6521" w:type="dxa"/>
            <w:shd w:val="clear" w:color="auto" w:fill="auto"/>
          </w:tcPr>
          <w:p w:rsidRPr="00861CE7" w:rsidR="000D23CF" w:rsidP="00310BAB" w:rsidRDefault="000D23CF" w14:paraId="6E48E7F3" w14:textId="2AD09D71">
            <w:pPr>
              <w:rPr>
                <w:lang w:val="en-US"/>
              </w:rPr>
            </w:pPr>
            <w:r w:rsidRPr="00861CE7">
              <w:rPr>
                <w:lang w:val="en-US"/>
              </w:rPr>
              <w:t xml:space="preserve">the  whole  of  the  CONTRACT  shall  remain  in  full  force  and  effect  in  connection  with  the performance of the </w:t>
            </w:r>
            <w:r w:rsidR="00EE7F00">
              <w:rPr>
                <w:lang w:val="en-US"/>
              </w:rPr>
              <w:t>part</w:t>
            </w:r>
            <w:r w:rsidRPr="00861CE7">
              <w:rPr>
                <w:lang w:val="en-US"/>
              </w:rPr>
              <w:t xml:space="preserve"> of the WORK which has not been terminated.</w:t>
            </w:r>
          </w:p>
        </w:tc>
      </w:tr>
      <w:tr w:rsidRPr="00C96F00" w:rsidR="000D23CF" w:rsidTr="08CD3B05" w14:paraId="214D6DE6" w14:textId="77777777">
        <w:tc>
          <w:tcPr>
            <w:tcW w:w="850" w:type="dxa"/>
          </w:tcPr>
          <w:p w:rsidRPr="00861CE7" w:rsidR="000D23CF" w:rsidP="00310BAB" w:rsidRDefault="000D23CF" w14:paraId="13DC49EA" w14:textId="77777777">
            <w:pPr>
              <w:rPr>
                <w:lang w:val="en-US"/>
              </w:rPr>
            </w:pPr>
          </w:p>
        </w:tc>
        <w:tc>
          <w:tcPr>
            <w:tcW w:w="568" w:type="dxa"/>
            <w:shd w:val="clear" w:color="auto" w:fill="auto"/>
          </w:tcPr>
          <w:p w:rsidRPr="00861CE7" w:rsidR="000D23CF" w:rsidP="00310BAB" w:rsidRDefault="000D23CF" w14:paraId="050C5660" w14:textId="77777777">
            <w:pPr>
              <w:rPr>
                <w:lang w:val="en-US"/>
              </w:rPr>
            </w:pPr>
          </w:p>
        </w:tc>
        <w:tc>
          <w:tcPr>
            <w:tcW w:w="567" w:type="dxa"/>
            <w:shd w:val="clear" w:color="auto" w:fill="auto"/>
          </w:tcPr>
          <w:p w:rsidRPr="00861CE7" w:rsidR="000D23CF" w:rsidP="00310BAB" w:rsidRDefault="000D23CF" w14:paraId="455A557A" w14:textId="77777777">
            <w:r w:rsidRPr="00861CE7">
              <w:t>(ii)</w:t>
            </w:r>
          </w:p>
        </w:tc>
        <w:tc>
          <w:tcPr>
            <w:tcW w:w="6521" w:type="dxa"/>
            <w:shd w:val="clear" w:color="auto" w:fill="auto"/>
          </w:tcPr>
          <w:p w:rsidRPr="00861CE7" w:rsidR="000D23CF" w:rsidP="00310BAB" w:rsidRDefault="000D23CF" w14:paraId="358DF06E" w14:textId="2034D2B7">
            <w:pPr>
              <w:rPr>
                <w:lang w:val="en-US"/>
              </w:rPr>
            </w:pPr>
            <w:r w:rsidRPr="00861CE7">
              <w:rPr>
                <w:lang w:val="en-US"/>
              </w:rPr>
              <w:t xml:space="preserve">the provisions of Clause 24.7(a) shall apply to confirm the Sections and Clauses which will remain in full force and effect in connection with the </w:t>
            </w:r>
            <w:r w:rsidR="00EE7F00">
              <w:rPr>
                <w:lang w:val="en-US"/>
              </w:rPr>
              <w:t>part</w:t>
            </w:r>
            <w:r w:rsidRPr="00861CE7" w:rsidR="00EE7F00">
              <w:rPr>
                <w:lang w:val="en-US"/>
              </w:rPr>
              <w:t xml:space="preserve"> </w:t>
            </w:r>
            <w:r w:rsidRPr="00861CE7">
              <w:rPr>
                <w:lang w:val="en-US"/>
              </w:rPr>
              <w:t>of the WORK which has been terminated.</w:t>
            </w:r>
          </w:p>
        </w:tc>
      </w:tr>
      <w:tr w:rsidRPr="00C96F00" w:rsidR="000D23CF" w:rsidTr="08CD3B05" w14:paraId="55180FEC" w14:textId="77777777">
        <w:tc>
          <w:tcPr>
            <w:tcW w:w="850" w:type="dxa"/>
          </w:tcPr>
          <w:p w:rsidRPr="00861CE7" w:rsidR="000D23CF" w:rsidP="00310BAB" w:rsidRDefault="000D23CF" w14:paraId="327DE467" w14:textId="77777777">
            <w:pPr>
              <w:rPr>
                <w:lang w:val="en-US"/>
              </w:rPr>
            </w:pPr>
          </w:p>
        </w:tc>
        <w:tc>
          <w:tcPr>
            <w:tcW w:w="7656" w:type="dxa"/>
            <w:gridSpan w:val="3"/>
            <w:shd w:val="clear" w:color="auto" w:fill="auto"/>
            <w:hideMark/>
          </w:tcPr>
          <w:p w:rsidRPr="00861CE7" w:rsidR="000D23CF" w:rsidP="00310BAB" w:rsidRDefault="000D23CF" w14:paraId="22B000B6" w14:textId="77777777">
            <w:pPr>
              <w:rPr>
                <w:lang w:val="en-US"/>
              </w:rPr>
            </w:pPr>
          </w:p>
        </w:tc>
      </w:tr>
      <w:tr w:rsidRPr="00C96F00" w:rsidR="000D23CF" w:rsidTr="08CD3B05" w14:paraId="674C00A2" w14:textId="77777777">
        <w:tc>
          <w:tcPr>
            <w:tcW w:w="8506" w:type="dxa"/>
            <w:gridSpan w:val="4"/>
          </w:tcPr>
          <w:p w:rsidRPr="00861CE7" w:rsidR="000D23CF" w:rsidP="00310BAB" w:rsidRDefault="000D23CF" w14:paraId="1727A75B" w14:textId="35198DEF">
            <w:pPr>
              <w:pStyle w:val="Kop1"/>
              <w:rPr>
                <w:lang w:val="en-US"/>
              </w:rPr>
            </w:pPr>
            <w:bookmarkStart w:name="_Toc397584934" w:id="75"/>
            <w:bookmarkStart w:name="_Toc479107409" w:id="76"/>
            <w:r w:rsidRPr="00861CE7">
              <w:rPr>
                <w:lang w:val="en-US"/>
              </w:rPr>
              <w:t>25 AUDIT AND STORAGE OF DOCUMENTS</w:t>
            </w:r>
            <w:bookmarkEnd w:id="75"/>
            <w:bookmarkEnd w:id="76"/>
          </w:p>
        </w:tc>
      </w:tr>
      <w:tr w:rsidRPr="00C96F00" w:rsidR="000D23CF" w:rsidTr="08CD3B05" w14:paraId="443388D8" w14:textId="77777777">
        <w:tc>
          <w:tcPr>
            <w:tcW w:w="850" w:type="dxa"/>
          </w:tcPr>
          <w:p w:rsidRPr="00861CE7" w:rsidR="000D23CF" w:rsidP="00310BAB" w:rsidRDefault="000D23CF" w14:paraId="69C137FE" w14:textId="77777777">
            <w:r w:rsidRPr="00861CE7">
              <w:t>25.1</w:t>
            </w:r>
          </w:p>
        </w:tc>
        <w:tc>
          <w:tcPr>
            <w:tcW w:w="7656" w:type="dxa"/>
            <w:gridSpan w:val="3"/>
            <w:shd w:val="clear" w:color="auto" w:fill="auto"/>
            <w:hideMark/>
          </w:tcPr>
          <w:p w:rsidRPr="00861CE7" w:rsidR="000D23CF" w:rsidP="00310BAB" w:rsidRDefault="000D23CF" w14:paraId="348DEFC1" w14:textId="70E14FB0">
            <w:pPr>
              <w:rPr>
                <w:lang w:val="en-US"/>
              </w:rPr>
            </w:pPr>
            <w:r w:rsidRPr="00861CE7">
              <w:rPr>
                <w:lang w:val="en-US"/>
              </w:rPr>
              <w:t xml:space="preserve">During the course of the WORK and for a period ending two (2) years thereafter, the CLIENT or its duly authorised representative shall have the right to audit at all reasonable times and, upon </w:t>
            </w:r>
            <w:r w:rsidRPr="00861CE7">
              <w:rPr>
                <w:szCs w:val="18"/>
                <w:lang w:val="en-US"/>
              </w:rPr>
              <w:t>request</w:t>
            </w:r>
            <w:r w:rsidRPr="00861CE7">
              <w:rPr>
                <w:lang w:val="en-US"/>
              </w:rPr>
              <w:t>, take copies of all of the CONTRACTOR’s records (howsoever stored), books, personnel records, accounts, correspondence, memoranda, receipts, vouchers and other papers of every kind relating to;</w:t>
            </w:r>
          </w:p>
        </w:tc>
      </w:tr>
      <w:tr w:rsidRPr="00C96F00" w:rsidR="000D23CF" w:rsidTr="08CD3B05" w14:paraId="78697990" w14:textId="77777777">
        <w:tc>
          <w:tcPr>
            <w:tcW w:w="850" w:type="dxa"/>
          </w:tcPr>
          <w:p w:rsidRPr="00861CE7" w:rsidR="000D23CF" w:rsidP="00310BAB" w:rsidRDefault="000D23CF" w14:paraId="0815961F" w14:textId="77777777">
            <w:pPr>
              <w:rPr>
                <w:lang w:val="en-US"/>
              </w:rPr>
            </w:pPr>
          </w:p>
        </w:tc>
        <w:tc>
          <w:tcPr>
            <w:tcW w:w="568" w:type="dxa"/>
            <w:shd w:val="clear" w:color="auto" w:fill="auto"/>
          </w:tcPr>
          <w:p w:rsidRPr="00861CE7" w:rsidR="000D23CF" w:rsidP="00310BAB" w:rsidRDefault="000D23CF" w14:paraId="3F2CD9F6" w14:textId="77777777">
            <w:r w:rsidRPr="00861CE7">
              <w:t>(a)</w:t>
            </w:r>
          </w:p>
        </w:tc>
        <w:tc>
          <w:tcPr>
            <w:tcW w:w="7088" w:type="dxa"/>
            <w:gridSpan w:val="2"/>
            <w:shd w:val="clear" w:color="auto" w:fill="auto"/>
          </w:tcPr>
          <w:p w:rsidRPr="00861CE7" w:rsidR="000D23CF" w:rsidP="00310BAB" w:rsidRDefault="000D23CF" w14:paraId="36B27CC6" w14:textId="0EBAF579">
            <w:pPr>
              <w:rPr>
                <w:lang w:val="en-US"/>
              </w:rPr>
            </w:pPr>
            <w:r w:rsidRPr="00861CE7">
              <w:rPr>
                <w:lang w:val="en-US"/>
              </w:rPr>
              <w:t>all invoiced charges made by the CONTRACTOR on the CLIENT; and</w:t>
            </w:r>
          </w:p>
        </w:tc>
      </w:tr>
      <w:tr w:rsidRPr="00C96F00" w:rsidR="000D23CF" w:rsidTr="08CD3B05" w14:paraId="0CA14CB4" w14:textId="77777777">
        <w:tc>
          <w:tcPr>
            <w:tcW w:w="850" w:type="dxa"/>
          </w:tcPr>
          <w:p w:rsidRPr="00861CE7" w:rsidR="000D23CF" w:rsidP="00310BAB" w:rsidRDefault="000D23CF" w14:paraId="01698E04" w14:textId="77777777">
            <w:pPr>
              <w:rPr>
                <w:lang w:val="en-US"/>
              </w:rPr>
            </w:pPr>
          </w:p>
        </w:tc>
        <w:tc>
          <w:tcPr>
            <w:tcW w:w="568" w:type="dxa"/>
            <w:shd w:val="clear" w:color="auto" w:fill="auto"/>
          </w:tcPr>
          <w:p w:rsidRPr="00861CE7" w:rsidR="000D23CF" w:rsidP="00310BAB" w:rsidRDefault="000D23CF" w14:paraId="4979D6F1" w14:textId="77777777">
            <w:r w:rsidRPr="00861CE7">
              <w:t>(b)</w:t>
            </w:r>
          </w:p>
        </w:tc>
        <w:tc>
          <w:tcPr>
            <w:tcW w:w="7088" w:type="dxa"/>
            <w:gridSpan w:val="2"/>
            <w:shd w:val="clear" w:color="auto" w:fill="auto"/>
          </w:tcPr>
          <w:p w:rsidRPr="00861CE7" w:rsidR="000D23CF" w:rsidP="00310BAB" w:rsidRDefault="000D23CF" w14:paraId="6237AAD3" w14:textId="77777777">
            <w:pPr>
              <w:rPr>
                <w:lang w:val="en-US"/>
              </w:rPr>
            </w:pPr>
            <w:r w:rsidRPr="00861CE7">
              <w:rPr>
                <w:lang w:val="en-US"/>
              </w:rPr>
              <w:t>any provision of this CONTRACT under which the CONTRACTOR has obligations the performance of which is capable of being verified by audit.</w:t>
            </w:r>
          </w:p>
        </w:tc>
      </w:tr>
      <w:tr w:rsidRPr="00C96F00" w:rsidR="000D23CF" w:rsidTr="08CD3B05" w14:paraId="4A4FF155" w14:textId="77777777">
        <w:tc>
          <w:tcPr>
            <w:tcW w:w="850" w:type="dxa"/>
          </w:tcPr>
          <w:p w:rsidRPr="00861CE7" w:rsidR="000D23CF" w:rsidP="00310BAB" w:rsidRDefault="000D23CF" w14:paraId="23084605" w14:textId="77777777">
            <w:pPr>
              <w:rPr>
                <w:lang w:val="en-US"/>
              </w:rPr>
            </w:pPr>
          </w:p>
        </w:tc>
        <w:tc>
          <w:tcPr>
            <w:tcW w:w="7656" w:type="dxa"/>
            <w:gridSpan w:val="3"/>
            <w:shd w:val="clear" w:color="auto" w:fill="auto"/>
            <w:hideMark/>
          </w:tcPr>
          <w:p w:rsidRPr="00861CE7" w:rsidR="000D23CF" w:rsidP="00310BAB" w:rsidRDefault="000D23CF" w14:paraId="0F73033D" w14:textId="3567D10A">
            <w:pPr>
              <w:rPr>
                <w:lang w:val="en-US"/>
              </w:rPr>
            </w:pPr>
            <w:r w:rsidRPr="00861CE7">
              <w:rPr>
                <w:lang w:val="en-US"/>
              </w:rPr>
              <w:t xml:space="preserve">In this respect the CLIENT shall not be entitled to investigate the make up of rates and lump sums </w:t>
            </w:r>
            <w:r w:rsidRPr="00861CE7">
              <w:rPr>
                <w:szCs w:val="18"/>
                <w:lang w:val="en-US"/>
              </w:rPr>
              <w:t>included</w:t>
            </w:r>
            <w:r w:rsidRPr="00861CE7">
              <w:rPr>
                <w:lang w:val="en-US"/>
              </w:rPr>
              <w:t xml:space="preserve"> in the CONTRACT except to the extent necessary for the proper evaluation of any VARIATIONS.</w:t>
            </w:r>
          </w:p>
        </w:tc>
      </w:tr>
      <w:tr w:rsidRPr="00C96F00" w:rsidR="000D23CF" w:rsidTr="08CD3B05" w14:paraId="07408429" w14:textId="77777777">
        <w:tc>
          <w:tcPr>
            <w:tcW w:w="850" w:type="dxa"/>
          </w:tcPr>
          <w:p w:rsidRPr="00861CE7" w:rsidR="000D23CF" w:rsidP="00310BAB" w:rsidRDefault="000D23CF" w14:paraId="77EA303A" w14:textId="77777777">
            <w:r w:rsidRPr="00861CE7">
              <w:lastRenderedPageBreak/>
              <w:t>25.2</w:t>
            </w:r>
          </w:p>
        </w:tc>
        <w:tc>
          <w:tcPr>
            <w:tcW w:w="7656" w:type="dxa"/>
            <w:gridSpan w:val="3"/>
            <w:shd w:val="clear" w:color="auto" w:fill="auto"/>
            <w:hideMark/>
          </w:tcPr>
          <w:p w:rsidRPr="00861CE7" w:rsidR="000D23CF" w:rsidP="00310BAB" w:rsidRDefault="000D23CF" w14:paraId="6E4925EA" w14:textId="04C1953F">
            <w:pPr>
              <w:rPr>
                <w:lang w:val="en-US"/>
              </w:rPr>
            </w:pPr>
            <w:r w:rsidRPr="00861CE7">
              <w:rPr>
                <w:lang w:val="en-US"/>
              </w:rPr>
              <w:t>The CONTRACTOR shall co-operate fully with the CLIENT and/or its representatives in the carrying out of any audit required by the CLIENT. The CLIENT will conduct any audit in a manner which will keep to a reasonable minimum any inconvenience to the CONTRACTOR.</w:t>
            </w:r>
          </w:p>
        </w:tc>
      </w:tr>
      <w:tr w:rsidRPr="00C96F00" w:rsidR="000D23CF" w:rsidTr="08CD3B05" w14:paraId="7EB285D0" w14:textId="77777777">
        <w:tc>
          <w:tcPr>
            <w:tcW w:w="850" w:type="dxa"/>
          </w:tcPr>
          <w:p w:rsidRPr="00861CE7" w:rsidR="000D23CF" w:rsidP="00310BAB" w:rsidRDefault="000D23CF" w14:paraId="511AE000" w14:textId="77777777">
            <w:r w:rsidRPr="00861CE7">
              <w:t>25.3</w:t>
            </w:r>
          </w:p>
        </w:tc>
        <w:tc>
          <w:tcPr>
            <w:tcW w:w="7656" w:type="dxa"/>
            <w:gridSpan w:val="3"/>
            <w:shd w:val="clear" w:color="auto" w:fill="auto"/>
            <w:hideMark/>
          </w:tcPr>
          <w:p w:rsidRPr="00861CE7" w:rsidR="000D23CF" w:rsidP="00310BAB" w:rsidRDefault="000D23CF" w14:paraId="0F10484E" w14:textId="118755A0">
            <w:pPr>
              <w:rPr>
                <w:lang w:val="en-US"/>
              </w:rPr>
            </w:pPr>
            <w:r w:rsidRPr="00861CE7">
              <w:rPr>
                <w:lang w:val="en-US"/>
              </w:rPr>
              <w:t>The CONTRACTOR shall obtain equivalent rights of audit to those specified above from all SUBCONTRACTORS and will cause such rights to extend to the CLIENT.</w:t>
            </w:r>
          </w:p>
        </w:tc>
      </w:tr>
      <w:tr w:rsidRPr="00C96F00" w:rsidR="000D23CF" w:rsidTr="08CD3B05" w14:paraId="4181262F" w14:textId="77777777">
        <w:tc>
          <w:tcPr>
            <w:tcW w:w="850" w:type="dxa"/>
          </w:tcPr>
          <w:p w:rsidRPr="00861CE7" w:rsidR="000D23CF" w:rsidP="00310BAB" w:rsidRDefault="000D23CF" w14:paraId="21C48695" w14:textId="77777777">
            <w:r w:rsidRPr="00861CE7">
              <w:t>25.4</w:t>
            </w:r>
          </w:p>
        </w:tc>
        <w:tc>
          <w:tcPr>
            <w:tcW w:w="7656" w:type="dxa"/>
            <w:gridSpan w:val="3"/>
            <w:shd w:val="clear" w:color="auto" w:fill="auto"/>
            <w:hideMark/>
          </w:tcPr>
          <w:p w:rsidRPr="00861CE7" w:rsidR="000D23CF" w:rsidP="00310BAB" w:rsidRDefault="000D23CF" w14:paraId="0B6BCC16" w14:textId="2B2A0115">
            <w:pPr>
              <w:rPr>
                <w:lang w:val="en-US"/>
              </w:rPr>
            </w:pPr>
            <w:r w:rsidRPr="00861CE7">
              <w:rPr>
                <w:lang w:val="en-US"/>
              </w:rPr>
              <w:t xml:space="preserve">The PARTIES shall keep all documents and data (howsoever stored) related to this CONTRACT free of charge for a period of six (6) years after the date of completion of the WORK. Once the six-year period has ended the CONTRACTOR will make the material available to the CLIENT or will destroy it free of charge at the latter’s request. If the CONTRACTOR does not notify the CLIENT of the end of the period referred to, the retention of the material will be tacitly continued until one of the two </w:t>
            </w:r>
            <w:r w:rsidRPr="00861CE7" w:rsidR="00DE525A">
              <w:rPr>
                <w:lang w:val="en-US"/>
              </w:rPr>
              <w:t>PARTIES</w:t>
            </w:r>
            <w:r w:rsidRPr="00861CE7">
              <w:rPr>
                <w:lang w:val="en-US"/>
              </w:rPr>
              <w:t xml:space="preserve"> gives written notice of its discontinuation.</w:t>
            </w:r>
          </w:p>
        </w:tc>
      </w:tr>
      <w:tr w:rsidRPr="00C96F00" w:rsidR="000D23CF" w:rsidTr="08CD3B05" w14:paraId="16B151F1" w14:textId="77777777">
        <w:tc>
          <w:tcPr>
            <w:tcW w:w="850" w:type="dxa"/>
          </w:tcPr>
          <w:p w:rsidRPr="00861CE7" w:rsidR="000D23CF" w:rsidP="00310BAB" w:rsidRDefault="000D23CF" w14:paraId="12A2A9C6" w14:textId="77777777">
            <w:pPr>
              <w:rPr>
                <w:lang w:val="en-US"/>
              </w:rPr>
            </w:pPr>
          </w:p>
        </w:tc>
        <w:tc>
          <w:tcPr>
            <w:tcW w:w="7656" w:type="dxa"/>
            <w:gridSpan w:val="3"/>
            <w:shd w:val="clear" w:color="auto" w:fill="auto"/>
            <w:hideMark/>
          </w:tcPr>
          <w:p w:rsidRPr="00861CE7" w:rsidR="000D23CF" w:rsidP="00310BAB" w:rsidRDefault="000D23CF" w14:paraId="0557DC76" w14:textId="77777777">
            <w:pPr>
              <w:rPr>
                <w:lang w:val="en-US"/>
              </w:rPr>
            </w:pPr>
          </w:p>
        </w:tc>
      </w:tr>
      <w:tr w:rsidRPr="00861CE7" w:rsidR="000D23CF" w:rsidTr="08CD3B05" w14:paraId="66BDE2B8" w14:textId="77777777">
        <w:tc>
          <w:tcPr>
            <w:tcW w:w="8506" w:type="dxa"/>
            <w:gridSpan w:val="4"/>
          </w:tcPr>
          <w:p w:rsidRPr="00861CE7" w:rsidR="000D23CF" w:rsidP="00310BAB" w:rsidRDefault="000D23CF" w14:paraId="2BA1516F" w14:textId="1150439A">
            <w:pPr>
              <w:pStyle w:val="Kop1"/>
            </w:pPr>
            <w:bookmarkStart w:name="_Toc397584935" w:id="77"/>
            <w:bookmarkStart w:name="_Toc479107410" w:id="78"/>
            <w:r w:rsidRPr="00861CE7">
              <w:t>26 LIENS</w:t>
            </w:r>
            <w:bookmarkEnd w:id="77"/>
            <w:bookmarkEnd w:id="78"/>
          </w:p>
        </w:tc>
      </w:tr>
      <w:tr w:rsidRPr="00C96F00" w:rsidR="000D23CF" w:rsidTr="08CD3B05" w14:paraId="4006A7FC" w14:textId="77777777">
        <w:tc>
          <w:tcPr>
            <w:tcW w:w="850" w:type="dxa"/>
          </w:tcPr>
          <w:p w:rsidRPr="00861CE7" w:rsidR="000D23CF" w:rsidP="00310BAB" w:rsidRDefault="000D23CF" w14:paraId="1DAF8D0E" w14:textId="77777777">
            <w:r w:rsidRPr="00861CE7">
              <w:t>26.1</w:t>
            </w:r>
          </w:p>
        </w:tc>
        <w:tc>
          <w:tcPr>
            <w:tcW w:w="7656" w:type="dxa"/>
            <w:gridSpan w:val="3"/>
            <w:shd w:val="clear" w:color="auto" w:fill="auto"/>
            <w:hideMark/>
          </w:tcPr>
          <w:p w:rsidRPr="00861CE7" w:rsidR="000D23CF" w:rsidP="00310BAB" w:rsidRDefault="000D23CF" w14:paraId="72C30E40" w14:textId="0FEC9666">
            <w:pPr>
              <w:rPr>
                <w:lang w:val="en-US"/>
              </w:rPr>
            </w:pPr>
            <w:r w:rsidRPr="00861CE7">
              <w:rPr>
                <w:lang w:val="en-US"/>
              </w:rPr>
              <w:t>The CONTRACTOR shall not claim any lien or attachment on the WORK or on any property (“eigendom”) of the CLIENT in the possession of the CONTRACTOR or at the WORKSITE.</w:t>
            </w:r>
          </w:p>
        </w:tc>
      </w:tr>
      <w:tr w:rsidRPr="00C96F00" w:rsidR="000D23CF" w:rsidTr="08CD3B05" w14:paraId="203733D9" w14:textId="77777777">
        <w:tc>
          <w:tcPr>
            <w:tcW w:w="850" w:type="dxa"/>
          </w:tcPr>
          <w:p w:rsidRPr="00861CE7" w:rsidR="000D23CF" w:rsidP="00310BAB" w:rsidRDefault="000D23CF" w14:paraId="5A673667" w14:textId="77777777">
            <w:r w:rsidRPr="00861CE7">
              <w:t>26.2</w:t>
            </w:r>
          </w:p>
        </w:tc>
        <w:tc>
          <w:tcPr>
            <w:tcW w:w="7656" w:type="dxa"/>
            <w:gridSpan w:val="3"/>
            <w:shd w:val="clear" w:color="auto" w:fill="auto"/>
            <w:hideMark/>
          </w:tcPr>
          <w:p w:rsidRPr="00861CE7" w:rsidR="000D23CF" w:rsidP="00310BAB" w:rsidRDefault="000D23CF" w14:paraId="449EEEAD" w14:textId="02526E2C">
            <w:pPr>
              <w:rPr>
                <w:lang w:val="en-US"/>
              </w:rPr>
            </w:pPr>
            <w:r w:rsidRPr="00861CE7">
              <w:rPr>
                <w:lang w:val="en-US"/>
              </w:rPr>
              <w:t>Without prejudice to any other provisions of this Clause</w:t>
            </w:r>
            <w:r w:rsidR="00EE7F00">
              <w:rPr>
                <w:lang w:val="en-US"/>
              </w:rPr>
              <w:t xml:space="preserve"> 26</w:t>
            </w:r>
            <w:r w:rsidRPr="00861CE7">
              <w:rPr>
                <w:lang w:val="en-US"/>
              </w:rPr>
              <w:t>, the CONTRACTOR shall save, indemnify, defend and hold harmless the CLIENT from and against all liens or attachments by any SUBCONTRACTORS in connection with or arising out of the CONTRACT.</w:t>
            </w:r>
          </w:p>
        </w:tc>
      </w:tr>
      <w:tr w:rsidRPr="00C96F00" w:rsidR="000D23CF" w:rsidTr="08CD3B05" w14:paraId="5E8DF31C" w14:textId="77777777">
        <w:tc>
          <w:tcPr>
            <w:tcW w:w="850" w:type="dxa"/>
          </w:tcPr>
          <w:p w:rsidRPr="00861CE7" w:rsidR="000D23CF" w:rsidP="00310BAB" w:rsidRDefault="000D23CF" w14:paraId="00CCCCE0" w14:textId="77777777">
            <w:r w:rsidRPr="00861CE7">
              <w:t>26.3</w:t>
            </w:r>
          </w:p>
        </w:tc>
        <w:tc>
          <w:tcPr>
            <w:tcW w:w="7656" w:type="dxa"/>
            <w:gridSpan w:val="3"/>
            <w:shd w:val="clear" w:color="auto" w:fill="auto"/>
            <w:hideMark/>
          </w:tcPr>
          <w:p w:rsidRPr="00861CE7" w:rsidR="000D23CF" w:rsidP="00310BAB" w:rsidRDefault="000D23CF" w14:paraId="4BDC53F6" w14:textId="2F593A6B">
            <w:pPr>
              <w:rPr>
                <w:lang w:val="en-US"/>
              </w:rPr>
            </w:pPr>
            <w:r w:rsidRPr="00861CE7">
              <w:rPr>
                <w:lang w:val="en-US"/>
              </w:rPr>
              <w:t>The CONTRACTOR shall immediately notify the CLIENT of any possible lien or attachment which may affect the WORK or any part thereof.</w:t>
            </w:r>
          </w:p>
        </w:tc>
      </w:tr>
      <w:tr w:rsidRPr="00C96F00" w:rsidR="000D23CF" w:rsidTr="08CD3B05" w14:paraId="267BAC7B" w14:textId="77777777">
        <w:tc>
          <w:tcPr>
            <w:tcW w:w="850" w:type="dxa"/>
          </w:tcPr>
          <w:p w:rsidRPr="00861CE7" w:rsidR="000D23CF" w:rsidP="00310BAB" w:rsidRDefault="000D23CF" w14:paraId="06B47050" w14:textId="77777777">
            <w:r w:rsidRPr="00861CE7">
              <w:t>26.4</w:t>
            </w:r>
          </w:p>
        </w:tc>
        <w:tc>
          <w:tcPr>
            <w:tcW w:w="7656" w:type="dxa"/>
            <w:gridSpan w:val="3"/>
            <w:shd w:val="clear" w:color="auto" w:fill="auto"/>
            <w:hideMark/>
          </w:tcPr>
          <w:p w:rsidRPr="00861CE7" w:rsidR="000D23CF" w:rsidP="00310BAB" w:rsidRDefault="000D23CF" w14:paraId="53455932" w14:textId="7AAB21C7">
            <w:pPr>
              <w:rPr>
                <w:lang w:val="en-US"/>
              </w:rPr>
            </w:pPr>
            <w:r w:rsidRPr="00861CE7">
              <w:rPr>
                <w:lang w:val="en-US"/>
              </w:rPr>
              <w:t>If at any time there is evidence of any lien or attachment to which, if established, the CLIENT or its property (“eigendom”) might be subjected, whether made by any persons against the CONTRACTOR or made by any SUBCONTRACTOR against the CLIENT, then the CLIENT shall have the right to withhold and/or set off or otherwise recover from the CONTRACTOR such sum of money as will fully indemnify the CLIENT against any such lien or attachment.</w:t>
            </w:r>
          </w:p>
        </w:tc>
      </w:tr>
      <w:tr w:rsidRPr="00C96F00" w:rsidR="000D23CF" w:rsidTr="08CD3B05" w14:paraId="427D335A" w14:textId="77777777">
        <w:tc>
          <w:tcPr>
            <w:tcW w:w="850" w:type="dxa"/>
          </w:tcPr>
          <w:p w:rsidRPr="00861CE7" w:rsidR="000D23CF" w:rsidP="00310BAB" w:rsidRDefault="000D23CF" w14:paraId="7194B1F0" w14:textId="77777777">
            <w:r w:rsidRPr="00861CE7">
              <w:t>26.5</w:t>
            </w:r>
          </w:p>
        </w:tc>
        <w:tc>
          <w:tcPr>
            <w:tcW w:w="7656" w:type="dxa"/>
            <w:gridSpan w:val="3"/>
            <w:shd w:val="clear" w:color="auto" w:fill="auto"/>
            <w:hideMark/>
          </w:tcPr>
          <w:p w:rsidRPr="00861CE7" w:rsidR="000D23CF" w:rsidP="00310BAB" w:rsidRDefault="000D23CF" w14:paraId="707B3A6C" w14:textId="2B599377">
            <w:pPr>
              <w:rPr>
                <w:lang w:val="en-US"/>
              </w:rPr>
            </w:pPr>
            <w:r w:rsidRPr="00861CE7">
              <w:rPr>
                <w:lang w:val="en-US"/>
              </w:rPr>
              <w:t>Before withholding any payment due to the CONTRACTOR in accordance with Clause 26.4, the CLIENT shall give to the CONTRACTOR a reasonable opportunity to demonstrate that the purported lien or attachment is either unenforceable or is covered by the provisions of a security to the reasonable satisfaction of the CLIENT.</w:t>
            </w:r>
          </w:p>
        </w:tc>
      </w:tr>
      <w:tr w:rsidRPr="00C96F00" w:rsidR="000D23CF" w:rsidTr="08CD3B05" w14:paraId="2F4A868F" w14:textId="77777777">
        <w:tc>
          <w:tcPr>
            <w:tcW w:w="850" w:type="dxa"/>
          </w:tcPr>
          <w:p w:rsidRPr="00861CE7" w:rsidR="000D23CF" w:rsidP="00310BAB" w:rsidRDefault="000D23CF" w14:paraId="5827CFBF" w14:textId="77777777">
            <w:r w:rsidRPr="00861CE7">
              <w:t>26.6</w:t>
            </w:r>
          </w:p>
        </w:tc>
        <w:tc>
          <w:tcPr>
            <w:tcW w:w="7656" w:type="dxa"/>
            <w:gridSpan w:val="3"/>
            <w:shd w:val="clear" w:color="auto" w:fill="auto"/>
            <w:hideMark/>
          </w:tcPr>
          <w:p w:rsidRPr="00861CE7" w:rsidR="000D23CF" w:rsidP="00310BAB" w:rsidRDefault="000D23CF" w14:paraId="0A59BA3E" w14:textId="267AF7F3">
            <w:pPr>
              <w:rPr>
                <w:lang w:val="en-US"/>
              </w:rPr>
            </w:pPr>
            <w:r w:rsidRPr="00861CE7">
              <w:rPr>
                <w:lang w:val="en-US"/>
              </w:rPr>
              <w:t xml:space="preserve">For the purpose of this Clause </w:t>
            </w:r>
            <w:r w:rsidR="00EE7F00">
              <w:rPr>
                <w:lang w:val="en-US"/>
              </w:rPr>
              <w:t xml:space="preserve">26 </w:t>
            </w:r>
            <w:r w:rsidRPr="00861CE7">
              <w:rPr>
                <w:lang w:val="en-US"/>
              </w:rPr>
              <w:t>reference to the CLIENT shall include the CO-VENTURERS and its and their AFFILIATES and references to the CONTRACTOR shall include its AFFILIATES.</w:t>
            </w:r>
          </w:p>
        </w:tc>
      </w:tr>
      <w:tr w:rsidRPr="00C96F00" w:rsidR="000D23CF" w:rsidTr="08CD3B05" w14:paraId="1392920E" w14:textId="77777777">
        <w:tc>
          <w:tcPr>
            <w:tcW w:w="850" w:type="dxa"/>
          </w:tcPr>
          <w:p w:rsidRPr="00861CE7" w:rsidR="000D23CF" w:rsidP="00310BAB" w:rsidRDefault="000D23CF" w14:paraId="5918F1F7" w14:textId="77777777">
            <w:pPr>
              <w:rPr>
                <w:lang w:val="en-US"/>
              </w:rPr>
            </w:pPr>
          </w:p>
        </w:tc>
        <w:tc>
          <w:tcPr>
            <w:tcW w:w="7656" w:type="dxa"/>
            <w:gridSpan w:val="3"/>
            <w:shd w:val="clear" w:color="auto" w:fill="auto"/>
            <w:hideMark/>
          </w:tcPr>
          <w:p w:rsidRPr="00861CE7" w:rsidR="000D23CF" w:rsidP="00310BAB" w:rsidRDefault="000D23CF" w14:paraId="2D077EA7" w14:textId="77777777">
            <w:pPr>
              <w:rPr>
                <w:lang w:val="en-US"/>
              </w:rPr>
            </w:pPr>
          </w:p>
        </w:tc>
      </w:tr>
      <w:tr w:rsidRPr="00861CE7" w:rsidR="000D23CF" w:rsidTr="08CD3B05" w14:paraId="24CE56CC" w14:textId="77777777">
        <w:tc>
          <w:tcPr>
            <w:tcW w:w="8506" w:type="dxa"/>
            <w:gridSpan w:val="4"/>
          </w:tcPr>
          <w:p w:rsidRPr="00861CE7" w:rsidR="000D23CF" w:rsidP="00310BAB" w:rsidRDefault="000D23CF" w14:paraId="78F9DE34" w14:textId="39ECEE12">
            <w:pPr>
              <w:pStyle w:val="Kop1"/>
            </w:pPr>
            <w:bookmarkStart w:name="_Toc397584936" w:id="79"/>
            <w:bookmarkStart w:name="_Toc479107411" w:id="80"/>
            <w:r w:rsidRPr="00861CE7">
              <w:t>27 BUSINESS ETHICS</w:t>
            </w:r>
            <w:bookmarkEnd w:id="79"/>
            <w:bookmarkEnd w:id="80"/>
          </w:p>
        </w:tc>
      </w:tr>
      <w:tr w:rsidRPr="00C96F00" w:rsidR="000D23CF" w:rsidTr="08CD3B05" w14:paraId="27B639E6" w14:textId="77777777">
        <w:tc>
          <w:tcPr>
            <w:tcW w:w="850" w:type="dxa"/>
          </w:tcPr>
          <w:p w:rsidRPr="00861CE7" w:rsidR="000D23CF" w:rsidP="00310BAB" w:rsidRDefault="000D23CF" w14:paraId="1AE484C9" w14:textId="77777777">
            <w:r w:rsidRPr="00861CE7">
              <w:t>27.1</w:t>
            </w:r>
          </w:p>
        </w:tc>
        <w:tc>
          <w:tcPr>
            <w:tcW w:w="7656" w:type="dxa"/>
            <w:gridSpan w:val="3"/>
            <w:shd w:val="clear" w:color="auto" w:fill="auto"/>
            <w:hideMark/>
          </w:tcPr>
          <w:p w:rsidRPr="00861CE7" w:rsidR="000D23CF" w:rsidP="00310BAB" w:rsidRDefault="000D23CF" w14:paraId="4BC6E118" w14:textId="77777777">
            <w:pPr>
              <w:rPr>
                <w:lang w:val="en-US"/>
              </w:rPr>
            </w:pPr>
            <w:r w:rsidRPr="00861CE7">
              <w:rPr>
                <w:lang w:val="en-US"/>
              </w:rPr>
              <w:t>Both PARTIES shall uphold  the highest standards of business ethics in the performance of the CONTRACT. Honesty, fairness and integrity shall be paramount principles in the dealings between the PARTIES.</w:t>
            </w:r>
          </w:p>
        </w:tc>
      </w:tr>
      <w:tr w:rsidRPr="00C96F00" w:rsidR="000D23CF" w:rsidTr="08CD3B05" w14:paraId="1FE41D61" w14:textId="77777777">
        <w:tc>
          <w:tcPr>
            <w:tcW w:w="850" w:type="dxa"/>
          </w:tcPr>
          <w:p w:rsidRPr="00861CE7" w:rsidR="000D23CF" w:rsidP="00310BAB" w:rsidRDefault="000D23CF" w14:paraId="14D800C7" w14:textId="77777777">
            <w:r w:rsidRPr="00861CE7">
              <w:t>27.2</w:t>
            </w:r>
          </w:p>
        </w:tc>
        <w:tc>
          <w:tcPr>
            <w:tcW w:w="7656" w:type="dxa"/>
            <w:gridSpan w:val="3"/>
            <w:shd w:val="clear" w:color="auto" w:fill="auto"/>
            <w:hideMark/>
          </w:tcPr>
          <w:p w:rsidRPr="00861CE7" w:rsidR="000D23CF" w:rsidP="00310BAB" w:rsidRDefault="000D23CF" w14:paraId="3DA28C10" w14:textId="77777777">
            <w:pPr>
              <w:rPr>
                <w:lang w:val="en-US"/>
              </w:rPr>
            </w:pPr>
            <w:r w:rsidRPr="00861CE7">
              <w:rPr>
                <w:lang w:val="en-US"/>
              </w:rPr>
              <w:t>Neither PARTY shall knowingly involve itself in any business in connection with, or use information arising from, the CONTRACT, in any manner which conflicts with the interests of the other PARTY.</w:t>
            </w:r>
          </w:p>
        </w:tc>
      </w:tr>
      <w:tr w:rsidRPr="00C96F00" w:rsidR="000D23CF" w:rsidTr="08CD3B05" w14:paraId="15BC7287" w14:textId="77777777">
        <w:tc>
          <w:tcPr>
            <w:tcW w:w="850" w:type="dxa"/>
          </w:tcPr>
          <w:p w:rsidRPr="00861CE7" w:rsidR="000D23CF" w:rsidP="00310BAB" w:rsidRDefault="000D23CF" w14:paraId="0D47C45E" w14:textId="77777777">
            <w:pPr>
              <w:rPr>
                <w:lang w:val="en-US"/>
              </w:rPr>
            </w:pPr>
          </w:p>
        </w:tc>
        <w:tc>
          <w:tcPr>
            <w:tcW w:w="7656" w:type="dxa"/>
            <w:gridSpan w:val="3"/>
            <w:shd w:val="clear" w:color="auto" w:fill="auto"/>
            <w:hideMark/>
          </w:tcPr>
          <w:p w:rsidRPr="00861CE7" w:rsidR="000D23CF" w:rsidP="00310BAB" w:rsidRDefault="000D23CF" w14:paraId="1545117C" w14:textId="77777777">
            <w:pPr>
              <w:rPr>
                <w:lang w:val="en-US"/>
              </w:rPr>
            </w:pPr>
          </w:p>
        </w:tc>
      </w:tr>
      <w:tr w:rsidRPr="00861CE7" w:rsidR="000D23CF" w:rsidTr="08CD3B05" w14:paraId="1B8A3576" w14:textId="77777777">
        <w:tc>
          <w:tcPr>
            <w:tcW w:w="8506" w:type="dxa"/>
            <w:gridSpan w:val="4"/>
          </w:tcPr>
          <w:p w:rsidRPr="00861CE7" w:rsidR="000D23CF" w:rsidP="00310BAB" w:rsidRDefault="000D23CF" w14:paraId="79826C85" w14:textId="2561D045">
            <w:pPr>
              <w:pStyle w:val="Kop1"/>
            </w:pPr>
            <w:bookmarkStart w:name="_Toc397584937" w:id="81"/>
            <w:bookmarkStart w:name="_Toc479107412" w:id="82"/>
            <w:r w:rsidRPr="00861CE7">
              <w:t>28 ANTI-BRIBERY AND CORRUPTION</w:t>
            </w:r>
            <w:bookmarkEnd w:id="81"/>
            <w:bookmarkEnd w:id="82"/>
          </w:p>
        </w:tc>
      </w:tr>
      <w:tr w:rsidRPr="00C96F00" w:rsidR="000D23CF" w:rsidTr="08CD3B05" w14:paraId="68831FB1" w14:textId="77777777">
        <w:tc>
          <w:tcPr>
            <w:tcW w:w="850" w:type="dxa"/>
          </w:tcPr>
          <w:p w:rsidRPr="00861CE7" w:rsidR="000D23CF" w:rsidP="00310BAB" w:rsidRDefault="000D23CF" w14:paraId="2031AF2F" w14:textId="77777777">
            <w:pPr>
              <w:rPr>
                <w:szCs w:val="18"/>
              </w:rPr>
            </w:pPr>
            <w:r w:rsidRPr="00861CE7">
              <w:rPr>
                <w:szCs w:val="18"/>
              </w:rPr>
              <w:t>28.1</w:t>
            </w:r>
          </w:p>
        </w:tc>
        <w:tc>
          <w:tcPr>
            <w:tcW w:w="7656" w:type="dxa"/>
            <w:gridSpan w:val="3"/>
            <w:shd w:val="clear" w:color="auto" w:fill="auto"/>
            <w:hideMark/>
          </w:tcPr>
          <w:p w:rsidRPr="00861CE7" w:rsidR="000D23CF" w:rsidP="00310BAB" w:rsidRDefault="000D23CF" w14:paraId="2D1A6435" w14:textId="129FE2F7">
            <w:pPr>
              <w:rPr>
                <w:lang w:val="en-US"/>
              </w:rPr>
            </w:pPr>
            <w:r w:rsidRPr="00861CE7">
              <w:rPr>
                <w:lang w:val="en-US"/>
              </w:rPr>
              <w:t>The Parties will not offer to each other or to third parties, or ask for, accept or obtain a promise of, from each other or third parties, whether for themselves or for any other party, any gift, reward, compensation or benefit of any form whatsoever if this could be construed as constituting an illicit practice. Such a practice may constitute grounds for dissolving the CONTRACT either in full or in part.</w:t>
            </w:r>
          </w:p>
        </w:tc>
      </w:tr>
      <w:tr w:rsidRPr="00861CE7" w:rsidR="000D23CF" w:rsidTr="08CD3B05" w14:paraId="2C3218B1" w14:textId="77777777">
        <w:tc>
          <w:tcPr>
            <w:tcW w:w="850" w:type="dxa"/>
          </w:tcPr>
          <w:p w:rsidRPr="00861CE7" w:rsidR="000D23CF" w:rsidDel="005124A0" w:rsidP="00310BAB" w:rsidRDefault="000D23CF" w14:paraId="0963AC5C" w14:textId="77777777">
            <w:r w:rsidRPr="00861CE7">
              <w:t>28.2</w:t>
            </w:r>
          </w:p>
        </w:tc>
        <w:tc>
          <w:tcPr>
            <w:tcW w:w="7656" w:type="dxa"/>
            <w:gridSpan w:val="3"/>
            <w:shd w:val="clear" w:color="auto" w:fill="auto"/>
          </w:tcPr>
          <w:p w:rsidRPr="00161000" w:rsidR="000D23CF" w:rsidP="00310BAB" w:rsidRDefault="000D23CF" w14:paraId="4FD7FDD8" w14:textId="23605F0F">
            <w:r w:rsidRPr="00861CE7">
              <w:t>[Deleted]</w:t>
            </w:r>
          </w:p>
        </w:tc>
      </w:tr>
      <w:tr w:rsidRPr="00861CE7" w:rsidR="000D23CF" w:rsidTr="08CD3B05" w14:paraId="0A0292D4" w14:textId="77777777">
        <w:tc>
          <w:tcPr>
            <w:tcW w:w="850" w:type="dxa"/>
          </w:tcPr>
          <w:p w:rsidRPr="00861CE7" w:rsidR="000D23CF" w:rsidDel="005124A0" w:rsidP="00310BAB" w:rsidRDefault="000D23CF" w14:paraId="18EA143F" w14:textId="77777777">
            <w:r w:rsidRPr="00861CE7">
              <w:t>28.3</w:t>
            </w:r>
          </w:p>
        </w:tc>
        <w:tc>
          <w:tcPr>
            <w:tcW w:w="7656" w:type="dxa"/>
            <w:gridSpan w:val="3"/>
            <w:shd w:val="clear" w:color="auto" w:fill="auto"/>
          </w:tcPr>
          <w:p w:rsidRPr="00161000" w:rsidR="000D23CF" w:rsidP="00310BAB" w:rsidRDefault="000D23CF" w14:paraId="67177579" w14:textId="788B11E9">
            <w:r w:rsidRPr="00861CE7">
              <w:t>[Deleted]</w:t>
            </w:r>
          </w:p>
        </w:tc>
      </w:tr>
      <w:tr w:rsidRPr="00861CE7" w:rsidR="000D23CF" w:rsidTr="08CD3B05" w14:paraId="2F812733" w14:textId="77777777">
        <w:tc>
          <w:tcPr>
            <w:tcW w:w="850" w:type="dxa"/>
          </w:tcPr>
          <w:p w:rsidRPr="00861CE7" w:rsidR="000D23CF" w:rsidDel="005124A0" w:rsidP="00310BAB" w:rsidRDefault="000D23CF" w14:paraId="1FC789C3" w14:textId="77777777">
            <w:r w:rsidRPr="00861CE7">
              <w:t>28.4</w:t>
            </w:r>
          </w:p>
        </w:tc>
        <w:tc>
          <w:tcPr>
            <w:tcW w:w="7656" w:type="dxa"/>
            <w:gridSpan w:val="3"/>
            <w:shd w:val="clear" w:color="auto" w:fill="auto"/>
          </w:tcPr>
          <w:p w:rsidRPr="00161000" w:rsidR="000D23CF" w:rsidP="00310BAB" w:rsidRDefault="000D23CF" w14:paraId="44FCC0E7" w14:textId="1473FB2C">
            <w:r w:rsidRPr="00861CE7">
              <w:t>[Deleted]</w:t>
            </w:r>
          </w:p>
        </w:tc>
      </w:tr>
      <w:tr w:rsidRPr="00861CE7" w:rsidR="000D23CF" w:rsidTr="08CD3B05" w14:paraId="36A7F589" w14:textId="77777777">
        <w:tc>
          <w:tcPr>
            <w:tcW w:w="850" w:type="dxa"/>
          </w:tcPr>
          <w:p w:rsidRPr="00861CE7" w:rsidR="000D23CF" w:rsidP="00310BAB" w:rsidRDefault="000D23CF" w14:paraId="08C99BBC" w14:textId="77777777">
            <w:pPr>
              <w:ind w:left="284"/>
              <w:rPr>
                <w:lang w:val="en-US"/>
              </w:rPr>
            </w:pPr>
          </w:p>
        </w:tc>
        <w:tc>
          <w:tcPr>
            <w:tcW w:w="568" w:type="dxa"/>
            <w:shd w:val="clear" w:color="auto" w:fill="auto"/>
          </w:tcPr>
          <w:p w:rsidRPr="00861CE7" w:rsidR="000D23CF" w:rsidP="00310BAB" w:rsidRDefault="000D23CF" w14:paraId="3968245C" w14:textId="77777777">
            <w:r w:rsidRPr="00861CE7">
              <w:t>(a)</w:t>
            </w:r>
          </w:p>
        </w:tc>
        <w:tc>
          <w:tcPr>
            <w:tcW w:w="7088" w:type="dxa"/>
            <w:gridSpan w:val="2"/>
            <w:shd w:val="clear" w:color="auto" w:fill="auto"/>
          </w:tcPr>
          <w:p w:rsidRPr="00861CE7" w:rsidR="000D23CF" w:rsidP="00310BAB" w:rsidRDefault="000D23CF" w14:paraId="6B47A593" w14:textId="41AD7D88">
            <w:pPr>
              <w:rPr>
                <w:lang w:val="en-US"/>
              </w:rPr>
            </w:pPr>
            <w:r w:rsidRPr="00861CE7">
              <w:t>[Deleted]</w:t>
            </w:r>
          </w:p>
        </w:tc>
      </w:tr>
      <w:tr w:rsidRPr="00861CE7" w:rsidR="000D23CF" w:rsidTr="08CD3B05" w14:paraId="3432C485" w14:textId="77777777">
        <w:tc>
          <w:tcPr>
            <w:tcW w:w="850" w:type="dxa"/>
          </w:tcPr>
          <w:p w:rsidRPr="00861CE7" w:rsidR="000D23CF" w:rsidP="00310BAB" w:rsidRDefault="000D23CF" w14:paraId="6483496E" w14:textId="77777777">
            <w:pPr>
              <w:ind w:left="284"/>
              <w:rPr>
                <w:lang w:val="en-US"/>
              </w:rPr>
            </w:pPr>
          </w:p>
        </w:tc>
        <w:tc>
          <w:tcPr>
            <w:tcW w:w="568" w:type="dxa"/>
            <w:shd w:val="clear" w:color="auto" w:fill="auto"/>
          </w:tcPr>
          <w:p w:rsidRPr="00861CE7" w:rsidR="000D23CF" w:rsidP="00310BAB" w:rsidRDefault="000D23CF" w14:paraId="1BA4F7CD" w14:textId="77777777">
            <w:r w:rsidRPr="00861CE7">
              <w:t>(b)</w:t>
            </w:r>
          </w:p>
        </w:tc>
        <w:tc>
          <w:tcPr>
            <w:tcW w:w="7088" w:type="dxa"/>
            <w:gridSpan w:val="2"/>
            <w:shd w:val="clear" w:color="auto" w:fill="auto"/>
          </w:tcPr>
          <w:p w:rsidRPr="00861CE7" w:rsidR="000D23CF" w:rsidP="00310BAB" w:rsidRDefault="000D23CF" w14:paraId="22C32A19" w14:textId="4F1A2EAB">
            <w:pPr>
              <w:rPr>
                <w:lang w:val="en-US"/>
              </w:rPr>
            </w:pPr>
            <w:r w:rsidRPr="00861CE7">
              <w:t>[Deleted]</w:t>
            </w:r>
          </w:p>
        </w:tc>
      </w:tr>
      <w:tr w:rsidRPr="00861CE7" w:rsidR="000D23CF" w:rsidTr="08CD3B05" w14:paraId="3C963595" w14:textId="77777777">
        <w:tc>
          <w:tcPr>
            <w:tcW w:w="850" w:type="dxa"/>
          </w:tcPr>
          <w:p w:rsidRPr="00161000" w:rsidR="000D23CF" w:rsidP="00310BAB" w:rsidRDefault="000D23CF" w14:paraId="1AA9E814" w14:textId="77777777"/>
        </w:tc>
        <w:tc>
          <w:tcPr>
            <w:tcW w:w="7656" w:type="dxa"/>
            <w:gridSpan w:val="3"/>
            <w:shd w:val="clear" w:color="auto" w:fill="auto"/>
          </w:tcPr>
          <w:p w:rsidRPr="00161000" w:rsidR="000D23CF" w:rsidP="00310BAB" w:rsidRDefault="000D23CF" w14:paraId="0338FEDE" w14:textId="7226C532">
            <w:r w:rsidRPr="00861CE7">
              <w:t>[Deleted]</w:t>
            </w:r>
          </w:p>
        </w:tc>
      </w:tr>
      <w:tr w:rsidRPr="00861CE7" w:rsidR="000D23CF" w:rsidTr="08CD3B05" w14:paraId="257C3369" w14:textId="77777777">
        <w:tc>
          <w:tcPr>
            <w:tcW w:w="850" w:type="dxa"/>
          </w:tcPr>
          <w:p w:rsidRPr="00861CE7" w:rsidR="000D23CF" w:rsidP="00310BAB" w:rsidRDefault="000D23CF" w14:paraId="6992720A" w14:textId="77777777">
            <w:r w:rsidRPr="00861CE7">
              <w:t>28.5</w:t>
            </w:r>
          </w:p>
        </w:tc>
        <w:tc>
          <w:tcPr>
            <w:tcW w:w="7656" w:type="dxa"/>
            <w:gridSpan w:val="3"/>
            <w:shd w:val="clear" w:color="auto" w:fill="auto"/>
          </w:tcPr>
          <w:p w:rsidRPr="00861CE7" w:rsidR="000D23CF" w:rsidP="00310BAB" w:rsidRDefault="000D23CF" w14:paraId="322DE378" w14:textId="77777777">
            <w:r w:rsidRPr="00861CE7">
              <w:t>[Deleted]</w:t>
            </w:r>
          </w:p>
        </w:tc>
      </w:tr>
      <w:tr w:rsidRPr="00861CE7" w:rsidR="000D23CF" w:rsidTr="08CD3B05" w14:paraId="45166113" w14:textId="77777777">
        <w:tc>
          <w:tcPr>
            <w:tcW w:w="850" w:type="dxa"/>
          </w:tcPr>
          <w:p w:rsidRPr="00861CE7" w:rsidR="000D23CF" w:rsidP="00310BAB" w:rsidRDefault="000D23CF" w14:paraId="28CCFB31" w14:textId="77777777">
            <w:pPr>
              <w:ind w:left="284"/>
            </w:pPr>
          </w:p>
        </w:tc>
        <w:tc>
          <w:tcPr>
            <w:tcW w:w="568" w:type="dxa"/>
            <w:shd w:val="clear" w:color="auto" w:fill="auto"/>
          </w:tcPr>
          <w:p w:rsidRPr="00861CE7" w:rsidR="000D23CF" w:rsidP="00310BAB" w:rsidRDefault="000D23CF" w14:paraId="5ACD5B8B" w14:textId="77777777">
            <w:r w:rsidRPr="00861CE7">
              <w:t>(a)</w:t>
            </w:r>
          </w:p>
        </w:tc>
        <w:tc>
          <w:tcPr>
            <w:tcW w:w="7088" w:type="dxa"/>
            <w:gridSpan w:val="2"/>
            <w:shd w:val="clear" w:color="auto" w:fill="auto"/>
          </w:tcPr>
          <w:p w:rsidRPr="00861CE7" w:rsidR="000D23CF" w:rsidP="00310BAB" w:rsidRDefault="000D23CF" w14:paraId="133DCE0C" w14:textId="12C24BE3">
            <w:pPr>
              <w:rPr>
                <w:lang w:val="en-US"/>
              </w:rPr>
            </w:pPr>
            <w:r w:rsidRPr="00861CE7">
              <w:t>[Deleted]</w:t>
            </w:r>
          </w:p>
        </w:tc>
      </w:tr>
      <w:tr w:rsidRPr="00861CE7" w:rsidR="000D23CF" w:rsidTr="08CD3B05" w14:paraId="1C17ADC3" w14:textId="77777777">
        <w:tc>
          <w:tcPr>
            <w:tcW w:w="850" w:type="dxa"/>
          </w:tcPr>
          <w:p w:rsidRPr="00861CE7" w:rsidR="000D23CF" w:rsidP="00310BAB" w:rsidRDefault="000D23CF" w14:paraId="0696F105" w14:textId="77777777">
            <w:pPr>
              <w:ind w:left="284"/>
              <w:rPr>
                <w:lang w:val="en-US"/>
              </w:rPr>
            </w:pPr>
          </w:p>
        </w:tc>
        <w:tc>
          <w:tcPr>
            <w:tcW w:w="568" w:type="dxa"/>
            <w:shd w:val="clear" w:color="auto" w:fill="auto"/>
          </w:tcPr>
          <w:p w:rsidRPr="00861CE7" w:rsidR="000D23CF" w:rsidP="00310BAB" w:rsidRDefault="000D23CF" w14:paraId="67A8FB7F" w14:textId="77777777">
            <w:r w:rsidRPr="00861CE7">
              <w:t>(b)</w:t>
            </w:r>
          </w:p>
        </w:tc>
        <w:tc>
          <w:tcPr>
            <w:tcW w:w="7088" w:type="dxa"/>
            <w:gridSpan w:val="2"/>
            <w:shd w:val="clear" w:color="auto" w:fill="auto"/>
          </w:tcPr>
          <w:p w:rsidRPr="00861CE7" w:rsidR="000D23CF" w:rsidP="00310BAB" w:rsidRDefault="000D23CF" w14:paraId="58C51732" w14:textId="0BA9A871">
            <w:pPr>
              <w:rPr>
                <w:lang w:val="en-US"/>
              </w:rPr>
            </w:pPr>
            <w:r w:rsidRPr="00861CE7">
              <w:t>[Deleted]</w:t>
            </w:r>
          </w:p>
        </w:tc>
      </w:tr>
      <w:tr w:rsidRPr="00861CE7" w:rsidR="000D23CF" w:rsidTr="08CD3B05" w14:paraId="4157F5AF" w14:textId="77777777">
        <w:tc>
          <w:tcPr>
            <w:tcW w:w="850" w:type="dxa"/>
          </w:tcPr>
          <w:p w:rsidRPr="00861CE7" w:rsidR="000D23CF" w:rsidP="00310BAB" w:rsidRDefault="000D23CF" w14:paraId="5371C816" w14:textId="77777777">
            <w:pPr>
              <w:ind w:left="284"/>
              <w:rPr>
                <w:lang w:val="en-US"/>
              </w:rPr>
            </w:pPr>
          </w:p>
        </w:tc>
        <w:tc>
          <w:tcPr>
            <w:tcW w:w="568" w:type="dxa"/>
            <w:shd w:val="clear" w:color="auto" w:fill="auto"/>
          </w:tcPr>
          <w:p w:rsidRPr="00861CE7" w:rsidR="000D23CF" w:rsidP="00310BAB" w:rsidRDefault="000D23CF" w14:paraId="4F15E150" w14:textId="77777777">
            <w:r w:rsidRPr="00861CE7">
              <w:t>(c)</w:t>
            </w:r>
          </w:p>
        </w:tc>
        <w:tc>
          <w:tcPr>
            <w:tcW w:w="7088" w:type="dxa"/>
            <w:gridSpan w:val="2"/>
            <w:shd w:val="clear" w:color="auto" w:fill="auto"/>
          </w:tcPr>
          <w:p w:rsidRPr="00861CE7" w:rsidR="000D23CF" w:rsidP="00310BAB" w:rsidRDefault="000D23CF" w14:paraId="1571946E" w14:textId="1C41EDD0">
            <w:pPr>
              <w:rPr>
                <w:lang w:val="en-US"/>
              </w:rPr>
            </w:pPr>
            <w:r w:rsidRPr="00861CE7">
              <w:t>[Deleted]</w:t>
            </w:r>
          </w:p>
        </w:tc>
      </w:tr>
      <w:tr w:rsidRPr="00861CE7" w:rsidR="000D23CF" w:rsidTr="08CD3B05" w14:paraId="48ED5A34" w14:textId="77777777">
        <w:tc>
          <w:tcPr>
            <w:tcW w:w="850" w:type="dxa"/>
          </w:tcPr>
          <w:p w:rsidRPr="00861CE7" w:rsidR="000D23CF" w:rsidP="00310BAB" w:rsidRDefault="000D23CF" w14:paraId="66791D7A" w14:textId="77777777">
            <w:pPr>
              <w:ind w:left="284"/>
              <w:rPr>
                <w:lang w:val="en-US"/>
              </w:rPr>
            </w:pPr>
          </w:p>
        </w:tc>
        <w:tc>
          <w:tcPr>
            <w:tcW w:w="568" w:type="dxa"/>
            <w:shd w:val="clear" w:color="auto" w:fill="auto"/>
          </w:tcPr>
          <w:p w:rsidRPr="00861CE7" w:rsidR="000D23CF" w:rsidP="00310BAB" w:rsidRDefault="000D23CF" w14:paraId="4F6CC888" w14:textId="77777777">
            <w:r w:rsidRPr="00861CE7">
              <w:t>(d)</w:t>
            </w:r>
          </w:p>
        </w:tc>
        <w:tc>
          <w:tcPr>
            <w:tcW w:w="7088" w:type="dxa"/>
            <w:gridSpan w:val="2"/>
            <w:shd w:val="clear" w:color="auto" w:fill="auto"/>
          </w:tcPr>
          <w:p w:rsidRPr="00861CE7" w:rsidR="000D23CF" w:rsidP="00310BAB" w:rsidRDefault="000D23CF" w14:paraId="1B55E2E0" w14:textId="2D3039A8">
            <w:pPr>
              <w:rPr>
                <w:lang w:val="en-US"/>
              </w:rPr>
            </w:pPr>
            <w:r w:rsidRPr="00861CE7">
              <w:t>[Deleted]</w:t>
            </w:r>
          </w:p>
        </w:tc>
      </w:tr>
      <w:tr w:rsidRPr="00861CE7" w:rsidR="000D23CF" w:rsidTr="08CD3B05" w14:paraId="7C2CA89F" w14:textId="77777777">
        <w:tc>
          <w:tcPr>
            <w:tcW w:w="850" w:type="dxa"/>
          </w:tcPr>
          <w:p w:rsidRPr="00861CE7" w:rsidR="000D23CF" w:rsidP="00310BAB" w:rsidRDefault="000D23CF" w14:paraId="54AA6AE2" w14:textId="77777777">
            <w:pPr>
              <w:ind w:left="284"/>
              <w:rPr>
                <w:lang w:val="en-US"/>
              </w:rPr>
            </w:pPr>
          </w:p>
        </w:tc>
        <w:tc>
          <w:tcPr>
            <w:tcW w:w="568" w:type="dxa"/>
            <w:shd w:val="clear" w:color="auto" w:fill="auto"/>
          </w:tcPr>
          <w:p w:rsidRPr="00861CE7" w:rsidR="000D23CF" w:rsidP="00310BAB" w:rsidRDefault="000D23CF" w14:paraId="28D352D2" w14:textId="77777777">
            <w:pPr>
              <w:rPr>
                <w:lang w:val="en-US"/>
              </w:rPr>
            </w:pPr>
          </w:p>
        </w:tc>
        <w:tc>
          <w:tcPr>
            <w:tcW w:w="567" w:type="dxa"/>
            <w:shd w:val="clear" w:color="auto" w:fill="auto"/>
          </w:tcPr>
          <w:p w:rsidRPr="00861CE7" w:rsidR="000D23CF" w:rsidP="00310BAB" w:rsidRDefault="000D23CF" w14:paraId="4E1CF949" w14:textId="77777777">
            <w:r w:rsidRPr="00861CE7">
              <w:t>(i)</w:t>
            </w:r>
          </w:p>
        </w:tc>
        <w:tc>
          <w:tcPr>
            <w:tcW w:w="6521" w:type="dxa"/>
            <w:shd w:val="clear" w:color="auto" w:fill="auto"/>
          </w:tcPr>
          <w:p w:rsidRPr="00861CE7" w:rsidR="000D23CF" w:rsidP="00310BAB" w:rsidRDefault="000D23CF" w14:paraId="48944BCC" w14:textId="2E20BB7F">
            <w:pPr>
              <w:rPr>
                <w:lang w:val="en-US"/>
              </w:rPr>
            </w:pPr>
            <w:r w:rsidRPr="00861CE7">
              <w:t>[Deleted]</w:t>
            </w:r>
          </w:p>
        </w:tc>
      </w:tr>
      <w:tr w:rsidRPr="00861CE7" w:rsidR="000D23CF" w:rsidTr="08CD3B05" w14:paraId="4354E213" w14:textId="77777777">
        <w:tc>
          <w:tcPr>
            <w:tcW w:w="850" w:type="dxa"/>
          </w:tcPr>
          <w:p w:rsidRPr="00861CE7" w:rsidR="000D23CF" w:rsidP="00310BAB" w:rsidRDefault="000D23CF" w14:paraId="584DE1F5" w14:textId="77777777">
            <w:pPr>
              <w:ind w:left="284"/>
              <w:rPr>
                <w:lang w:val="en-US"/>
              </w:rPr>
            </w:pPr>
          </w:p>
        </w:tc>
        <w:tc>
          <w:tcPr>
            <w:tcW w:w="568" w:type="dxa"/>
            <w:shd w:val="clear" w:color="auto" w:fill="auto"/>
          </w:tcPr>
          <w:p w:rsidRPr="00861CE7" w:rsidR="000D23CF" w:rsidP="00310BAB" w:rsidRDefault="000D23CF" w14:paraId="3EE25A22" w14:textId="77777777">
            <w:pPr>
              <w:rPr>
                <w:lang w:val="en-US"/>
              </w:rPr>
            </w:pPr>
          </w:p>
        </w:tc>
        <w:tc>
          <w:tcPr>
            <w:tcW w:w="567" w:type="dxa"/>
            <w:shd w:val="clear" w:color="auto" w:fill="auto"/>
          </w:tcPr>
          <w:p w:rsidRPr="00861CE7" w:rsidR="000D23CF" w:rsidP="00310BAB" w:rsidRDefault="000D23CF" w14:paraId="0CA893EF" w14:textId="77777777">
            <w:r w:rsidRPr="00861CE7">
              <w:t>(ii)</w:t>
            </w:r>
          </w:p>
        </w:tc>
        <w:tc>
          <w:tcPr>
            <w:tcW w:w="6521" w:type="dxa"/>
            <w:shd w:val="clear" w:color="auto" w:fill="auto"/>
          </w:tcPr>
          <w:p w:rsidRPr="00861CE7" w:rsidR="000D23CF" w:rsidP="00310BAB" w:rsidRDefault="000D23CF" w14:paraId="3A3FF989" w14:textId="38C5CC55">
            <w:pPr>
              <w:rPr>
                <w:lang w:val="en-US"/>
              </w:rPr>
            </w:pPr>
            <w:r w:rsidRPr="00861CE7">
              <w:t>[Deleted]</w:t>
            </w:r>
          </w:p>
        </w:tc>
      </w:tr>
      <w:tr w:rsidRPr="00861CE7" w:rsidR="000D23CF" w:rsidTr="08CD3B05" w14:paraId="19AF3BAC" w14:textId="77777777">
        <w:tc>
          <w:tcPr>
            <w:tcW w:w="850" w:type="dxa"/>
          </w:tcPr>
          <w:p w:rsidRPr="00861CE7" w:rsidR="000D23CF" w:rsidDel="005124A0" w:rsidP="00310BAB" w:rsidRDefault="000D23CF" w14:paraId="2A71BC8F" w14:textId="77777777">
            <w:r w:rsidRPr="00861CE7">
              <w:t>28.6</w:t>
            </w:r>
          </w:p>
        </w:tc>
        <w:tc>
          <w:tcPr>
            <w:tcW w:w="7656" w:type="dxa"/>
            <w:gridSpan w:val="3"/>
            <w:shd w:val="clear" w:color="auto" w:fill="auto"/>
          </w:tcPr>
          <w:p w:rsidRPr="00161000" w:rsidR="000D23CF" w:rsidP="00310BAB" w:rsidRDefault="000D23CF" w14:paraId="685B82A1" w14:textId="0BE68DF2">
            <w:r w:rsidRPr="00861CE7">
              <w:t>[Deleted]</w:t>
            </w:r>
          </w:p>
        </w:tc>
      </w:tr>
      <w:tr w:rsidRPr="00861CE7" w:rsidR="000D23CF" w:rsidTr="08CD3B05" w14:paraId="3481254F" w14:textId="77777777">
        <w:tc>
          <w:tcPr>
            <w:tcW w:w="850" w:type="dxa"/>
          </w:tcPr>
          <w:p w:rsidRPr="00861CE7" w:rsidR="000D23CF" w:rsidP="00310BAB" w:rsidRDefault="000D23CF" w14:paraId="7290FF83" w14:textId="77777777">
            <w:pPr>
              <w:ind w:left="284"/>
              <w:rPr>
                <w:lang w:val="en-US"/>
              </w:rPr>
            </w:pPr>
          </w:p>
        </w:tc>
        <w:tc>
          <w:tcPr>
            <w:tcW w:w="568" w:type="dxa"/>
            <w:shd w:val="clear" w:color="auto" w:fill="auto"/>
          </w:tcPr>
          <w:p w:rsidRPr="00861CE7" w:rsidR="000D23CF" w:rsidP="00310BAB" w:rsidRDefault="000D23CF" w14:paraId="3FA7301D" w14:textId="77777777">
            <w:r w:rsidRPr="00861CE7">
              <w:t>(a)</w:t>
            </w:r>
          </w:p>
        </w:tc>
        <w:tc>
          <w:tcPr>
            <w:tcW w:w="7088" w:type="dxa"/>
            <w:gridSpan w:val="2"/>
            <w:shd w:val="clear" w:color="auto" w:fill="auto"/>
          </w:tcPr>
          <w:p w:rsidRPr="00861CE7" w:rsidR="000D23CF" w:rsidP="00310BAB" w:rsidRDefault="000D23CF" w14:paraId="0BED9531" w14:textId="26E033EA">
            <w:pPr>
              <w:rPr>
                <w:lang w:val="en-US"/>
              </w:rPr>
            </w:pPr>
            <w:r w:rsidRPr="00861CE7">
              <w:t>[Deleted]</w:t>
            </w:r>
          </w:p>
        </w:tc>
      </w:tr>
      <w:tr w:rsidRPr="00861CE7" w:rsidR="000D23CF" w:rsidTr="08CD3B05" w14:paraId="628BC858" w14:textId="77777777">
        <w:tc>
          <w:tcPr>
            <w:tcW w:w="850" w:type="dxa"/>
          </w:tcPr>
          <w:p w:rsidRPr="00861CE7" w:rsidR="000D23CF" w:rsidP="00310BAB" w:rsidRDefault="000D23CF" w14:paraId="59811D7E" w14:textId="77777777">
            <w:pPr>
              <w:ind w:left="284"/>
              <w:rPr>
                <w:lang w:val="en-US"/>
              </w:rPr>
            </w:pPr>
          </w:p>
        </w:tc>
        <w:tc>
          <w:tcPr>
            <w:tcW w:w="568" w:type="dxa"/>
            <w:shd w:val="clear" w:color="auto" w:fill="auto"/>
          </w:tcPr>
          <w:p w:rsidRPr="00861CE7" w:rsidR="000D23CF" w:rsidP="00310BAB" w:rsidRDefault="000D23CF" w14:paraId="495543CA" w14:textId="77777777">
            <w:r w:rsidRPr="00861CE7">
              <w:t>(b)</w:t>
            </w:r>
          </w:p>
        </w:tc>
        <w:tc>
          <w:tcPr>
            <w:tcW w:w="7088" w:type="dxa"/>
            <w:gridSpan w:val="2"/>
            <w:shd w:val="clear" w:color="auto" w:fill="auto"/>
          </w:tcPr>
          <w:p w:rsidRPr="00861CE7" w:rsidR="000D23CF" w:rsidP="00310BAB" w:rsidRDefault="000D23CF" w14:paraId="67166E21" w14:textId="2D1DD041">
            <w:pPr>
              <w:rPr>
                <w:lang w:val="en-US"/>
              </w:rPr>
            </w:pPr>
            <w:r w:rsidRPr="00861CE7">
              <w:t>[Deleted]</w:t>
            </w:r>
          </w:p>
        </w:tc>
      </w:tr>
      <w:tr w:rsidRPr="00861CE7" w:rsidR="000D23CF" w:rsidTr="08CD3B05" w14:paraId="149309E2" w14:textId="77777777">
        <w:tc>
          <w:tcPr>
            <w:tcW w:w="850" w:type="dxa"/>
          </w:tcPr>
          <w:p w:rsidRPr="00861CE7" w:rsidR="000D23CF" w:rsidP="00310BAB" w:rsidRDefault="000D23CF" w14:paraId="2791C870" w14:textId="77777777">
            <w:pPr>
              <w:ind w:left="284"/>
              <w:rPr>
                <w:lang w:val="en-US"/>
              </w:rPr>
            </w:pPr>
          </w:p>
        </w:tc>
        <w:tc>
          <w:tcPr>
            <w:tcW w:w="568" w:type="dxa"/>
            <w:shd w:val="clear" w:color="auto" w:fill="auto"/>
          </w:tcPr>
          <w:p w:rsidRPr="00861CE7" w:rsidR="000D23CF" w:rsidP="00310BAB" w:rsidRDefault="000D23CF" w14:paraId="1EC33CD1" w14:textId="77777777">
            <w:r w:rsidRPr="00861CE7">
              <w:t>(c)</w:t>
            </w:r>
          </w:p>
        </w:tc>
        <w:tc>
          <w:tcPr>
            <w:tcW w:w="7088" w:type="dxa"/>
            <w:gridSpan w:val="2"/>
            <w:shd w:val="clear" w:color="auto" w:fill="auto"/>
          </w:tcPr>
          <w:p w:rsidRPr="00861CE7" w:rsidR="000D23CF" w:rsidP="00310BAB" w:rsidRDefault="000D23CF" w14:paraId="4300E662" w14:textId="66DBADAF">
            <w:pPr>
              <w:rPr>
                <w:lang w:val="en-US"/>
              </w:rPr>
            </w:pPr>
            <w:r w:rsidRPr="00861CE7">
              <w:t>[Deleted]</w:t>
            </w:r>
          </w:p>
        </w:tc>
      </w:tr>
      <w:tr w:rsidRPr="00861CE7" w:rsidR="000D23CF" w:rsidTr="08CD3B05" w14:paraId="29C0A32A" w14:textId="77777777">
        <w:tc>
          <w:tcPr>
            <w:tcW w:w="850" w:type="dxa"/>
          </w:tcPr>
          <w:p w:rsidRPr="00861CE7" w:rsidR="000D23CF" w:rsidP="00310BAB" w:rsidRDefault="000D23CF" w14:paraId="67EED321" w14:textId="77777777">
            <w:pPr>
              <w:ind w:left="284"/>
              <w:rPr>
                <w:lang w:val="en-US"/>
              </w:rPr>
            </w:pPr>
          </w:p>
        </w:tc>
        <w:tc>
          <w:tcPr>
            <w:tcW w:w="568" w:type="dxa"/>
            <w:shd w:val="clear" w:color="auto" w:fill="auto"/>
          </w:tcPr>
          <w:p w:rsidRPr="00861CE7" w:rsidR="000D23CF" w:rsidP="00310BAB" w:rsidRDefault="000D23CF" w14:paraId="50268363" w14:textId="77777777">
            <w:r w:rsidRPr="00861CE7">
              <w:t>(d)</w:t>
            </w:r>
          </w:p>
        </w:tc>
        <w:tc>
          <w:tcPr>
            <w:tcW w:w="7088" w:type="dxa"/>
            <w:gridSpan w:val="2"/>
            <w:shd w:val="clear" w:color="auto" w:fill="auto"/>
          </w:tcPr>
          <w:p w:rsidRPr="00861CE7" w:rsidR="000D23CF" w:rsidP="00310BAB" w:rsidRDefault="000D23CF" w14:paraId="708B441B" w14:textId="4A402593">
            <w:pPr>
              <w:rPr>
                <w:lang w:val="en-US"/>
              </w:rPr>
            </w:pPr>
            <w:r w:rsidRPr="00861CE7">
              <w:t>[Deleted]</w:t>
            </w:r>
          </w:p>
        </w:tc>
      </w:tr>
      <w:tr w:rsidRPr="00861CE7" w:rsidR="000D23CF" w:rsidTr="08CD3B05" w14:paraId="1C87017E" w14:textId="77777777">
        <w:tc>
          <w:tcPr>
            <w:tcW w:w="850" w:type="dxa"/>
          </w:tcPr>
          <w:p w:rsidRPr="00861CE7" w:rsidR="000D23CF" w:rsidP="00310BAB" w:rsidRDefault="000D23CF" w14:paraId="5E4056B3" w14:textId="77777777">
            <w:pPr>
              <w:ind w:left="284"/>
              <w:rPr>
                <w:lang w:val="en-US"/>
              </w:rPr>
            </w:pPr>
          </w:p>
        </w:tc>
        <w:tc>
          <w:tcPr>
            <w:tcW w:w="568" w:type="dxa"/>
            <w:shd w:val="clear" w:color="auto" w:fill="auto"/>
          </w:tcPr>
          <w:p w:rsidRPr="00861CE7" w:rsidR="000D23CF" w:rsidP="00310BAB" w:rsidRDefault="000D23CF" w14:paraId="654B0610" w14:textId="77777777">
            <w:r w:rsidRPr="00861CE7">
              <w:t>(e)</w:t>
            </w:r>
          </w:p>
        </w:tc>
        <w:tc>
          <w:tcPr>
            <w:tcW w:w="7088" w:type="dxa"/>
            <w:gridSpan w:val="2"/>
            <w:shd w:val="clear" w:color="auto" w:fill="auto"/>
          </w:tcPr>
          <w:p w:rsidRPr="00861CE7" w:rsidR="000D23CF" w:rsidP="00310BAB" w:rsidRDefault="000D23CF" w14:paraId="0A348961" w14:textId="19EE5923">
            <w:pPr>
              <w:rPr>
                <w:lang w:val="en-US"/>
              </w:rPr>
            </w:pPr>
            <w:r w:rsidRPr="00861CE7">
              <w:t>[Deleted]</w:t>
            </w:r>
          </w:p>
        </w:tc>
      </w:tr>
      <w:tr w:rsidRPr="00861CE7" w:rsidR="000D23CF" w:rsidTr="08CD3B05" w14:paraId="62BAE6FF" w14:textId="77777777">
        <w:tc>
          <w:tcPr>
            <w:tcW w:w="850" w:type="dxa"/>
          </w:tcPr>
          <w:p w:rsidRPr="00861CE7" w:rsidR="000D23CF" w:rsidP="00310BAB" w:rsidRDefault="000D23CF" w14:paraId="0250FB8B" w14:textId="77777777">
            <w:pPr>
              <w:ind w:left="284"/>
              <w:rPr>
                <w:lang w:val="en-US"/>
              </w:rPr>
            </w:pPr>
          </w:p>
        </w:tc>
        <w:tc>
          <w:tcPr>
            <w:tcW w:w="568" w:type="dxa"/>
            <w:shd w:val="clear" w:color="auto" w:fill="auto"/>
          </w:tcPr>
          <w:p w:rsidRPr="00861CE7" w:rsidR="000D23CF" w:rsidP="00310BAB" w:rsidRDefault="000D23CF" w14:paraId="77CEC2E2" w14:textId="77777777">
            <w:r w:rsidRPr="00861CE7">
              <w:t>(f)</w:t>
            </w:r>
          </w:p>
        </w:tc>
        <w:tc>
          <w:tcPr>
            <w:tcW w:w="7088" w:type="dxa"/>
            <w:gridSpan w:val="2"/>
            <w:shd w:val="clear" w:color="auto" w:fill="auto"/>
          </w:tcPr>
          <w:p w:rsidRPr="00861CE7" w:rsidR="000D23CF" w:rsidP="00310BAB" w:rsidRDefault="000D23CF" w14:paraId="52174B91" w14:textId="583AF37E">
            <w:pPr>
              <w:rPr>
                <w:lang w:val="en-US"/>
              </w:rPr>
            </w:pPr>
            <w:r w:rsidRPr="00861CE7">
              <w:t>[Deleted]</w:t>
            </w:r>
          </w:p>
        </w:tc>
      </w:tr>
      <w:tr w:rsidRPr="00861CE7" w:rsidR="000D23CF" w:rsidTr="08CD3B05" w14:paraId="33CFD567" w14:textId="77777777">
        <w:tc>
          <w:tcPr>
            <w:tcW w:w="850" w:type="dxa"/>
          </w:tcPr>
          <w:p w:rsidRPr="00861CE7" w:rsidR="000D23CF" w:rsidP="00310BAB" w:rsidRDefault="000D23CF" w14:paraId="373C9F00" w14:textId="77777777">
            <w:pPr>
              <w:ind w:left="284"/>
              <w:rPr>
                <w:lang w:val="en-US"/>
              </w:rPr>
            </w:pPr>
          </w:p>
        </w:tc>
        <w:tc>
          <w:tcPr>
            <w:tcW w:w="568" w:type="dxa"/>
            <w:shd w:val="clear" w:color="auto" w:fill="auto"/>
          </w:tcPr>
          <w:p w:rsidRPr="00861CE7" w:rsidR="000D23CF" w:rsidP="00310BAB" w:rsidRDefault="000D23CF" w14:paraId="2BAC9F17" w14:textId="77777777">
            <w:r w:rsidRPr="00861CE7">
              <w:t>(g)</w:t>
            </w:r>
          </w:p>
        </w:tc>
        <w:tc>
          <w:tcPr>
            <w:tcW w:w="7088" w:type="dxa"/>
            <w:gridSpan w:val="2"/>
            <w:shd w:val="clear" w:color="auto" w:fill="auto"/>
          </w:tcPr>
          <w:p w:rsidRPr="00861CE7" w:rsidR="000D23CF" w:rsidP="00310BAB" w:rsidRDefault="000D23CF" w14:paraId="185FF1E6" w14:textId="4789CB43">
            <w:pPr>
              <w:rPr>
                <w:lang w:val="en-US"/>
              </w:rPr>
            </w:pPr>
            <w:r w:rsidRPr="00861CE7">
              <w:t>[Deleted]</w:t>
            </w:r>
          </w:p>
        </w:tc>
      </w:tr>
      <w:tr w:rsidRPr="00861CE7" w:rsidR="000D23CF" w:rsidTr="08CD3B05" w14:paraId="3C74E33E" w14:textId="77777777">
        <w:tc>
          <w:tcPr>
            <w:tcW w:w="850" w:type="dxa"/>
          </w:tcPr>
          <w:p w:rsidRPr="00861CE7" w:rsidR="000D23CF" w:rsidP="00310BAB" w:rsidRDefault="000D23CF" w14:paraId="473AA9E2" w14:textId="77777777">
            <w:pPr>
              <w:rPr>
                <w:lang w:val="en-US"/>
              </w:rPr>
            </w:pPr>
          </w:p>
        </w:tc>
        <w:tc>
          <w:tcPr>
            <w:tcW w:w="7656" w:type="dxa"/>
            <w:gridSpan w:val="3"/>
            <w:shd w:val="clear" w:color="auto" w:fill="auto"/>
            <w:hideMark/>
          </w:tcPr>
          <w:p w:rsidRPr="00861CE7" w:rsidR="000D23CF" w:rsidP="00310BAB" w:rsidRDefault="000D23CF" w14:paraId="3094184C" w14:textId="77777777">
            <w:pPr>
              <w:rPr>
                <w:lang w:val="en-US"/>
              </w:rPr>
            </w:pPr>
          </w:p>
        </w:tc>
      </w:tr>
      <w:tr w:rsidRPr="00861CE7" w:rsidR="000D23CF" w:rsidTr="08CD3B05" w14:paraId="59D5A7BC" w14:textId="77777777">
        <w:tc>
          <w:tcPr>
            <w:tcW w:w="8506" w:type="dxa"/>
            <w:gridSpan w:val="4"/>
          </w:tcPr>
          <w:p w:rsidRPr="00861CE7" w:rsidR="000D23CF" w:rsidP="00310BAB" w:rsidRDefault="000D23CF" w14:paraId="6B3E8DE0" w14:textId="056C4835">
            <w:pPr>
              <w:pStyle w:val="Kop1"/>
            </w:pPr>
            <w:bookmarkStart w:name="_Toc397584938" w:id="83"/>
            <w:bookmarkStart w:name="_Toc479107413" w:id="84"/>
            <w:r w:rsidRPr="00861CE7">
              <w:t>29 GENERAL LEGAL PROVISIONS</w:t>
            </w:r>
            <w:bookmarkEnd w:id="83"/>
            <w:bookmarkEnd w:id="84"/>
          </w:p>
        </w:tc>
      </w:tr>
      <w:tr w:rsidRPr="00861CE7" w:rsidR="000D23CF" w:rsidTr="08CD3B05" w14:paraId="6488F622" w14:textId="77777777">
        <w:tc>
          <w:tcPr>
            <w:tcW w:w="850" w:type="dxa"/>
          </w:tcPr>
          <w:p w:rsidRPr="00861CE7" w:rsidR="000D23CF" w:rsidP="00310BAB" w:rsidRDefault="000D23CF" w14:paraId="7490BDB9" w14:textId="77777777">
            <w:r w:rsidRPr="00861CE7">
              <w:t>29.1</w:t>
            </w:r>
          </w:p>
        </w:tc>
        <w:tc>
          <w:tcPr>
            <w:tcW w:w="7656" w:type="dxa"/>
            <w:gridSpan w:val="3"/>
            <w:shd w:val="clear" w:color="auto" w:fill="auto"/>
            <w:hideMark/>
          </w:tcPr>
          <w:p w:rsidRPr="00861CE7" w:rsidR="000D23CF" w:rsidP="00310BAB" w:rsidRDefault="000D23CF" w14:paraId="6FCB47A8" w14:textId="77777777">
            <w:r w:rsidRPr="00861CE7">
              <w:t>Waiver</w:t>
            </w:r>
          </w:p>
        </w:tc>
      </w:tr>
      <w:tr w:rsidRPr="00C96F00" w:rsidR="000D23CF" w:rsidTr="08CD3B05" w14:paraId="4A2A9923" w14:textId="77777777">
        <w:tc>
          <w:tcPr>
            <w:tcW w:w="850" w:type="dxa"/>
          </w:tcPr>
          <w:p w:rsidRPr="00861CE7" w:rsidR="000D23CF" w:rsidP="00310BAB" w:rsidRDefault="000D23CF" w14:paraId="75576B29" w14:textId="77777777"/>
        </w:tc>
        <w:tc>
          <w:tcPr>
            <w:tcW w:w="7656" w:type="dxa"/>
            <w:gridSpan w:val="3"/>
            <w:shd w:val="clear" w:color="auto" w:fill="auto"/>
            <w:hideMark/>
          </w:tcPr>
          <w:p w:rsidRPr="00861CE7" w:rsidR="000D23CF" w:rsidP="00310BAB" w:rsidRDefault="000D23CF" w14:paraId="35B70AEB" w14:textId="77777777">
            <w:pPr>
              <w:rPr>
                <w:lang w:val="en-US"/>
              </w:rPr>
            </w:pPr>
            <w:r w:rsidRPr="00861CE7">
              <w:rPr>
                <w:lang w:val="en-US"/>
              </w:rPr>
              <w:t xml:space="preserve">None of the terms and conditions of the CONTRACT shall be considered to be waived by either </w:t>
            </w:r>
            <w:r w:rsidRPr="00861CE7">
              <w:rPr>
                <w:szCs w:val="18"/>
                <w:lang w:val="en-US"/>
              </w:rPr>
              <w:t>PARTY</w:t>
            </w:r>
            <w:r w:rsidRPr="00861CE7">
              <w:rPr>
                <w:lang w:val="en-US"/>
              </w:rPr>
              <w:t xml:space="preserve"> unless a waiver is given in writing by one PARTY to the other. No failure on the part of either PARTY to enforce any of the terms and conditions of the CONTRACT shall constitute a waiver of such terms.</w:t>
            </w:r>
          </w:p>
        </w:tc>
      </w:tr>
      <w:tr w:rsidRPr="00861CE7" w:rsidR="000D23CF" w:rsidTr="08CD3B05" w14:paraId="66C9E517" w14:textId="77777777">
        <w:tc>
          <w:tcPr>
            <w:tcW w:w="850" w:type="dxa"/>
          </w:tcPr>
          <w:p w:rsidRPr="00861CE7" w:rsidR="000D23CF" w:rsidP="00310BAB" w:rsidRDefault="000D23CF" w14:paraId="5F419D4B" w14:textId="77777777">
            <w:r w:rsidRPr="00861CE7">
              <w:t>29.2</w:t>
            </w:r>
          </w:p>
        </w:tc>
        <w:tc>
          <w:tcPr>
            <w:tcW w:w="7656" w:type="dxa"/>
            <w:gridSpan w:val="3"/>
            <w:shd w:val="clear" w:color="auto" w:fill="auto"/>
            <w:hideMark/>
          </w:tcPr>
          <w:p w:rsidRPr="00861CE7" w:rsidR="000D23CF" w:rsidP="00310BAB" w:rsidRDefault="000D23CF" w14:paraId="733C2E52" w14:textId="77777777">
            <w:r w:rsidRPr="00861CE7">
              <w:t>Retention of Rights</w:t>
            </w:r>
          </w:p>
        </w:tc>
      </w:tr>
      <w:tr w:rsidRPr="00C96F00" w:rsidR="000D23CF" w:rsidTr="08CD3B05" w14:paraId="6E7332C4" w14:textId="77777777">
        <w:tc>
          <w:tcPr>
            <w:tcW w:w="850" w:type="dxa"/>
          </w:tcPr>
          <w:p w:rsidRPr="00861CE7" w:rsidR="000D23CF" w:rsidP="00310BAB" w:rsidRDefault="000D23CF" w14:paraId="6A66935F" w14:textId="77777777"/>
        </w:tc>
        <w:tc>
          <w:tcPr>
            <w:tcW w:w="7656" w:type="dxa"/>
            <w:gridSpan w:val="3"/>
            <w:shd w:val="clear" w:color="auto" w:fill="auto"/>
            <w:hideMark/>
          </w:tcPr>
          <w:p w:rsidRPr="00861CE7" w:rsidR="000D23CF" w:rsidP="00310BAB" w:rsidRDefault="000D23CF" w14:paraId="7C30928D" w14:textId="77777777">
            <w:pPr>
              <w:rPr>
                <w:lang w:val="en-US"/>
              </w:rPr>
            </w:pPr>
            <w:r w:rsidRPr="00861CE7">
              <w:rPr>
                <w:lang w:val="en-US"/>
              </w:rPr>
              <w:t>Subject to the provisions of Clauses 19 and 30, unless otherwise specifically stated in the CONTRACT, both PARTIES shall retain all rights and remedies, both under the CONTRACT and at law, which either may have against the other.</w:t>
            </w:r>
          </w:p>
        </w:tc>
      </w:tr>
      <w:tr w:rsidRPr="00C96F00" w:rsidR="000D23CF" w:rsidTr="08CD3B05" w14:paraId="10B13A5D" w14:textId="77777777">
        <w:tc>
          <w:tcPr>
            <w:tcW w:w="850" w:type="dxa"/>
          </w:tcPr>
          <w:p w:rsidRPr="00861CE7" w:rsidR="000D23CF" w:rsidP="00310BAB" w:rsidRDefault="000D23CF" w14:paraId="546F79AB" w14:textId="77777777">
            <w:pPr>
              <w:rPr>
                <w:lang w:val="en-US"/>
              </w:rPr>
            </w:pPr>
          </w:p>
        </w:tc>
        <w:tc>
          <w:tcPr>
            <w:tcW w:w="7656" w:type="dxa"/>
            <w:gridSpan w:val="3"/>
            <w:shd w:val="clear" w:color="auto" w:fill="auto"/>
            <w:hideMark/>
          </w:tcPr>
          <w:p w:rsidRPr="00861CE7" w:rsidR="000D23CF" w:rsidP="00310BAB" w:rsidRDefault="000D23CF" w14:paraId="539B87B0" w14:textId="0C47ABCD">
            <w:pPr>
              <w:rPr>
                <w:lang w:val="en-US"/>
              </w:rPr>
            </w:pPr>
            <w:r w:rsidRPr="00861CE7">
              <w:rPr>
                <w:lang w:val="en-US"/>
              </w:rPr>
              <w:t>The CONTRACTOR shall not be relieved from any liability or obligation under the CONTRACT by any review, approval, authorisation, acknowledgement or the like, by the CLIENT.</w:t>
            </w:r>
          </w:p>
        </w:tc>
      </w:tr>
      <w:tr w:rsidRPr="00861CE7" w:rsidR="000D23CF" w:rsidTr="08CD3B05" w14:paraId="60F47F73" w14:textId="77777777">
        <w:tc>
          <w:tcPr>
            <w:tcW w:w="850" w:type="dxa"/>
          </w:tcPr>
          <w:p w:rsidRPr="00861CE7" w:rsidR="000D23CF" w:rsidP="00310BAB" w:rsidRDefault="000D23CF" w14:paraId="7A18C9F0" w14:textId="77777777">
            <w:r w:rsidRPr="00861CE7">
              <w:t>29.3</w:t>
            </w:r>
          </w:p>
        </w:tc>
        <w:tc>
          <w:tcPr>
            <w:tcW w:w="7656" w:type="dxa"/>
            <w:gridSpan w:val="3"/>
            <w:shd w:val="clear" w:color="auto" w:fill="auto"/>
            <w:hideMark/>
          </w:tcPr>
          <w:p w:rsidRPr="00861CE7" w:rsidR="000D23CF" w:rsidP="00310BAB" w:rsidRDefault="000D23CF" w14:paraId="2407F952" w14:textId="77777777">
            <w:r w:rsidRPr="00861CE7">
              <w:t>CONTRACTOR’S AFFILIATES</w:t>
            </w:r>
          </w:p>
        </w:tc>
      </w:tr>
      <w:tr w:rsidRPr="00C96F00" w:rsidR="000D23CF" w:rsidTr="08CD3B05" w14:paraId="56BBBA9D" w14:textId="77777777">
        <w:tc>
          <w:tcPr>
            <w:tcW w:w="850" w:type="dxa"/>
          </w:tcPr>
          <w:p w:rsidRPr="00861CE7" w:rsidR="000D23CF" w:rsidP="00310BAB" w:rsidRDefault="000D23CF" w14:paraId="1ECA559E" w14:textId="77777777"/>
        </w:tc>
        <w:tc>
          <w:tcPr>
            <w:tcW w:w="7656" w:type="dxa"/>
            <w:gridSpan w:val="3"/>
            <w:shd w:val="clear" w:color="auto" w:fill="auto"/>
            <w:hideMark/>
          </w:tcPr>
          <w:p w:rsidRPr="00861CE7" w:rsidR="000D23CF" w:rsidP="00310BAB" w:rsidRDefault="000D23CF" w14:paraId="53434505" w14:textId="34967E83">
            <w:pPr>
              <w:rPr>
                <w:lang w:val="en-US"/>
              </w:rPr>
            </w:pPr>
            <w:r w:rsidRPr="00861CE7">
              <w:rPr>
                <w:lang w:val="en-US"/>
              </w:rPr>
              <w:t>Any limitation of liability given by the CLIENT to the CONTRACTOR under the CONTRACT shall include the AFFILIATES of the CONTRACTOR.</w:t>
            </w:r>
          </w:p>
        </w:tc>
      </w:tr>
      <w:tr w:rsidRPr="00861CE7" w:rsidR="000D23CF" w:rsidTr="08CD3B05" w14:paraId="6C218C38" w14:textId="77777777">
        <w:tc>
          <w:tcPr>
            <w:tcW w:w="850" w:type="dxa"/>
          </w:tcPr>
          <w:p w:rsidRPr="00861CE7" w:rsidR="000D23CF" w:rsidP="00310BAB" w:rsidRDefault="000D23CF" w14:paraId="7AF30527" w14:textId="77777777">
            <w:r w:rsidRPr="00861CE7">
              <w:t>29.4</w:t>
            </w:r>
          </w:p>
        </w:tc>
        <w:tc>
          <w:tcPr>
            <w:tcW w:w="7656" w:type="dxa"/>
            <w:gridSpan w:val="3"/>
            <w:shd w:val="clear" w:color="auto" w:fill="auto"/>
            <w:hideMark/>
          </w:tcPr>
          <w:p w:rsidRPr="00861CE7" w:rsidR="000D23CF" w:rsidP="00310BAB" w:rsidRDefault="000D23CF" w14:paraId="5819AD7D" w14:textId="77777777">
            <w:r w:rsidRPr="00861CE7">
              <w:t>Independence of the CONTRACTOR</w:t>
            </w:r>
          </w:p>
        </w:tc>
      </w:tr>
      <w:tr w:rsidRPr="00C96F00" w:rsidR="000D23CF" w:rsidTr="08CD3B05" w14:paraId="16F973B3" w14:textId="77777777">
        <w:tc>
          <w:tcPr>
            <w:tcW w:w="850" w:type="dxa"/>
          </w:tcPr>
          <w:p w:rsidRPr="00861CE7" w:rsidR="000D23CF" w:rsidP="00310BAB" w:rsidRDefault="000D23CF" w14:paraId="5E0D2B31" w14:textId="77777777"/>
        </w:tc>
        <w:tc>
          <w:tcPr>
            <w:tcW w:w="7656" w:type="dxa"/>
            <w:gridSpan w:val="3"/>
            <w:shd w:val="clear" w:color="auto" w:fill="auto"/>
            <w:hideMark/>
          </w:tcPr>
          <w:p w:rsidRPr="00861CE7" w:rsidR="000D23CF" w:rsidP="00310BAB" w:rsidRDefault="000D23CF" w14:paraId="3A3ED18A" w14:textId="0C80336C">
            <w:pPr>
              <w:rPr>
                <w:lang w:val="en-US"/>
              </w:rPr>
            </w:pPr>
            <w:r w:rsidRPr="00861CE7">
              <w:rPr>
                <w:lang w:val="en-US"/>
              </w:rPr>
              <w:t>The CONTRACTOR shall act as an independent contractor with respect to the WORK and shall exercise control, supervision, management and direction as to the method and manner of obtaining the results required by the CLIENT.</w:t>
            </w:r>
          </w:p>
        </w:tc>
      </w:tr>
      <w:tr w:rsidRPr="00861CE7" w:rsidR="000D23CF" w:rsidTr="08CD3B05" w14:paraId="0998B905" w14:textId="77777777">
        <w:tc>
          <w:tcPr>
            <w:tcW w:w="850" w:type="dxa"/>
          </w:tcPr>
          <w:p w:rsidRPr="00861CE7" w:rsidR="000D23CF" w:rsidP="00310BAB" w:rsidRDefault="000D23CF" w14:paraId="7AD86853" w14:textId="77777777">
            <w:r w:rsidRPr="00861CE7">
              <w:t>29.5</w:t>
            </w:r>
          </w:p>
        </w:tc>
        <w:tc>
          <w:tcPr>
            <w:tcW w:w="7656" w:type="dxa"/>
            <w:gridSpan w:val="3"/>
            <w:shd w:val="clear" w:color="auto" w:fill="auto"/>
            <w:hideMark/>
          </w:tcPr>
          <w:p w:rsidRPr="00861CE7" w:rsidR="000D23CF" w:rsidP="00310BAB" w:rsidRDefault="000D23CF" w14:paraId="5B27313C" w14:textId="77777777">
            <w:r w:rsidRPr="00861CE7">
              <w:t>Proper Law and Language</w:t>
            </w:r>
          </w:p>
        </w:tc>
      </w:tr>
      <w:tr w:rsidRPr="00C96F00" w:rsidR="000D23CF" w:rsidTr="08CD3B05" w14:paraId="1E3601F0" w14:textId="77777777">
        <w:tc>
          <w:tcPr>
            <w:tcW w:w="850" w:type="dxa"/>
          </w:tcPr>
          <w:p w:rsidRPr="00861CE7" w:rsidR="000D23CF" w:rsidP="00310BAB" w:rsidRDefault="000D23CF" w14:paraId="42FEAFB6" w14:textId="77777777"/>
        </w:tc>
        <w:tc>
          <w:tcPr>
            <w:tcW w:w="7656" w:type="dxa"/>
            <w:gridSpan w:val="3"/>
            <w:shd w:val="clear" w:color="auto" w:fill="auto"/>
            <w:hideMark/>
          </w:tcPr>
          <w:p w:rsidRPr="00861CE7" w:rsidR="000D23CF" w:rsidP="00310BAB" w:rsidRDefault="000D23CF" w14:paraId="3FA7AA1D" w14:textId="4078C8B0">
            <w:pPr>
              <w:rPr>
                <w:lang w:val="en-US"/>
              </w:rPr>
            </w:pPr>
            <w:r w:rsidRPr="00861CE7">
              <w:rPr>
                <w:lang w:val="en-US"/>
              </w:rPr>
              <w:t>The CONTRACT, and any non-contractual rights and obligations arising out of or in connection with it and its subject matter, shall be governed and construed in accordance with Law of The Netherlands and, subject to the provisions of Clause 31, shall be subject to the exclusive jurisdiction of the Dutch Civil Court in the Hague.</w:t>
            </w:r>
          </w:p>
        </w:tc>
      </w:tr>
      <w:tr w:rsidRPr="00C96F00" w:rsidR="000D23CF" w:rsidTr="08CD3B05" w14:paraId="543AB62D" w14:textId="77777777">
        <w:tc>
          <w:tcPr>
            <w:tcW w:w="850" w:type="dxa"/>
          </w:tcPr>
          <w:p w:rsidRPr="00861CE7" w:rsidR="000D23CF" w:rsidP="00310BAB" w:rsidRDefault="000D23CF" w14:paraId="18F52124" w14:textId="77777777">
            <w:pPr>
              <w:rPr>
                <w:lang w:val="en-US"/>
              </w:rPr>
            </w:pPr>
          </w:p>
        </w:tc>
        <w:tc>
          <w:tcPr>
            <w:tcW w:w="7656" w:type="dxa"/>
            <w:gridSpan w:val="3"/>
            <w:shd w:val="clear" w:color="auto" w:fill="auto"/>
            <w:hideMark/>
          </w:tcPr>
          <w:p w:rsidRPr="00861CE7" w:rsidR="000D23CF" w:rsidP="00310BAB" w:rsidRDefault="000D23CF" w14:paraId="0F052A76" w14:textId="77777777">
            <w:pPr>
              <w:rPr>
                <w:lang w:val="en-US"/>
              </w:rPr>
            </w:pPr>
            <w:r w:rsidRPr="00861CE7">
              <w:rPr>
                <w:lang w:val="en-US"/>
              </w:rPr>
              <w:t>The ruling language of the CONTRACT shall be the English Language.</w:t>
            </w:r>
          </w:p>
        </w:tc>
      </w:tr>
      <w:tr w:rsidRPr="00861CE7" w:rsidR="000D23CF" w:rsidTr="08CD3B05" w14:paraId="7131C1A6" w14:textId="77777777">
        <w:tc>
          <w:tcPr>
            <w:tcW w:w="850" w:type="dxa"/>
          </w:tcPr>
          <w:p w:rsidRPr="00861CE7" w:rsidR="000D23CF" w:rsidP="00310BAB" w:rsidRDefault="000D23CF" w14:paraId="6B6BB6DC" w14:textId="77777777">
            <w:r w:rsidRPr="00861CE7">
              <w:t>29.6</w:t>
            </w:r>
          </w:p>
        </w:tc>
        <w:tc>
          <w:tcPr>
            <w:tcW w:w="7656" w:type="dxa"/>
            <w:gridSpan w:val="3"/>
            <w:shd w:val="clear" w:color="auto" w:fill="auto"/>
            <w:hideMark/>
          </w:tcPr>
          <w:p w:rsidRPr="00861CE7" w:rsidR="000D23CF" w:rsidP="00310BAB" w:rsidRDefault="000D23CF" w14:paraId="1E52FFF3" w14:textId="77777777">
            <w:r w:rsidRPr="00861CE7">
              <w:t>Notices</w:t>
            </w:r>
          </w:p>
        </w:tc>
      </w:tr>
      <w:tr w:rsidRPr="00C96F00" w:rsidR="000D23CF" w:rsidTr="08CD3B05" w14:paraId="7D69498A" w14:textId="77777777">
        <w:tc>
          <w:tcPr>
            <w:tcW w:w="850" w:type="dxa"/>
          </w:tcPr>
          <w:p w:rsidRPr="00861CE7" w:rsidR="000D23CF" w:rsidP="00310BAB" w:rsidRDefault="000D23CF" w14:paraId="1CDEFC3C" w14:textId="77777777"/>
        </w:tc>
        <w:tc>
          <w:tcPr>
            <w:tcW w:w="7656" w:type="dxa"/>
            <w:gridSpan w:val="3"/>
            <w:shd w:val="clear" w:color="auto" w:fill="auto"/>
            <w:hideMark/>
          </w:tcPr>
          <w:p w:rsidRPr="00861CE7" w:rsidR="000D23CF" w:rsidP="00310BAB" w:rsidRDefault="000D23CF" w14:paraId="317F583F" w14:textId="24367057">
            <w:pPr>
              <w:rPr>
                <w:lang w:val="en-US"/>
              </w:rPr>
            </w:pPr>
            <w:r w:rsidRPr="00861CE7">
              <w:rPr>
                <w:lang w:val="en-US"/>
              </w:rPr>
              <w:t>All formal notices in respect of the CONTRACT shall be given in writing and delivered by hand, by fax or by post to the relevant address specified in  Section I and copied to such other office or offices of the PARTIES as shall from time to time be nominated by them in writing to the other.</w:t>
            </w:r>
          </w:p>
        </w:tc>
      </w:tr>
      <w:tr w:rsidRPr="00C96F00" w:rsidR="000D23CF" w:rsidTr="08CD3B05" w14:paraId="68CE3B8E" w14:textId="77777777">
        <w:tc>
          <w:tcPr>
            <w:tcW w:w="850" w:type="dxa"/>
          </w:tcPr>
          <w:p w:rsidRPr="00861CE7" w:rsidR="000D23CF" w:rsidP="00310BAB" w:rsidRDefault="000D23CF" w14:paraId="4B373F79" w14:textId="77777777">
            <w:pPr>
              <w:rPr>
                <w:lang w:val="en-US"/>
              </w:rPr>
            </w:pPr>
          </w:p>
        </w:tc>
        <w:tc>
          <w:tcPr>
            <w:tcW w:w="7656" w:type="dxa"/>
            <w:gridSpan w:val="3"/>
            <w:shd w:val="clear" w:color="auto" w:fill="auto"/>
            <w:hideMark/>
          </w:tcPr>
          <w:p w:rsidRPr="00861CE7" w:rsidR="000D23CF" w:rsidP="00310BAB" w:rsidRDefault="000D23CF" w14:paraId="218AE70A" w14:textId="77777777">
            <w:pPr>
              <w:rPr>
                <w:lang w:val="en-US"/>
              </w:rPr>
            </w:pPr>
            <w:r w:rsidRPr="00861CE7">
              <w:rPr>
                <w:lang w:val="en-US"/>
              </w:rPr>
              <w:t xml:space="preserve">Such </w:t>
            </w:r>
            <w:r w:rsidRPr="00861CE7">
              <w:rPr>
                <w:szCs w:val="18"/>
                <w:lang w:val="en-US"/>
              </w:rPr>
              <w:t>notices</w:t>
            </w:r>
            <w:r w:rsidRPr="00861CE7">
              <w:rPr>
                <w:lang w:val="en-US"/>
              </w:rPr>
              <w:t xml:space="preserve"> shall be effective:</w:t>
            </w:r>
          </w:p>
        </w:tc>
      </w:tr>
      <w:tr w:rsidRPr="00C96F00" w:rsidR="000D23CF" w:rsidTr="08CD3B05" w14:paraId="3D22C793" w14:textId="77777777">
        <w:tc>
          <w:tcPr>
            <w:tcW w:w="850" w:type="dxa"/>
          </w:tcPr>
          <w:p w:rsidRPr="00861CE7" w:rsidR="000D23CF" w:rsidP="00310BAB" w:rsidRDefault="000D23CF" w14:paraId="4ACF9705" w14:textId="77777777">
            <w:pPr>
              <w:rPr>
                <w:lang w:val="en-US"/>
              </w:rPr>
            </w:pPr>
          </w:p>
        </w:tc>
        <w:tc>
          <w:tcPr>
            <w:tcW w:w="568" w:type="dxa"/>
            <w:shd w:val="clear" w:color="auto" w:fill="auto"/>
          </w:tcPr>
          <w:p w:rsidRPr="00861CE7" w:rsidR="000D23CF" w:rsidP="00310BAB" w:rsidRDefault="000D23CF" w14:paraId="18E16BE4" w14:textId="77777777">
            <w:r w:rsidRPr="00861CE7">
              <w:t>(a)</w:t>
            </w:r>
          </w:p>
        </w:tc>
        <w:tc>
          <w:tcPr>
            <w:tcW w:w="7088" w:type="dxa"/>
            <w:gridSpan w:val="2"/>
            <w:shd w:val="clear" w:color="auto" w:fill="auto"/>
          </w:tcPr>
          <w:p w:rsidRPr="00861CE7" w:rsidR="000D23CF" w:rsidP="00310BAB" w:rsidRDefault="000D23CF" w14:paraId="1AF4D1D6" w14:textId="77777777">
            <w:pPr>
              <w:rPr>
                <w:lang w:val="en-US"/>
              </w:rPr>
            </w:pPr>
            <w:r w:rsidRPr="00861CE7">
              <w:rPr>
                <w:lang w:val="en-US"/>
              </w:rPr>
              <w:t>if delivered by hand, at the time of delivery;</w:t>
            </w:r>
          </w:p>
        </w:tc>
      </w:tr>
      <w:tr w:rsidRPr="00C96F00" w:rsidR="000D23CF" w:rsidTr="08CD3B05" w14:paraId="0371DA53" w14:textId="77777777">
        <w:tc>
          <w:tcPr>
            <w:tcW w:w="850" w:type="dxa"/>
          </w:tcPr>
          <w:p w:rsidRPr="00861CE7" w:rsidR="000D23CF" w:rsidP="00310BAB" w:rsidRDefault="000D23CF" w14:paraId="7A4F1B28" w14:textId="77777777">
            <w:pPr>
              <w:rPr>
                <w:lang w:val="en-US"/>
              </w:rPr>
            </w:pPr>
          </w:p>
        </w:tc>
        <w:tc>
          <w:tcPr>
            <w:tcW w:w="568" w:type="dxa"/>
            <w:shd w:val="clear" w:color="auto" w:fill="auto"/>
          </w:tcPr>
          <w:p w:rsidRPr="00861CE7" w:rsidR="000D23CF" w:rsidP="00310BAB" w:rsidRDefault="000D23CF" w14:paraId="47D1B5AE" w14:textId="77777777">
            <w:r w:rsidRPr="00861CE7">
              <w:t>(b)</w:t>
            </w:r>
          </w:p>
        </w:tc>
        <w:tc>
          <w:tcPr>
            <w:tcW w:w="7088" w:type="dxa"/>
            <w:gridSpan w:val="2"/>
            <w:shd w:val="clear" w:color="auto" w:fill="auto"/>
          </w:tcPr>
          <w:p w:rsidRPr="00861CE7" w:rsidR="000D23CF" w:rsidP="00310BAB" w:rsidRDefault="000D23CF" w14:paraId="5333C0A2" w14:textId="77777777">
            <w:pPr>
              <w:rPr>
                <w:lang w:val="en-US"/>
              </w:rPr>
            </w:pPr>
            <w:r w:rsidRPr="00861CE7">
              <w:rPr>
                <w:lang w:val="en-US"/>
              </w:rPr>
              <w:t>if sent by fax, on the first working day at the recipient address following the date of sending;</w:t>
            </w:r>
          </w:p>
        </w:tc>
      </w:tr>
      <w:tr w:rsidRPr="00C96F00" w:rsidR="000D23CF" w:rsidTr="08CD3B05" w14:paraId="14EC73D7" w14:textId="77777777">
        <w:tc>
          <w:tcPr>
            <w:tcW w:w="850" w:type="dxa"/>
          </w:tcPr>
          <w:p w:rsidRPr="00861CE7" w:rsidR="000D23CF" w:rsidP="00310BAB" w:rsidRDefault="000D23CF" w14:paraId="41D162F7" w14:textId="77777777">
            <w:pPr>
              <w:rPr>
                <w:lang w:val="en-US"/>
              </w:rPr>
            </w:pPr>
          </w:p>
        </w:tc>
        <w:tc>
          <w:tcPr>
            <w:tcW w:w="568" w:type="dxa"/>
            <w:shd w:val="clear" w:color="auto" w:fill="auto"/>
          </w:tcPr>
          <w:p w:rsidRPr="00861CE7" w:rsidR="000D23CF" w:rsidP="00310BAB" w:rsidRDefault="000D23CF" w14:paraId="18CE7C25" w14:textId="77777777">
            <w:r w:rsidRPr="00861CE7">
              <w:t>(c)</w:t>
            </w:r>
          </w:p>
        </w:tc>
        <w:tc>
          <w:tcPr>
            <w:tcW w:w="7088" w:type="dxa"/>
            <w:gridSpan w:val="2"/>
            <w:shd w:val="clear" w:color="auto" w:fill="auto"/>
          </w:tcPr>
          <w:p w:rsidRPr="00861CE7" w:rsidR="000D23CF" w:rsidP="00310BAB" w:rsidRDefault="000D23CF" w14:paraId="447D45D2" w14:textId="57806F1A">
            <w:pPr>
              <w:rPr>
                <w:lang w:val="en-US"/>
              </w:rPr>
            </w:pPr>
            <w:r w:rsidRPr="00861CE7">
              <w:rPr>
                <w:lang w:val="en-US"/>
              </w:rPr>
              <w:t>if sent by post, forty eight (48) hours after the time of posting.</w:t>
            </w:r>
          </w:p>
        </w:tc>
      </w:tr>
      <w:tr w:rsidRPr="00C96F00" w:rsidR="000D23CF" w:rsidTr="08CD3B05" w14:paraId="23EF1F01" w14:textId="77777777">
        <w:tc>
          <w:tcPr>
            <w:tcW w:w="850" w:type="dxa"/>
          </w:tcPr>
          <w:p w:rsidRPr="00861CE7" w:rsidR="000D23CF" w:rsidP="00310BAB" w:rsidRDefault="000D23CF" w14:paraId="4E24BDD2" w14:textId="77777777">
            <w:pPr>
              <w:rPr>
                <w:lang w:val="en-US"/>
              </w:rPr>
            </w:pPr>
          </w:p>
        </w:tc>
        <w:tc>
          <w:tcPr>
            <w:tcW w:w="568" w:type="dxa"/>
            <w:shd w:val="clear" w:color="auto" w:fill="auto"/>
          </w:tcPr>
          <w:p w:rsidRPr="00161000" w:rsidR="000D23CF" w:rsidP="00310BAB" w:rsidRDefault="000D23CF" w14:paraId="7292FC66" w14:textId="77777777">
            <w:r>
              <w:t>(d)</w:t>
            </w:r>
          </w:p>
        </w:tc>
        <w:tc>
          <w:tcPr>
            <w:tcW w:w="7088" w:type="dxa"/>
            <w:gridSpan w:val="2"/>
            <w:shd w:val="clear" w:color="auto" w:fill="auto"/>
          </w:tcPr>
          <w:p w:rsidRPr="00861CE7" w:rsidR="000D23CF" w:rsidP="00310BAB" w:rsidRDefault="000D23CF" w14:paraId="0BE9D077" w14:textId="75332CCE">
            <w:pPr>
              <w:rPr>
                <w:lang w:val="en-US"/>
              </w:rPr>
            </w:pPr>
            <w:r w:rsidRPr="00861CE7">
              <w:rPr>
                <w:lang w:val="en-US"/>
              </w:rPr>
              <w:t>For the avoidance of doubt unless otherwise agreed between the parties</w:t>
            </w:r>
            <w:r>
              <w:rPr>
                <w:lang w:val="en-US"/>
              </w:rPr>
              <w:t xml:space="preserve"> </w:t>
            </w:r>
            <w:r w:rsidRPr="00861CE7">
              <w:rPr>
                <w:lang w:val="en-US"/>
              </w:rPr>
              <w:t>email is not considered to be an agreed form of notification</w:t>
            </w:r>
          </w:p>
        </w:tc>
      </w:tr>
      <w:tr w:rsidRPr="00C96F00" w:rsidR="000D23CF" w:rsidDel="005124A0" w:rsidTr="08CD3B05" w14:paraId="435F702B" w14:textId="77777777">
        <w:tc>
          <w:tcPr>
            <w:tcW w:w="850" w:type="dxa"/>
          </w:tcPr>
          <w:p w:rsidRPr="00861CE7" w:rsidR="000D23CF" w:rsidP="00310BAB" w:rsidRDefault="000D23CF" w14:paraId="27851E90" w14:textId="77777777">
            <w:pPr>
              <w:rPr>
                <w:lang w:val="en-US"/>
              </w:rPr>
            </w:pPr>
          </w:p>
        </w:tc>
        <w:tc>
          <w:tcPr>
            <w:tcW w:w="7656" w:type="dxa"/>
            <w:gridSpan w:val="3"/>
            <w:shd w:val="clear" w:color="auto" w:fill="auto"/>
          </w:tcPr>
          <w:p w:rsidRPr="00861CE7" w:rsidR="000D23CF" w:rsidDel="005124A0" w:rsidP="00310BAB" w:rsidRDefault="000D23CF" w14:paraId="38F252CE" w14:textId="77777777">
            <w:pPr>
              <w:rPr>
                <w:lang w:val="en-US"/>
              </w:rPr>
            </w:pPr>
            <w:r w:rsidRPr="00861CE7">
              <w:rPr>
                <w:lang w:val="en-US"/>
              </w:rPr>
              <w:t>Subject  to  any  specific  administrative  instructions  agreed  between  the  PARTIES,  any  standard  business correspondence associated with the CONTRACT and/or the WORK may be sent by either e-mail, fax or letter.</w:t>
            </w:r>
          </w:p>
        </w:tc>
      </w:tr>
      <w:tr w:rsidRPr="00861CE7" w:rsidR="000D23CF" w:rsidTr="08CD3B05" w14:paraId="67178EE5" w14:textId="77777777">
        <w:tc>
          <w:tcPr>
            <w:tcW w:w="850" w:type="dxa"/>
          </w:tcPr>
          <w:p w:rsidRPr="00861CE7" w:rsidR="000D23CF" w:rsidDel="005124A0" w:rsidP="00310BAB" w:rsidRDefault="000D23CF" w14:paraId="3F5EF877" w14:textId="77777777">
            <w:r w:rsidRPr="00861CE7">
              <w:t>29.7</w:t>
            </w:r>
          </w:p>
        </w:tc>
        <w:tc>
          <w:tcPr>
            <w:tcW w:w="7656" w:type="dxa"/>
            <w:gridSpan w:val="3"/>
            <w:shd w:val="clear" w:color="auto" w:fill="auto"/>
            <w:hideMark/>
          </w:tcPr>
          <w:p w:rsidRPr="00861CE7" w:rsidR="000D23CF" w:rsidP="00310BAB" w:rsidRDefault="000D23CF" w14:paraId="396EB4B6" w14:textId="474ADE69">
            <w:r w:rsidRPr="00861CE7">
              <w:t>Deleted-not used</w:t>
            </w:r>
          </w:p>
        </w:tc>
      </w:tr>
      <w:tr w:rsidRPr="00861CE7" w:rsidR="000D23CF" w:rsidTr="08CD3B05" w14:paraId="592EF4FD" w14:textId="77777777">
        <w:tc>
          <w:tcPr>
            <w:tcW w:w="850" w:type="dxa"/>
          </w:tcPr>
          <w:p w:rsidRPr="00861CE7" w:rsidR="000D23CF" w:rsidP="00310BAB" w:rsidRDefault="000D23CF" w14:paraId="0DD1CCCC" w14:textId="77777777">
            <w:pPr>
              <w:ind w:left="57"/>
            </w:pPr>
          </w:p>
        </w:tc>
        <w:tc>
          <w:tcPr>
            <w:tcW w:w="7656" w:type="dxa"/>
            <w:gridSpan w:val="3"/>
            <w:shd w:val="clear" w:color="auto" w:fill="auto"/>
          </w:tcPr>
          <w:p w:rsidRPr="00861CE7" w:rsidR="000D23CF" w:rsidP="00310BAB" w:rsidRDefault="000D23CF" w14:paraId="44AA6D46" w14:textId="142786CF">
            <w:pPr>
              <w:rPr>
                <w:lang w:val="en-US"/>
              </w:rPr>
            </w:pPr>
            <w:r w:rsidRPr="00861CE7">
              <w:t>[Deleted]</w:t>
            </w:r>
          </w:p>
        </w:tc>
      </w:tr>
      <w:tr w:rsidRPr="00861CE7" w:rsidR="000D23CF" w:rsidTr="08CD3B05" w14:paraId="17073A48" w14:textId="77777777">
        <w:tc>
          <w:tcPr>
            <w:tcW w:w="850" w:type="dxa"/>
          </w:tcPr>
          <w:p w:rsidRPr="00861CE7" w:rsidR="000D23CF" w:rsidP="00310BAB" w:rsidRDefault="000D23CF" w14:paraId="79797096" w14:textId="77777777">
            <w:pPr>
              <w:ind w:left="284"/>
              <w:rPr>
                <w:lang w:val="en-US"/>
              </w:rPr>
            </w:pPr>
          </w:p>
        </w:tc>
        <w:tc>
          <w:tcPr>
            <w:tcW w:w="568" w:type="dxa"/>
            <w:shd w:val="clear" w:color="auto" w:fill="auto"/>
          </w:tcPr>
          <w:p w:rsidRPr="00861CE7" w:rsidR="000D23CF" w:rsidP="00310BAB" w:rsidRDefault="000D23CF" w14:paraId="42E13329" w14:textId="77777777">
            <w:r w:rsidRPr="00861CE7">
              <w:t>(a)</w:t>
            </w:r>
          </w:p>
        </w:tc>
        <w:tc>
          <w:tcPr>
            <w:tcW w:w="7088" w:type="dxa"/>
            <w:gridSpan w:val="2"/>
            <w:shd w:val="clear" w:color="auto" w:fill="auto"/>
          </w:tcPr>
          <w:p w:rsidRPr="00861CE7" w:rsidR="000D23CF" w:rsidP="00310BAB" w:rsidRDefault="000D23CF" w14:paraId="547491B9" w14:textId="73180377">
            <w:pPr>
              <w:rPr>
                <w:lang w:val="en-US"/>
              </w:rPr>
            </w:pPr>
            <w:r w:rsidRPr="00861CE7">
              <w:t>[Deleted]</w:t>
            </w:r>
          </w:p>
        </w:tc>
      </w:tr>
      <w:tr w:rsidRPr="00861CE7" w:rsidR="000D23CF" w:rsidTr="08CD3B05" w14:paraId="0123A516" w14:textId="77777777">
        <w:tc>
          <w:tcPr>
            <w:tcW w:w="850" w:type="dxa"/>
          </w:tcPr>
          <w:p w:rsidRPr="00861CE7" w:rsidR="000D23CF" w:rsidP="00310BAB" w:rsidRDefault="000D23CF" w14:paraId="0B5387FE" w14:textId="77777777">
            <w:pPr>
              <w:ind w:left="284"/>
              <w:rPr>
                <w:lang w:val="en-US"/>
              </w:rPr>
            </w:pPr>
          </w:p>
        </w:tc>
        <w:tc>
          <w:tcPr>
            <w:tcW w:w="568" w:type="dxa"/>
            <w:shd w:val="clear" w:color="auto" w:fill="auto"/>
          </w:tcPr>
          <w:p w:rsidRPr="00861CE7" w:rsidR="000D23CF" w:rsidP="00310BAB" w:rsidRDefault="000D23CF" w14:paraId="1E94D8B8" w14:textId="77777777">
            <w:r w:rsidRPr="00861CE7">
              <w:t>(b)</w:t>
            </w:r>
          </w:p>
        </w:tc>
        <w:tc>
          <w:tcPr>
            <w:tcW w:w="7088" w:type="dxa"/>
            <w:gridSpan w:val="2"/>
            <w:shd w:val="clear" w:color="auto" w:fill="auto"/>
          </w:tcPr>
          <w:p w:rsidRPr="00861CE7" w:rsidR="000D23CF" w:rsidP="00310BAB" w:rsidRDefault="000D23CF" w14:paraId="4F4ABC39" w14:textId="1D7080B7">
            <w:pPr>
              <w:rPr>
                <w:lang w:val="en-US"/>
              </w:rPr>
            </w:pPr>
            <w:r w:rsidRPr="00861CE7">
              <w:t>[Deleted]</w:t>
            </w:r>
          </w:p>
        </w:tc>
      </w:tr>
      <w:tr w:rsidRPr="00861CE7" w:rsidR="000D23CF" w:rsidTr="08CD3B05" w14:paraId="6D96D9C0" w14:textId="77777777">
        <w:tc>
          <w:tcPr>
            <w:tcW w:w="850" w:type="dxa"/>
          </w:tcPr>
          <w:p w:rsidRPr="00861CE7" w:rsidR="000D23CF" w:rsidP="00310BAB" w:rsidRDefault="000D23CF" w14:paraId="4F80F051" w14:textId="77777777">
            <w:pPr>
              <w:ind w:left="284"/>
              <w:rPr>
                <w:lang w:val="en-US"/>
              </w:rPr>
            </w:pPr>
          </w:p>
        </w:tc>
        <w:tc>
          <w:tcPr>
            <w:tcW w:w="568" w:type="dxa"/>
            <w:shd w:val="clear" w:color="auto" w:fill="auto"/>
          </w:tcPr>
          <w:p w:rsidRPr="00861CE7" w:rsidR="000D23CF" w:rsidP="00310BAB" w:rsidRDefault="000D23CF" w14:paraId="20903D87" w14:textId="77777777">
            <w:r w:rsidRPr="00861CE7">
              <w:t>(c)</w:t>
            </w:r>
          </w:p>
        </w:tc>
        <w:tc>
          <w:tcPr>
            <w:tcW w:w="7088" w:type="dxa"/>
            <w:gridSpan w:val="2"/>
            <w:shd w:val="clear" w:color="auto" w:fill="auto"/>
          </w:tcPr>
          <w:p w:rsidRPr="00861CE7" w:rsidR="000D23CF" w:rsidP="00310BAB" w:rsidRDefault="000D23CF" w14:paraId="58952AC6" w14:textId="18CB4D02">
            <w:pPr>
              <w:rPr>
                <w:lang w:val="en-US"/>
              </w:rPr>
            </w:pPr>
            <w:r w:rsidRPr="00861CE7">
              <w:t>[Deleted]</w:t>
            </w:r>
          </w:p>
        </w:tc>
      </w:tr>
      <w:tr w:rsidRPr="00861CE7" w:rsidR="000D23CF" w:rsidTr="08CD3B05" w14:paraId="4120FADA" w14:textId="77777777">
        <w:tc>
          <w:tcPr>
            <w:tcW w:w="850" w:type="dxa"/>
          </w:tcPr>
          <w:p w:rsidRPr="00861CE7" w:rsidR="000D23CF" w:rsidP="00310BAB" w:rsidRDefault="000D23CF" w14:paraId="4F2C8333" w14:textId="77777777">
            <w:r w:rsidRPr="00861CE7">
              <w:t>29.8</w:t>
            </w:r>
          </w:p>
        </w:tc>
        <w:tc>
          <w:tcPr>
            <w:tcW w:w="7656" w:type="dxa"/>
            <w:gridSpan w:val="3"/>
            <w:shd w:val="clear" w:color="auto" w:fill="auto"/>
            <w:hideMark/>
          </w:tcPr>
          <w:p w:rsidRPr="00861CE7" w:rsidR="000D23CF" w:rsidP="00310BAB" w:rsidRDefault="000D23CF" w14:paraId="79B21D75" w14:textId="77777777">
            <w:r w:rsidRPr="00861CE7">
              <w:t>Entire Agreement</w:t>
            </w:r>
          </w:p>
        </w:tc>
      </w:tr>
      <w:tr w:rsidRPr="00C96F00" w:rsidR="000D23CF" w:rsidTr="08CD3B05" w14:paraId="74784212" w14:textId="77777777">
        <w:tc>
          <w:tcPr>
            <w:tcW w:w="850" w:type="dxa"/>
          </w:tcPr>
          <w:p w:rsidRPr="00861CE7" w:rsidR="000D23CF" w:rsidP="00310BAB" w:rsidRDefault="000D23CF" w14:paraId="29446606" w14:textId="77777777"/>
        </w:tc>
        <w:tc>
          <w:tcPr>
            <w:tcW w:w="7656" w:type="dxa"/>
            <w:gridSpan w:val="3"/>
            <w:shd w:val="clear" w:color="auto" w:fill="auto"/>
            <w:hideMark/>
          </w:tcPr>
          <w:p w:rsidRPr="00861CE7" w:rsidR="000D23CF" w:rsidP="00310BAB" w:rsidRDefault="000D23CF" w14:paraId="400AAC14" w14:textId="77777777">
            <w:pPr>
              <w:rPr>
                <w:lang w:val="en-US"/>
              </w:rPr>
            </w:pPr>
            <w:r w:rsidRPr="00861CE7">
              <w:rPr>
                <w:lang w:val="en-US"/>
              </w:rPr>
              <w:t>The CONTRACT constitutes the entire agreement between the PARTIES hereto with respect to the WORK and supersedes all prior negotiations, representations or agreements related to the CONTRACT, either written or oral. No amendments to the CONTRACT shall be effective unless evidenced in writing and signed by the PARTIES.</w:t>
            </w:r>
          </w:p>
        </w:tc>
      </w:tr>
      <w:tr w:rsidRPr="00861CE7" w:rsidR="000D23CF" w:rsidTr="08CD3B05" w14:paraId="428D69A0" w14:textId="77777777">
        <w:tc>
          <w:tcPr>
            <w:tcW w:w="850" w:type="dxa"/>
          </w:tcPr>
          <w:p w:rsidRPr="00861CE7" w:rsidR="000D23CF" w:rsidP="00310BAB" w:rsidRDefault="000D23CF" w14:paraId="448B9F54" w14:textId="77777777">
            <w:r w:rsidRPr="00861CE7">
              <w:t>29.9</w:t>
            </w:r>
          </w:p>
        </w:tc>
        <w:tc>
          <w:tcPr>
            <w:tcW w:w="7656" w:type="dxa"/>
            <w:gridSpan w:val="3"/>
            <w:shd w:val="clear" w:color="auto" w:fill="auto"/>
            <w:hideMark/>
          </w:tcPr>
          <w:p w:rsidRPr="00861CE7" w:rsidR="000D23CF" w:rsidP="00310BAB" w:rsidRDefault="000D23CF" w14:paraId="3B6C3DD8" w14:textId="77777777">
            <w:r w:rsidRPr="00861CE7">
              <w:t>Mitigation of Loss</w:t>
            </w:r>
          </w:p>
        </w:tc>
      </w:tr>
      <w:tr w:rsidRPr="00C96F00" w:rsidR="000D23CF" w:rsidTr="08CD3B05" w14:paraId="6D29A0A6" w14:textId="77777777">
        <w:tc>
          <w:tcPr>
            <w:tcW w:w="850" w:type="dxa"/>
          </w:tcPr>
          <w:p w:rsidRPr="00861CE7" w:rsidR="000D23CF" w:rsidP="00310BAB" w:rsidRDefault="000D23CF" w14:paraId="4619F704" w14:textId="77777777"/>
        </w:tc>
        <w:tc>
          <w:tcPr>
            <w:tcW w:w="7656" w:type="dxa"/>
            <w:gridSpan w:val="3"/>
            <w:shd w:val="clear" w:color="auto" w:fill="auto"/>
            <w:hideMark/>
          </w:tcPr>
          <w:p w:rsidRPr="00861CE7" w:rsidR="000D23CF" w:rsidP="00310BAB" w:rsidRDefault="000D23CF" w14:paraId="6D2630C3" w14:textId="77777777">
            <w:pPr>
              <w:rPr>
                <w:lang w:val="en-US"/>
              </w:rPr>
            </w:pPr>
            <w:r w:rsidRPr="00861CE7">
              <w:rPr>
                <w:lang w:val="en-US"/>
              </w:rPr>
              <w:t>Both PARTIES shall take all reasonable steps to mitigate any loss resulting from any breach of CONTRACT by the other PARTY.</w:t>
            </w:r>
          </w:p>
        </w:tc>
      </w:tr>
      <w:tr w:rsidRPr="00861CE7" w:rsidR="000D23CF" w:rsidTr="08CD3B05" w14:paraId="590553F1" w14:textId="77777777">
        <w:tc>
          <w:tcPr>
            <w:tcW w:w="850" w:type="dxa"/>
          </w:tcPr>
          <w:p w:rsidRPr="00861CE7" w:rsidR="000D23CF" w:rsidP="00310BAB" w:rsidRDefault="000D23CF" w14:paraId="7104EB3A" w14:textId="77777777">
            <w:r w:rsidRPr="00861CE7">
              <w:t>29.10</w:t>
            </w:r>
          </w:p>
        </w:tc>
        <w:tc>
          <w:tcPr>
            <w:tcW w:w="7656" w:type="dxa"/>
            <w:gridSpan w:val="3"/>
            <w:shd w:val="clear" w:color="auto" w:fill="auto"/>
            <w:hideMark/>
          </w:tcPr>
          <w:p w:rsidRPr="00861CE7" w:rsidR="000D23CF" w:rsidP="00310BAB" w:rsidRDefault="000D23CF" w14:paraId="64C0F1B3" w14:textId="77777777">
            <w:r w:rsidRPr="00861CE7">
              <w:t>Invalidity and Severability</w:t>
            </w:r>
          </w:p>
        </w:tc>
      </w:tr>
      <w:tr w:rsidRPr="00C96F00" w:rsidR="000D23CF" w:rsidTr="08CD3B05" w14:paraId="3E33D380" w14:textId="77777777">
        <w:tc>
          <w:tcPr>
            <w:tcW w:w="850" w:type="dxa"/>
          </w:tcPr>
          <w:p w:rsidRPr="00861CE7" w:rsidR="000D23CF" w:rsidP="00310BAB" w:rsidRDefault="000D23CF" w14:paraId="3C721E51" w14:textId="77777777"/>
        </w:tc>
        <w:tc>
          <w:tcPr>
            <w:tcW w:w="7656" w:type="dxa"/>
            <w:gridSpan w:val="3"/>
            <w:shd w:val="clear" w:color="auto" w:fill="auto"/>
            <w:hideMark/>
          </w:tcPr>
          <w:p w:rsidRPr="00861CE7" w:rsidR="000D23CF" w:rsidP="00310BAB" w:rsidRDefault="000D23CF" w14:paraId="0101D422" w14:textId="4A55FBE6">
            <w:pPr>
              <w:rPr>
                <w:lang w:val="en-US"/>
              </w:rPr>
            </w:pPr>
            <w:r w:rsidRPr="00861CE7">
              <w:rPr>
                <w:lang w:val="en-US"/>
              </w:rPr>
              <w:t>If any provision of this CONTRACT shall be found by any court or administrative body of competent jurisdiction to be invalid or unenforceable, the invalidity or unenforceability shall not affect the other provisions of this CONTRACT and all provisions not affected by such invalidity or unenforceability shall remain in full force and effect. The PARTIES agree to attempt to substitute, for any invalid or unenforceable provision, a valid or enforceable provision which achieves to the greatest possible extent, the economic, legal and commercial objectives of the invalid or unenforceable provision.</w:t>
            </w:r>
          </w:p>
        </w:tc>
      </w:tr>
      <w:tr w:rsidRPr="00C96F00" w:rsidR="000D23CF" w:rsidTr="08CD3B05" w14:paraId="669D10E3" w14:textId="77777777">
        <w:tc>
          <w:tcPr>
            <w:tcW w:w="850" w:type="dxa"/>
          </w:tcPr>
          <w:p w:rsidRPr="00861CE7" w:rsidR="000D23CF" w:rsidP="00310BAB" w:rsidRDefault="000D23CF" w14:paraId="6545A35A" w14:textId="77777777">
            <w:pPr>
              <w:rPr>
                <w:lang w:val="en-US"/>
              </w:rPr>
            </w:pPr>
          </w:p>
        </w:tc>
        <w:tc>
          <w:tcPr>
            <w:tcW w:w="7656" w:type="dxa"/>
            <w:gridSpan w:val="3"/>
            <w:shd w:val="clear" w:color="auto" w:fill="auto"/>
            <w:hideMark/>
          </w:tcPr>
          <w:p w:rsidRPr="00861CE7" w:rsidR="000D23CF" w:rsidP="00310BAB" w:rsidRDefault="000D23CF" w14:paraId="3B988E6F" w14:textId="77777777">
            <w:pPr>
              <w:rPr>
                <w:lang w:val="en-US"/>
              </w:rPr>
            </w:pPr>
          </w:p>
        </w:tc>
      </w:tr>
      <w:tr w:rsidRPr="00861CE7" w:rsidR="000D23CF" w:rsidTr="08CD3B05" w14:paraId="6A39C9B5" w14:textId="77777777">
        <w:tc>
          <w:tcPr>
            <w:tcW w:w="8506" w:type="dxa"/>
            <w:gridSpan w:val="4"/>
          </w:tcPr>
          <w:p w:rsidRPr="00861CE7" w:rsidR="000D23CF" w:rsidP="00310BAB" w:rsidRDefault="000D23CF" w14:paraId="329DC921" w14:textId="37DAECB6">
            <w:pPr>
              <w:pStyle w:val="Kop1"/>
            </w:pPr>
            <w:bookmarkStart w:name="_Toc397584939" w:id="85"/>
            <w:bookmarkStart w:name="_Toc479107414" w:id="86"/>
            <w:r w:rsidRPr="00861CE7">
              <w:t>30 LIMITATIONS OF LIABILITY</w:t>
            </w:r>
            <w:bookmarkEnd w:id="85"/>
            <w:bookmarkEnd w:id="86"/>
          </w:p>
        </w:tc>
      </w:tr>
      <w:tr w:rsidRPr="00861CE7" w:rsidR="000D23CF" w:rsidTr="08CD3B05" w14:paraId="69DE2C7A" w14:textId="77777777">
        <w:tc>
          <w:tcPr>
            <w:tcW w:w="850" w:type="dxa"/>
          </w:tcPr>
          <w:p w:rsidRPr="00861CE7" w:rsidR="000D23CF" w:rsidP="00310BAB" w:rsidRDefault="000D23CF" w14:paraId="45FC12F9" w14:textId="77777777">
            <w:r w:rsidRPr="00861CE7">
              <w:t>30.1</w:t>
            </w:r>
          </w:p>
        </w:tc>
        <w:tc>
          <w:tcPr>
            <w:tcW w:w="7656" w:type="dxa"/>
            <w:gridSpan w:val="3"/>
            <w:shd w:val="clear" w:color="auto" w:fill="auto"/>
            <w:hideMark/>
          </w:tcPr>
          <w:p w:rsidRPr="00861CE7" w:rsidR="000D23CF" w:rsidP="00310BAB" w:rsidRDefault="000D23CF" w14:paraId="7270BBB6" w14:textId="77777777">
            <w:r w:rsidRPr="00861CE7">
              <w:rPr>
                <w:szCs w:val="18"/>
              </w:rPr>
              <w:t>Limitations</w:t>
            </w:r>
            <w:r w:rsidRPr="00861CE7">
              <w:t xml:space="preserve"> of Liability</w:t>
            </w:r>
          </w:p>
        </w:tc>
      </w:tr>
      <w:tr w:rsidRPr="00C96F00" w:rsidR="000D23CF" w:rsidTr="08CD3B05" w14:paraId="6E9ADF4D" w14:textId="77777777">
        <w:tc>
          <w:tcPr>
            <w:tcW w:w="850" w:type="dxa"/>
          </w:tcPr>
          <w:p w:rsidRPr="00861CE7" w:rsidR="000D23CF" w:rsidP="00310BAB" w:rsidRDefault="000D23CF" w14:paraId="0B5D2BCD" w14:textId="77777777"/>
        </w:tc>
        <w:tc>
          <w:tcPr>
            <w:tcW w:w="568" w:type="dxa"/>
            <w:shd w:val="clear" w:color="auto" w:fill="auto"/>
          </w:tcPr>
          <w:p w:rsidRPr="00861CE7" w:rsidR="000D23CF" w:rsidP="00310BAB" w:rsidRDefault="000D23CF" w14:paraId="10660508" w14:textId="77777777">
            <w:r w:rsidRPr="00861CE7">
              <w:t>(a)</w:t>
            </w:r>
          </w:p>
        </w:tc>
        <w:tc>
          <w:tcPr>
            <w:tcW w:w="7088" w:type="dxa"/>
            <w:gridSpan w:val="2"/>
            <w:shd w:val="clear" w:color="auto" w:fill="auto"/>
          </w:tcPr>
          <w:p w:rsidRPr="00861CE7" w:rsidR="000D23CF" w:rsidP="00310BAB" w:rsidRDefault="000D23CF" w14:paraId="34DBC82B" w14:textId="77777777">
            <w:pPr>
              <w:rPr>
                <w:lang w:val="en-US"/>
              </w:rPr>
            </w:pPr>
            <w:r w:rsidRPr="00861CE7">
              <w:rPr>
                <w:lang w:val="en-US"/>
              </w:rPr>
              <w:t>Limitation of Liability before the date of completion of the WORK</w:t>
            </w:r>
          </w:p>
        </w:tc>
      </w:tr>
      <w:tr w:rsidRPr="00C96F00" w:rsidR="000D23CF" w:rsidTr="08CD3B05" w14:paraId="75CDA7A9" w14:textId="77777777">
        <w:tc>
          <w:tcPr>
            <w:tcW w:w="850" w:type="dxa"/>
          </w:tcPr>
          <w:p w:rsidRPr="00861CE7" w:rsidR="000D23CF" w:rsidP="00310BAB" w:rsidRDefault="000D23CF" w14:paraId="46758A54" w14:textId="77777777">
            <w:pPr>
              <w:rPr>
                <w:lang w:val="en-US"/>
              </w:rPr>
            </w:pPr>
          </w:p>
        </w:tc>
        <w:tc>
          <w:tcPr>
            <w:tcW w:w="568" w:type="dxa"/>
            <w:shd w:val="clear" w:color="auto" w:fill="auto"/>
          </w:tcPr>
          <w:p w:rsidRPr="00861CE7" w:rsidR="000D23CF" w:rsidP="00310BAB" w:rsidRDefault="000D23CF" w14:paraId="26488E03" w14:textId="77777777">
            <w:pPr>
              <w:rPr>
                <w:lang w:val="en-US"/>
              </w:rPr>
            </w:pPr>
          </w:p>
        </w:tc>
        <w:tc>
          <w:tcPr>
            <w:tcW w:w="7088" w:type="dxa"/>
            <w:gridSpan w:val="2"/>
            <w:shd w:val="clear" w:color="auto" w:fill="auto"/>
          </w:tcPr>
          <w:p w:rsidRPr="00611FC3" w:rsidR="000D23CF" w:rsidP="00310BAB" w:rsidRDefault="08CD3B05" w14:paraId="487CC63B" w14:textId="412300EA">
            <w:pPr>
              <w:rPr>
                <w:lang w:val="en-US"/>
              </w:rPr>
            </w:pPr>
            <w:r w:rsidRPr="08CD3B05">
              <w:rPr>
                <w:lang w:val="en-US"/>
              </w:rPr>
              <w:t>Subject to the CONTRACTOR having used all reasonable endeavours to complete the WORK and to comply with its obligations under the CONTRACT, the CONTRACTOR’s total cumulative liability to the CLIENT, including any liability arising as a result of suspension under Clause 13 and/or termination under Clause 24 arising out of or related to the performance of the CONTRACT shall be limited to the sum specified in Section I -Agreement, which shall be at least one time the CONTRACT PRICE, or in absence of such sum, three times the CONTRACT PRICE.</w:t>
            </w:r>
          </w:p>
        </w:tc>
      </w:tr>
      <w:tr w:rsidRPr="00C96F00" w:rsidR="000D23CF" w:rsidTr="08CD3B05" w14:paraId="66F66DD3" w14:textId="77777777">
        <w:tc>
          <w:tcPr>
            <w:tcW w:w="850" w:type="dxa"/>
          </w:tcPr>
          <w:p w:rsidRPr="00861CE7" w:rsidR="000D23CF" w:rsidP="00310BAB" w:rsidRDefault="000D23CF" w14:paraId="6DA6039D" w14:textId="77777777">
            <w:pPr>
              <w:rPr>
                <w:lang w:val="en-US"/>
              </w:rPr>
            </w:pPr>
          </w:p>
        </w:tc>
        <w:tc>
          <w:tcPr>
            <w:tcW w:w="568" w:type="dxa"/>
            <w:shd w:val="clear" w:color="auto" w:fill="auto"/>
          </w:tcPr>
          <w:p w:rsidRPr="00861CE7" w:rsidR="000D23CF" w:rsidP="00310BAB" w:rsidRDefault="000D23CF" w14:paraId="14E59CBE" w14:textId="77777777">
            <w:r w:rsidRPr="00861CE7">
              <w:t>(b)</w:t>
            </w:r>
          </w:p>
        </w:tc>
        <w:tc>
          <w:tcPr>
            <w:tcW w:w="7088" w:type="dxa"/>
            <w:gridSpan w:val="2"/>
            <w:shd w:val="clear" w:color="auto" w:fill="auto"/>
          </w:tcPr>
          <w:p w:rsidRPr="00611FC3" w:rsidR="000D23CF" w:rsidP="00310BAB" w:rsidRDefault="000D23CF" w14:paraId="47BADE7E" w14:textId="77777777">
            <w:pPr>
              <w:rPr>
                <w:lang w:val="en-US"/>
              </w:rPr>
            </w:pPr>
            <w:r w:rsidRPr="00611FC3">
              <w:rPr>
                <w:lang w:val="en-US"/>
              </w:rPr>
              <w:t>Limitation of Liability after the date of completion of the WORK</w:t>
            </w:r>
          </w:p>
        </w:tc>
      </w:tr>
      <w:tr w:rsidRPr="00C96F00" w:rsidR="000D23CF" w:rsidTr="08CD3B05" w14:paraId="43494C05" w14:textId="77777777">
        <w:tc>
          <w:tcPr>
            <w:tcW w:w="850" w:type="dxa"/>
          </w:tcPr>
          <w:p w:rsidRPr="00861CE7" w:rsidR="000D23CF" w:rsidP="00310BAB" w:rsidRDefault="000D23CF" w14:paraId="16E020A1" w14:textId="77777777">
            <w:pPr>
              <w:rPr>
                <w:lang w:val="en-US"/>
              </w:rPr>
            </w:pPr>
          </w:p>
        </w:tc>
        <w:tc>
          <w:tcPr>
            <w:tcW w:w="568" w:type="dxa"/>
            <w:shd w:val="clear" w:color="auto" w:fill="auto"/>
          </w:tcPr>
          <w:p w:rsidRPr="00861CE7" w:rsidR="000D23CF" w:rsidP="00310BAB" w:rsidRDefault="000D23CF" w14:paraId="2F508653" w14:textId="77777777">
            <w:pPr>
              <w:rPr>
                <w:lang w:val="en-US"/>
              </w:rPr>
            </w:pPr>
          </w:p>
        </w:tc>
        <w:tc>
          <w:tcPr>
            <w:tcW w:w="7088" w:type="dxa"/>
            <w:gridSpan w:val="2"/>
            <w:shd w:val="clear" w:color="auto" w:fill="auto"/>
          </w:tcPr>
          <w:p w:rsidRPr="00611FC3" w:rsidR="000D23CF" w:rsidP="00310BAB" w:rsidRDefault="000D23CF" w14:paraId="3F3DDCB8" w14:textId="7FA1A408">
            <w:pPr>
              <w:rPr>
                <w:lang w:val="en-US"/>
              </w:rPr>
            </w:pPr>
            <w:r w:rsidRPr="00611FC3">
              <w:rPr>
                <w:lang w:val="en-US"/>
              </w:rPr>
              <w:t>After the date of completion of the WORK, the CONTRACTOR’s total cumulative liability to the CLIENT arising out of or related to the performance of the CONTRACT shall be limited per event to the sum specified in Section I or in the absence of such sum three times the CONTRACT PRICE.</w:t>
            </w:r>
          </w:p>
        </w:tc>
      </w:tr>
      <w:tr w:rsidRPr="00C96F00" w:rsidR="000D23CF" w:rsidTr="08CD3B05" w14:paraId="12C0BCC1" w14:textId="77777777">
        <w:tc>
          <w:tcPr>
            <w:tcW w:w="850" w:type="dxa"/>
          </w:tcPr>
          <w:p w:rsidRPr="00861CE7" w:rsidR="000D23CF" w:rsidP="00310BAB" w:rsidRDefault="000D23CF" w14:paraId="6DF6391A" w14:textId="77777777">
            <w:pPr>
              <w:rPr>
                <w:lang w:val="en-US"/>
              </w:rPr>
            </w:pPr>
          </w:p>
        </w:tc>
        <w:tc>
          <w:tcPr>
            <w:tcW w:w="7656" w:type="dxa"/>
            <w:gridSpan w:val="3"/>
            <w:shd w:val="clear" w:color="auto" w:fill="auto"/>
            <w:hideMark/>
          </w:tcPr>
          <w:p w:rsidRPr="00861CE7" w:rsidR="000D23CF" w:rsidP="00310BAB" w:rsidRDefault="000D23CF" w14:paraId="19F979C2" w14:textId="711182C7">
            <w:pPr>
              <w:rPr>
                <w:lang w:val="en-US"/>
              </w:rPr>
            </w:pPr>
            <w:r w:rsidRPr="00861CE7">
              <w:rPr>
                <w:lang w:val="en-US"/>
              </w:rPr>
              <w:t>Provided, however, that the above limitations under Clause 30.1(a) and Clause 30.1(b) shall not apply to any liabilities assumed by the CONTRACTOR under Clauses 15, 17, 20, 23 and 26, or to any indemnity given by the CONTRACTOR under the CONTRACT and the limitation under Clause 30.1(b) shall not apply to any costs arising from any cause of action of the CLIENT notified to the CONTRACTOR before the date of completion of the WORK.</w:t>
            </w:r>
          </w:p>
        </w:tc>
      </w:tr>
      <w:tr w:rsidRPr="00C96F00" w:rsidR="000D23CF" w:rsidTr="08CD3B05" w14:paraId="1C43073C" w14:textId="77777777">
        <w:tc>
          <w:tcPr>
            <w:tcW w:w="850" w:type="dxa"/>
          </w:tcPr>
          <w:p w:rsidRPr="00861CE7" w:rsidR="000D23CF" w:rsidP="00310BAB" w:rsidRDefault="000D23CF" w14:paraId="0715F136" w14:textId="77777777">
            <w:pPr>
              <w:rPr>
                <w:szCs w:val="18"/>
                <w:lang w:val="en-US"/>
              </w:rPr>
            </w:pPr>
          </w:p>
        </w:tc>
        <w:tc>
          <w:tcPr>
            <w:tcW w:w="7656" w:type="dxa"/>
            <w:gridSpan w:val="3"/>
            <w:shd w:val="clear" w:color="auto" w:fill="auto"/>
          </w:tcPr>
          <w:p w:rsidRPr="00861CE7" w:rsidR="000D23CF" w:rsidP="00310BAB" w:rsidRDefault="000D23CF" w14:paraId="6FD367D3" w14:textId="77777777">
            <w:pPr>
              <w:rPr>
                <w:lang w:val="en-US"/>
              </w:rPr>
            </w:pPr>
            <w:r w:rsidRPr="00861CE7">
              <w:rPr>
                <w:lang w:val="en-US"/>
              </w:rPr>
              <w:t xml:space="preserve">The limitation of liability referred to above will not apply: </w:t>
            </w:r>
          </w:p>
        </w:tc>
      </w:tr>
      <w:tr w:rsidRPr="00C96F00" w:rsidR="000D23CF" w:rsidTr="08CD3B05" w14:paraId="74E90593" w14:textId="77777777">
        <w:tc>
          <w:tcPr>
            <w:tcW w:w="850" w:type="dxa"/>
          </w:tcPr>
          <w:p w:rsidRPr="00861CE7" w:rsidR="000D23CF" w:rsidP="00310BAB" w:rsidRDefault="000D23CF" w14:paraId="52794CC2" w14:textId="77777777">
            <w:pPr>
              <w:rPr>
                <w:lang w:val="en-US"/>
              </w:rPr>
            </w:pPr>
          </w:p>
        </w:tc>
        <w:tc>
          <w:tcPr>
            <w:tcW w:w="568" w:type="dxa"/>
            <w:shd w:val="clear" w:color="auto" w:fill="auto"/>
          </w:tcPr>
          <w:p w:rsidRPr="00161000" w:rsidR="000D23CF" w:rsidP="00310BAB" w:rsidRDefault="000D23CF" w14:paraId="12827EA7" w14:textId="77777777">
            <w:r w:rsidRPr="00861CE7">
              <w:t>(a)</w:t>
            </w:r>
          </w:p>
        </w:tc>
        <w:tc>
          <w:tcPr>
            <w:tcW w:w="7088" w:type="dxa"/>
            <w:gridSpan w:val="2"/>
            <w:shd w:val="clear" w:color="auto" w:fill="auto"/>
          </w:tcPr>
          <w:p w:rsidRPr="00861CE7" w:rsidR="000D23CF" w:rsidP="00310BAB" w:rsidRDefault="000D23CF" w14:paraId="33418DC8" w14:textId="77777777">
            <w:pPr>
              <w:rPr>
                <w:lang w:val="en-US"/>
              </w:rPr>
            </w:pPr>
            <w:r w:rsidRPr="00861CE7">
              <w:rPr>
                <w:lang w:val="en-US"/>
              </w:rPr>
              <w:t>in the event of third-party claims for compensation in respect of death or personal injury;</w:t>
            </w:r>
          </w:p>
        </w:tc>
      </w:tr>
      <w:tr w:rsidRPr="00C96F00" w:rsidR="000D23CF" w:rsidTr="08CD3B05" w14:paraId="503ABE1F" w14:textId="77777777">
        <w:tc>
          <w:tcPr>
            <w:tcW w:w="850" w:type="dxa"/>
          </w:tcPr>
          <w:p w:rsidRPr="00861CE7" w:rsidR="000D23CF" w:rsidP="00310BAB" w:rsidRDefault="000D23CF" w14:paraId="2A87C307" w14:textId="77777777">
            <w:pPr>
              <w:rPr>
                <w:lang w:val="en-US"/>
              </w:rPr>
            </w:pPr>
          </w:p>
        </w:tc>
        <w:tc>
          <w:tcPr>
            <w:tcW w:w="568" w:type="dxa"/>
            <w:shd w:val="clear" w:color="auto" w:fill="auto"/>
          </w:tcPr>
          <w:p w:rsidRPr="00161000" w:rsidR="000D23CF" w:rsidP="00310BAB" w:rsidRDefault="000D23CF" w14:paraId="3551A94D" w14:textId="77777777">
            <w:r w:rsidRPr="00861CE7">
              <w:t>(b)</w:t>
            </w:r>
          </w:p>
        </w:tc>
        <w:tc>
          <w:tcPr>
            <w:tcW w:w="7088" w:type="dxa"/>
            <w:gridSpan w:val="2"/>
            <w:shd w:val="clear" w:color="auto" w:fill="auto"/>
          </w:tcPr>
          <w:p w:rsidRPr="00861CE7" w:rsidR="000D23CF" w:rsidP="00310BAB" w:rsidRDefault="000D23CF" w14:paraId="18D8CCEF" w14:textId="77777777">
            <w:pPr>
              <w:rPr>
                <w:lang w:val="en-US"/>
              </w:rPr>
            </w:pPr>
            <w:r w:rsidRPr="00861CE7">
              <w:rPr>
                <w:lang w:val="en-US"/>
              </w:rPr>
              <w:t xml:space="preserve">in the event of criminal intent or gross negligence on the part of the CONTRACTOR or the CONTRACTOR’s personnel; </w:t>
            </w:r>
          </w:p>
        </w:tc>
      </w:tr>
      <w:tr w:rsidRPr="00C96F00" w:rsidR="000D23CF" w:rsidTr="08CD3B05" w14:paraId="6CE1DD4A" w14:textId="77777777">
        <w:tc>
          <w:tcPr>
            <w:tcW w:w="850" w:type="dxa"/>
          </w:tcPr>
          <w:p w:rsidRPr="00861CE7" w:rsidR="000D23CF" w:rsidP="00310BAB" w:rsidRDefault="000D23CF" w14:paraId="789C882B" w14:textId="77777777">
            <w:pPr>
              <w:rPr>
                <w:lang w:val="en-US"/>
              </w:rPr>
            </w:pPr>
          </w:p>
        </w:tc>
        <w:tc>
          <w:tcPr>
            <w:tcW w:w="568" w:type="dxa"/>
            <w:shd w:val="clear" w:color="auto" w:fill="auto"/>
          </w:tcPr>
          <w:p w:rsidRPr="00161000" w:rsidR="000D23CF" w:rsidP="00310BAB" w:rsidRDefault="000D23CF" w14:paraId="2820E2D1" w14:textId="77777777">
            <w:r w:rsidRPr="00861CE7">
              <w:t>(c)</w:t>
            </w:r>
          </w:p>
        </w:tc>
        <w:tc>
          <w:tcPr>
            <w:tcW w:w="7088" w:type="dxa"/>
            <w:gridSpan w:val="2"/>
            <w:shd w:val="clear" w:color="auto" w:fill="auto"/>
          </w:tcPr>
          <w:p w:rsidRPr="00861CE7" w:rsidR="000D23CF" w:rsidP="00310BAB" w:rsidRDefault="000D23CF" w14:paraId="10AA35E2" w14:textId="77777777">
            <w:pPr>
              <w:rPr>
                <w:lang w:val="en-US"/>
              </w:rPr>
            </w:pPr>
            <w:r w:rsidRPr="00861CE7">
              <w:rPr>
                <w:lang w:val="en-US"/>
              </w:rPr>
              <w:t>in the event of a breach of intellectual property rights.</w:t>
            </w:r>
          </w:p>
        </w:tc>
      </w:tr>
      <w:tr w:rsidRPr="00861CE7" w:rsidR="000D23CF" w:rsidTr="08CD3B05" w14:paraId="3AB9A55C" w14:textId="77777777">
        <w:tc>
          <w:tcPr>
            <w:tcW w:w="850" w:type="dxa"/>
          </w:tcPr>
          <w:p w:rsidRPr="00861CE7" w:rsidR="000D23CF" w:rsidP="00310BAB" w:rsidRDefault="000D23CF" w14:paraId="2FF356F2" w14:textId="77777777">
            <w:r w:rsidRPr="00861CE7">
              <w:t>30.2</w:t>
            </w:r>
          </w:p>
        </w:tc>
        <w:tc>
          <w:tcPr>
            <w:tcW w:w="7656" w:type="dxa"/>
            <w:gridSpan w:val="3"/>
            <w:shd w:val="clear" w:color="auto" w:fill="auto"/>
            <w:hideMark/>
          </w:tcPr>
          <w:p w:rsidRPr="00861CE7" w:rsidR="000D23CF" w:rsidP="00310BAB" w:rsidRDefault="000D23CF" w14:paraId="255B4D85" w14:textId="77777777">
            <w:r w:rsidRPr="00861CE7">
              <w:t>Limitation Period</w:t>
            </w:r>
          </w:p>
        </w:tc>
      </w:tr>
      <w:tr w:rsidRPr="00C96F00" w:rsidR="000D23CF" w:rsidTr="08CD3B05" w14:paraId="6715064E" w14:textId="77777777">
        <w:tc>
          <w:tcPr>
            <w:tcW w:w="850" w:type="dxa"/>
          </w:tcPr>
          <w:p w:rsidRPr="00861CE7" w:rsidR="000D23CF" w:rsidP="00310BAB" w:rsidRDefault="000D23CF" w14:paraId="7F097D2E" w14:textId="77777777"/>
        </w:tc>
        <w:tc>
          <w:tcPr>
            <w:tcW w:w="7656" w:type="dxa"/>
            <w:gridSpan w:val="3"/>
            <w:shd w:val="clear" w:color="auto" w:fill="auto"/>
            <w:hideMark/>
          </w:tcPr>
          <w:p w:rsidRPr="00861CE7" w:rsidR="000D23CF" w:rsidP="00310BAB" w:rsidRDefault="000D23CF" w14:paraId="2A1447D9" w14:textId="52D25344">
            <w:pPr>
              <w:rPr>
                <w:lang w:val="en-US"/>
              </w:rPr>
            </w:pPr>
            <w:r w:rsidRPr="00861CE7">
              <w:rPr>
                <w:lang w:val="en-US"/>
              </w:rPr>
              <w:t>The CONTRACTOR’s liability under the CONTRACT shall cease at the end of the period described in Section I, provided, however, that the provisions of this Clause 30.2 shall not apply to any liabilities assumed by the CONTRACTOR under Clauses 15, 17, 20, 23 and 26, or to any indemnity given by the CONTRACTOR under the CONTRACT.</w:t>
            </w:r>
          </w:p>
        </w:tc>
      </w:tr>
      <w:tr w:rsidRPr="00C96F00" w:rsidR="000D23CF" w:rsidTr="08CD3B05" w14:paraId="36358C41" w14:textId="77777777">
        <w:tc>
          <w:tcPr>
            <w:tcW w:w="850" w:type="dxa"/>
          </w:tcPr>
          <w:p w:rsidRPr="00861CE7" w:rsidR="000D23CF" w:rsidP="00310BAB" w:rsidRDefault="000D23CF" w14:paraId="2C9FBA33" w14:textId="77777777">
            <w:r w:rsidRPr="00861CE7">
              <w:t>30.3</w:t>
            </w:r>
          </w:p>
        </w:tc>
        <w:tc>
          <w:tcPr>
            <w:tcW w:w="7656" w:type="dxa"/>
            <w:gridSpan w:val="3"/>
            <w:shd w:val="clear" w:color="auto" w:fill="auto"/>
            <w:hideMark/>
          </w:tcPr>
          <w:p w:rsidRPr="00861CE7" w:rsidR="000D23CF" w:rsidP="00310BAB" w:rsidRDefault="000D23CF" w14:paraId="06B70488" w14:textId="77777777">
            <w:pPr>
              <w:rPr>
                <w:lang w:val="en-US"/>
              </w:rPr>
            </w:pPr>
            <w:r w:rsidRPr="00861CE7">
              <w:rPr>
                <w:lang w:val="en-US"/>
              </w:rPr>
              <w:t>Extent of exclusion or limitation of liability</w:t>
            </w:r>
          </w:p>
        </w:tc>
      </w:tr>
      <w:tr w:rsidRPr="00C96F00" w:rsidR="000D23CF" w:rsidTr="08CD3B05" w14:paraId="36D99124" w14:textId="77777777">
        <w:tc>
          <w:tcPr>
            <w:tcW w:w="850" w:type="dxa"/>
          </w:tcPr>
          <w:p w:rsidRPr="00861CE7" w:rsidR="000D23CF" w:rsidP="00310BAB" w:rsidRDefault="000D23CF" w14:paraId="3F5271F4" w14:textId="77777777">
            <w:pPr>
              <w:rPr>
                <w:lang w:val="en-US"/>
              </w:rPr>
            </w:pPr>
          </w:p>
        </w:tc>
        <w:tc>
          <w:tcPr>
            <w:tcW w:w="7656" w:type="dxa"/>
            <w:gridSpan w:val="3"/>
            <w:shd w:val="clear" w:color="auto" w:fill="auto"/>
            <w:hideMark/>
          </w:tcPr>
          <w:p w:rsidRPr="00861CE7" w:rsidR="000D23CF" w:rsidP="00310BAB" w:rsidRDefault="000D23CF" w14:paraId="58EA7D66" w14:textId="1C7A0FBC">
            <w:pPr>
              <w:rPr>
                <w:lang w:val="en-US"/>
              </w:rPr>
            </w:pPr>
            <w:r w:rsidRPr="00861CE7">
              <w:rPr>
                <w:lang w:val="en-US"/>
              </w:rPr>
              <w:t>Any exclusion or limitation of liability under the CONTRACT shall exclude or limit such liability only in contract.</w:t>
            </w:r>
          </w:p>
        </w:tc>
      </w:tr>
      <w:tr w:rsidRPr="00861CE7" w:rsidR="000D23CF" w:rsidTr="08CD3B05" w14:paraId="4E54CD44" w14:textId="77777777">
        <w:tc>
          <w:tcPr>
            <w:tcW w:w="850" w:type="dxa"/>
          </w:tcPr>
          <w:p w:rsidRPr="00861CE7" w:rsidR="000D23CF" w:rsidP="00310BAB" w:rsidRDefault="000D23CF" w14:paraId="53A1D8CF" w14:textId="77777777">
            <w:pPr>
              <w:rPr>
                <w:lang w:val="en-GB"/>
              </w:rPr>
            </w:pPr>
            <w:r>
              <w:rPr>
                <w:lang w:val="en-GB"/>
              </w:rPr>
              <w:t>30.4</w:t>
            </w:r>
          </w:p>
        </w:tc>
        <w:tc>
          <w:tcPr>
            <w:tcW w:w="7656" w:type="dxa"/>
            <w:gridSpan w:val="3"/>
            <w:shd w:val="clear" w:color="auto" w:fill="auto"/>
          </w:tcPr>
          <w:p w:rsidRPr="00161000" w:rsidR="000D23CF" w:rsidP="00310BAB" w:rsidRDefault="000D23CF" w14:paraId="03076906" w14:textId="11BA680E">
            <w:pPr>
              <w:rPr>
                <w:lang w:val="en-US"/>
              </w:rPr>
            </w:pPr>
            <w:r w:rsidRPr="00861CE7">
              <w:rPr>
                <w:lang w:val="en-US"/>
              </w:rPr>
              <w:t>[</w:t>
            </w:r>
            <w:r w:rsidR="00EE7F00">
              <w:rPr>
                <w:lang w:val="en-US"/>
              </w:rPr>
              <w:t>Deleted]</w:t>
            </w:r>
          </w:p>
        </w:tc>
      </w:tr>
      <w:tr w:rsidRPr="00861CE7" w:rsidR="000D23CF" w:rsidTr="08CD3B05" w14:paraId="1DD3C4B8" w14:textId="77777777">
        <w:tc>
          <w:tcPr>
            <w:tcW w:w="850" w:type="dxa"/>
          </w:tcPr>
          <w:p w:rsidRPr="00861CE7" w:rsidR="000D23CF" w:rsidP="00310BAB" w:rsidRDefault="000D23CF" w14:paraId="26538B7D" w14:textId="77777777">
            <w:pPr>
              <w:rPr>
                <w:lang w:val="en-US"/>
              </w:rPr>
            </w:pPr>
          </w:p>
        </w:tc>
        <w:tc>
          <w:tcPr>
            <w:tcW w:w="7656" w:type="dxa"/>
            <w:gridSpan w:val="3"/>
            <w:shd w:val="clear" w:color="auto" w:fill="auto"/>
            <w:hideMark/>
          </w:tcPr>
          <w:p w:rsidRPr="00861CE7" w:rsidR="000D23CF" w:rsidP="00310BAB" w:rsidRDefault="000D23CF" w14:paraId="6E1B0676" w14:textId="77777777">
            <w:pPr>
              <w:rPr>
                <w:lang w:val="en-US"/>
              </w:rPr>
            </w:pPr>
          </w:p>
        </w:tc>
      </w:tr>
      <w:tr w:rsidRPr="00861CE7" w:rsidR="000D23CF" w:rsidTr="08CD3B05" w14:paraId="7672BB48" w14:textId="77777777">
        <w:tc>
          <w:tcPr>
            <w:tcW w:w="8506" w:type="dxa"/>
            <w:gridSpan w:val="4"/>
          </w:tcPr>
          <w:p w:rsidRPr="00861CE7" w:rsidR="000D23CF" w:rsidP="00310BAB" w:rsidRDefault="000D23CF" w14:paraId="602E9764" w14:textId="62F602DA">
            <w:pPr>
              <w:pStyle w:val="Kop1"/>
            </w:pPr>
            <w:bookmarkStart w:name="_Toc397584940" w:id="87"/>
            <w:bookmarkStart w:name="_Toc479107415" w:id="88"/>
            <w:r w:rsidRPr="00861CE7">
              <w:t>31 RESOLUTION OF DISPUTES</w:t>
            </w:r>
            <w:bookmarkEnd w:id="87"/>
            <w:bookmarkEnd w:id="88"/>
          </w:p>
        </w:tc>
      </w:tr>
      <w:tr w:rsidRPr="00C96F00" w:rsidR="000D23CF" w:rsidTr="08CD3B05" w14:paraId="088674B0" w14:textId="77777777">
        <w:tc>
          <w:tcPr>
            <w:tcW w:w="850" w:type="dxa"/>
          </w:tcPr>
          <w:p w:rsidRPr="00861CE7" w:rsidR="000D23CF" w:rsidP="00310BAB" w:rsidRDefault="000D23CF" w14:paraId="2A879ED6" w14:textId="77777777">
            <w:r w:rsidRPr="00861CE7">
              <w:t>31.1</w:t>
            </w:r>
          </w:p>
        </w:tc>
        <w:tc>
          <w:tcPr>
            <w:tcW w:w="7656" w:type="dxa"/>
            <w:gridSpan w:val="3"/>
            <w:shd w:val="clear" w:color="auto" w:fill="auto"/>
            <w:hideMark/>
          </w:tcPr>
          <w:p w:rsidRPr="00861CE7" w:rsidR="000D23CF" w:rsidP="00310BAB" w:rsidRDefault="000D23CF" w14:paraId="2FE53DF4" w14:textId="77777777">
            <w:pPr>
              <w:rPr>
                <w:lang w:val="en-US"/>
              </w:rPr>
            </w:pPr>
            <w:r w:rsidRPr="00861CE7">
              <w:rPr>
                <w:lang w:val="en-US"/>
              </w:rPr>
              <w:t xml:space="preserve">Any </w:t>
            </w:r>
            <w:r w:rsidRPr="00861CE7">
              <w:rPr>
                <w:szCs w:val="18"/>
                <w:lang w:val="en-US"/>
              </w:rPr>
              <w:t>dispute</w:t>
            </w:r>
            <w:r w:rsidRPr="00861CE7">
              <w:rPr>
                <w:lang w:val="en-US"/>
              </w:rPr>
              <w:t xml:space="preserve"> between the PARTIES in connection with or arising out of the CONTRACT or the WORK shall be resolved by means of the following procedure:</w:t>
            </w:r>
          </w:p>
        </w:tc>
      </w:tr>
      <w:tr w:rsidRPr="00C96F00" w:rsidR="000D23CF" w:rsidTr="08CD3B05" w14:paraId="4C2F6E75" w14:textId="77777777">
        <w:tc>
          <w:tcPr>
            <w:tcW w:w="850" w:type="dxa"/>
          </w:tcPr>
          <w:p w:rsidRPr="00861CE7" w:rsidR="000D23CF" w:rsidP="00310BAB" w:rsidRDefault="000D23CF" w14:paraId="29373C83" w14:textId="77777777">
            <w:pPr>
              <w:rPr>
                <w:lang w:val="en-US"/>
              </w:rPr>
            </w:pPr>
          </w:p>
        </w:tc>
        <w:tc>
          <w:tcPr>
            <w:tcW w:w="568" w:type="dxa"/>
            <w:shd w:val="clear" w:color="auto" w:fill="auto"/>
          </w:tcPr>
          <w:p w:rsidRPr="00861CE7" w:rsidR="000D23CF" w:rsidP="00310BAB" w:rsidRDefault="000D23CF" w14:paraId="47192663" w14:textId="77777777">
            <w:r w:rsidRPr="00861CE7">
              <w:t>(a)</w:t>
            </w:r>
          </w:p>
        </w:tc>
        <w:tc>
          <w:tcPr>
            <w:tcW w:w="7088" w:type="dxa"/>
            <w:gridSpan w:val="2"/>
            <w:shd w:val="clear" w:color="auto" w:fill="auto"/>
          </w:tcPr>
          <w:p w:rsidRPr="00861CE7" w:rsidR="000D23CF" w:rsidP="00310BAB" w:rsidRDefault="000D23CF" w14:paraId="2AE271AB" w14:textId="3736A2E0">
            <w:pPr>
              <w:rPr>
                <w:lang w:val="en-US"/>
              </w:rPr>
            </w:pPr>
            <w:r w:rsidRPr="00861CE7">
              <w:rPr>
                <w:lang w:val="en-US"/>
              </w:rPr>
              <w:t>the dispute shall initially be referred, by means of a formal notice containing the information set out in Clause 31.5 and served in accordance with Clause 29.6, to the CLIENT REPRESENTATIVE and CONTRACTOR REPRESENTATIVE who shall discuss the matter in dispute and make all reasonable efforts to reach an agreement;</w:t>
            </w:r>
          </w:p>
        </w:tc>
      </w:tr>
      <w:tr w:rsidRPr="00C96F00" w:rsidR="000D23CF" w:rsidTr="08CD3B05" w14:paraId="64BB5DDF" w14:textId="77777777">
        <w:tc>
          <w:tcPr>
            <w:tcW w:w="850" w:type="dxa"/>
          </w:tcPr>
          <w:p w:rsidRPr="00861CE7" w:rsidR="000D23CF" w:rsidP="00310BAB" w:rsidRDefault="000D23CF" w14:paraId="52AD6754" w14:textId="77777777">
            <w:pPr>
              <w:rPr>
                <w:lang w:val="en-US"/>
              </w:rPr>
            </w:pPr>
          </w:p>
        </w:tc>
        <w:tc>
          <w:tcPr>
            <w:tcW w:w="568" w:type="dxa"/>
            <w:shd w:val="clear" w:color="auto" w:fill="auto"/>
          </w:tcPr>
          <w:p w:rsidRPr="00861CE7" w:rsidR="000D23CF" w:rsidP="00310BAB" w:rsidRDefault="000D23CF" w14:paraId="6161DFC6" w14:textId="77777777">
            <w:r w:rsidRPr="00861CE7">
              <w:t>(b)</w:t>
            </w:r>
          </w:p>
        </w:tc>
        <w:tc>
          <w:tcPr>
            <w:tcW w:w="7088" w:type="dxa"/>
            <w:gridSpan w:val="2"/>
            <w:shd w:val="clear" w:color="auto" w:fill="auto"/>
          </w:tcPr>
          <w:p w:rsidRPr="00861CE7" w:rsidR="000D23CF" w:rsidP="00310BAB" w:rsidRDefault="000D23CF" w14:paraId="02D29C1B" w14:textId="36EE7924">
            <w:pPr>
              <w:rPr>
                <w:lang w:val="en-US"/>
              </w:rPr>
            </w:pPr>
            <w:r w:rsidRPr="00861CE7">
              <w:rPr>
                <w:lang w:val="en-US"/>
              </w:rPr>
              <w:t>if no agreement is reached under Clause 31.1(a) above within forty (40) days of the service of such formal notice, the dispute shall be referred to the two</w:t>
            </w:r>
            <w:r w:rsidR="00EE7F00">
              <w:rPr>
                <w:lang w:val="en-US"/>
              </w:rPr>
              <w:t xml:space="preserve"> (2)</w:t>
            </w:r>
            <w:r w:rsidRPr="00861CE7">
              <w:rPr>
                <w:lang w:val="en-US"/>
              </w:rPr>
              <w:t xml:space="preserve"> persons named in  Section I . Such persons are nominated one </w:t>
            </w:r>
            <w:r w:rsidR="00EE7F00">
              <w:rPr>
                <w:lang w:val="en-US"/>
              </w:rPr>
              <w:t xml:space="preserve">(1) </w:t>
            </w:r>
            <w:r w:rsidRPr="00861CE7">
              <w:rPr>
                <w:lang w:val="en-US"/>
              </w:rPr>
              <w:t>by the CLIENT and one</w:t>
            </w:r>
            <w:r w:rsidR="00EE7F00">
              <w:rPr>
                <w:lang w:val="en-US"/>
              </w:rPr>
              <w:t xml:space="preserve"> (1)</w:t>
            </w:r>
            <w:r w:rsidRPr="00861CE7">
              <w:rPr>
                <w:lang w:val="en-US"/>
              </w:rPr>
              <w:t xml:space="preserve"> by the CONTRACTOR. Such persons may be replaced by the PARTY which nominated them by notice to the other PARTY;</w:t>
            </w:r>
          </w:p>
        </w:tc>
      </w:tr>
      <w:tr w:rsidRPr="00C96F00" w:rsidR="000D23CF" w:rsidTr="08CD3B05" w14:paraId="471BC0AF" w14:textId="77777777">
        <w:tc>
          <w:tcPr>
            <w:tcW w:w="850" w:type="dxa"/>
          </w:tcPr>
          <w:p w:rsidRPr="00861CE7" w:rsidR="000D23CF" w:rsidP="00310BAB" w:rsidRDefault="000D23CF" w14:paraId="030D1859" w14:textId="77777777">
            <w:pPr>
              <w:rPr>
                <w:lang w:val="en-US"/>
              </w:rPr>
            </w:pPr>
          </w:p>
        </w:tc>
        <w:tc>
          <w:tcPr>
            <w:tcW w:w="568" w:type="dxa"/>
            <w:shd w:val="clear" w:color="auto" w:fill="auto"/>
          </w:tcPr>
          <w:p w:rsidRPr="00861CE7" w:rsidR="000D23CF" w:rsidP="00310BAB" w:rsidRDefault="000D23CF" w14:paraId="286BBAC4" w14:textId="77777777">
            <w:r w:rsidRPr="00861CE7">
              <w:t>(c)</w:t>
            </w:r>
          </w:p>
        </w:tc>
        <w:tc>
          <w:tcPr>
            <w:tcW w:w="7088" w:type="dxa"/>
            <w:gridSpan w:val="2"/>
            <w:shd w:val="clear" w:color="auto" w:fill="auto"/>
          </w:tcPr>
          <w:p w:rsidRPr="00861CE7" w:rsidR="000D23CF" w:rsidP="00310BAB" w:rsidRDefault="000D23CF" w14:paraId="47E8C008" w14:textId="1E292973">
            <w:pPr>
              <w:rPr>
                <w:lang w:val="en-US"/>
              </w:rPr>
            </w:pPr>
            <w:r w:rsidRPr="00861CE7">
              <w:rPr>
                <w:lang w:val="en-US"/>
              </w:rPr>
              <w:t xml:space="preserve">if no agreement is reached under Clause 31.1(b) above within twenty (20) days of expiry of the period referred to in Clause 31.1(b) (that is, within sixty (60) days of the service of the formal notice referred to </w:t>
            </w:r>
            <w:r w:rsidR="00161000">
              <w:rPr>
                <w:lang w:val="en-US"/>
              </w:rPr>
              <w:t>in</w:t>
            </w:r>
            <w:r w:rsidRPr="00861CE7">
              <w:rPr>
                <w:lang w:val="en-US"/>
              </w:rPr>
              <w:t xml:space="preserve"> Clause 31.1(a)), the dispute shall be referred to an appropriate Senior Executive of each of the PARTIES who shall meet to discuss the matter in dispute within twenty (20) days of expiry of the period referred to in this Clause 31.1(c) (that is, within eighty (80) days of the service of the formal notice referred to </w:t>
            </w:r>
            <w:r w:rsidR="00161000">
              <w:rPr>
                <w:lang w:val="en-US"/>
              </w:rPr>
              <w:t>in</w:t>
            </w:r>
            <w:r w:rsidRPr="00861CE7" w:rsidR="00161000">
              <w:rPr>
                <w:lang w:val="en-US"/>
              </w:rPr>
              <w:t xml:space="preserve"> </w:t>
            </w:r>
            <w:r w:rsidRPr="00861CE7">
              <w:rPr>
                <w:lang w:val="en-US"/>
              </w:rPr>
              <w:t>Clause 31.1(a)).</w:t>
            </w:r>
          </w:p>
        </w:tc>
      </w:tr>
      <w:tr w:rsidRPr="00C96F00" w:rsidR="000D23CF" w:rsidTr="08CD3B05" w14:paraId="141C02B0" w14:textId="77777777">
        <w:tc>
          <w:tcPr>
            <w:tcW w:w="850" w:type="dxa"/>
          </w:tcPr>
          <w:p w:rsidRPr="00861CE7" w:rsidR="000D23CF" w:rsidP="00310BAB" w:rsidRDefault="000D23CF" w14:paraId="0EBBC1E2" w14:textId="77777777">
            <w:r w:rsidRPr="00861CE7">
              <w:t>31.2</w:t>
            </w:r>
          </w:p>
        </w:tc>
        <w:tc>
          <w:tcPr>
            <w:tcW w:w="7656" w:type="dxa"/>
            <w:gridSpan w:val="3"/>
            <w:shd w:val="clear" w:color="auto" w:fill="auto"/>
            <w:hideMark/>
          </w:tcPr>
          <w:p w:rsidRPr="00861CE7" w:rsidR="000D23CF" w:rsidP="00310BAB" w:rsidRDefault="000D23CF" w14:paraId="5409B971" w14:textId="77777777">
            <w:pPr>
              <w:rPr>
                <w:lang w:val="en-US"/>
              </w:rPr>
            </w:pPr>
            <w:r w:rsidRPr="00861CE7">
              <w:rPr>
                <w:lang w:val="en-US"/>
              </w:rPr>
              <w:t>If no agreement is reached within twenty (20) days of expiry of the period referred to in Clause 31.1(c) (that is, within eighty (80) days of the service of the formal notice referred to at Clause 31.1(a)), the PARTIES may attempt to settle the dispute by a form of Alternative Dispute Resolution to be agreed between the PARTIES.</w:t>
            </w:r>
          </w:p>
        </w:tc>
      </w:tr>
      <w:tr w:rsidRPr="00C96F00" w:rsidR="000D23CF" w:rsidTr="08CD3B05" w14:paraId="5F135E07" w14:textId="77777777">
        <w:tc>
          <w:tcPr>
            <w:tcW w:w="850" w:type="dxa"/>
          </w:tcPr>
          <w:p w:rsidRPr="00861CE7" w:rsidR="000D23CF" w:rsidP="00310BAB" w:rsidRDefault="000D23CF" w14:paraId="119FDD3A" w14:textId="77777777">
            <w:r w:rsidRPr="00861CE7">
              <w:t>31.3</w:t>
            </w:r>
          </w:p>
        </w:tc>
        <w:tc>
          <w:tcPr>
            <w:tcW w:w="7656" w:type="dxa"/>
            <w:gridSpan w:val="3"/>
            <w:shd w:val="clear" w:color="auto" w:fill="auto"/>
            <w:hideMark/>
          </w:tcPr>
          <w:p w:rsidRPr="00861CE7" w:rsidR="000D23CF" w:rsidP="00310BAB" w:rsidRDefault="000D23CF" w14:paraId="3CF6B1E4" w14:textId="77777777">
            <w:pPr>
              <w:rPr>
                <w:lang w:val="en-US"/>
              </w:rPr>
            </w:pPr>
            <w:r w:rsidRPr="00861CE7">
              <w:rPr>
                <w:lang w:val="en-US"/>
              </w:rPr>
              <w:t>In the absence of any agreement being reached on a particular dispute within twenty (20) days of expiry of the period referred to in Clause 31.1(c) (that is, within eighty (80) days of the service of the formal notice referred to at Clause 31.1(a)), either PARTY may, subject to Clause 31.4, take appropriate action in the Courts to resolve the dispute at any time.</w:t>
            </w:r>
          </w:p>
        </w:tc>
      </w:tr>
      <w:tr w:rsidRPr="00C96F00" w:rsidR="000D23CF" w:rsidTr="08CD3B05" w14:paraId="3D7C1D66" w14:textId="77777777">
        <w:tc>
          <w:tcPr>
            <w:tcW w:w="850" w:type="dxa"/>
          </w:tcPr>
          <w:p w:rsidRPr="00861CE7" w:rsidR="000D23CF" w:rsidP="00310BAB" w:rsidRDefault="000D23CF" w14:paraId="050B2975" w14:textId="77777777">
            <w:r w:rsidRPr="00861CE7">
              <w:lastRenderedPageBreak/>
              <w:t>31.4</w:t>
            </w:r>
          </w:p>
        </w:tc>
        <w:tc>
          <w:tcPr>
            <w:tcW w:w="7656" w:type="dxa"/>
            <w:gridSpan w:val="3"/>
            <w:shd w:val="clear" w:color="auto" w:fill="auto"/>
            <w:hideMark/>
          </w:tcPr>
          <w:p w:rsidRPr="00861CE7" w:rsidR="000D23CF" w:rsidP="00310BAB" w:rsidRDefault="000D23CF" w14:paraId="18422B19" w14:textId="77777777">
            <w:pPr>
              <w:rPr>
                <w:lang w:val="en-US"/>
              </w:rPr>
            </w:pPr>
            <w:r w:rsidRPr="00861CE7">
              <w:rPr>
                <w:lang w:val="en-US"/>
              </w:rPr>
              <w:t>It shall be a condition precedent to the referral of a dispute to the Courts under Clause 31.3 that the PARTY which intends to commence proceedings in relation to the dispute has used its reasonable endeavours to follow and complete the procedures set out in Clauses 31.1(a), (b) and (c).</w:t>
            </w:r>
          </w:p>
        </w:tc>
      </w:tr>
      <w:tr w:rsidRPr="00C96F00" w:rsidR="000D23CF" w:rsidTr="08CD3B05" w14:paraId="2D47CB6F" w14:textId="77777777">
        <w:tc>
          <w:tcPr>
            <w:tcW w:w="850" w:type="dxa"/>
          </w:tcPr>
          <w:p w:rsidRPr="00861CE7" w:rsidR="000D23CF" w:rsidP="00310BAB" w:rsidRDefault="000D23CF" w14:paraId="5D809830" w14:textId="77777777">
            <w:r w:rsidRPr="00861CE7">
              <w:t>31.5</w:t>
            </w:r>
          </w:p>
        </w:tc>
        <w:tc>
          <w:tcPr>
            <w:tcW w:w="7656" w:type="dxa"/>
            <w:gridSpan w:val="3"/>
            <w:shd w:val="clear" w:color="auto" w:fill="auto"/>
            <w:hideMark/>
          </w:tcPr>
          <w:p w:rsidRPr="00861CE7" w:rsidR="000D23CF" w:rsidP="00310BAB" w:rsidRDefault="000D23CF" w14:paraId="295B43E1" w14:textId="77777777">
            <w:pPr>
              <w:rPr>
                <w:lang w:val="en-US"/>
              </w:rPr>
            </w:pPr>
            <w:r w:rsidRPr="00861CE7">
              <w:rPr>
                <w:szCs w:val="18"/>
                <w:lang w:val="en-US"/>
              </w:rPr>
              <w:t>Where</w:t>
            </w:r>
            <w:r w:rsidRPr="00861CE7">
              <w:rPr>
                <w:lang w:val="en-US"/>
              </w:rPr>
              <w:t xml:space="preserve"> any claim or counter claim in connection with or arising out of the CONTRACT is made, the PARTY making the claim or counter claim shall ensure that such claim or counter  claim contains, without limitation, the following information:</w:t>
            </w:r>
          </w:p>
        </w:tc>
      </w:tr>
      <w:tr w:rsidRPr="00C96F00" w:rsidR="000D23CF" w:rsidTr="08CD3B05" w14:paraId="30B578FD" w14:textId="77777777">
        <w:tc>
          <w:tcPr>
            <w:tcW w:w="850" w:type="dxa"/>
          </w:tcPr>
          <w:p w:rsidRPr="00861CE7" w:rsidR="000D23CF" w:rsidP="00310BAB" w:rsidRDefault="000D23CF" w14:paraId="365419BF" w14:textId="77777777">
            <w:pPr>
              <w:rPr>
                <w:lang w:val="en-US"/>
              </w:rPr>
            </w:pPr>
          </w:p>
        </w:tc>
        <w:tc>
          <w:tcPr>
            <w:tcW w:w="568" w:type="dxa"/>
            <w:shd w:val="clear" w:color="auto" w:fill="auto"/>
          </w:tcPr>
          <w:p w:rsidRPr="00861CE7" w:rsidR="000D23CF" w:rsidP="00310BAB" w:rsidRDefault="000D23CF" w14:paraId="536C859C" w14:textId="77777777">
            <w:r w:rsidRPr="00861CE7">
              <w:t>(a)</w:t>
            </w:r>
          </w:p>
        </w:tc>
        <w:tc>
          <w:tcPr>
            <w:tcW w:w="7088" w:type="dxa"/>
            <w:gridSpan w:val="2"/>
            <w:shd w:val="clear" w:color="auto" w:fill="auto"/>
          </w:tcPr>
          <w:p w:rsidRPr="00861CE7" w:rsidR="000D23CF" w:rsidP="00310BAB" w:rsidRDefault="000D23CF" w14:paraId="054E879E" w14:textId="77777777">
            <w:pPr>
              <w:rPr>
                <w:lang w:val="en-US"/>
              </w:rPr>
            </w:pPr>
            <w:r w:rsidRPr="00861CE7">
              <w:rPr>
                <w:lang w:val="en-US"/>
              </w:rPr>
              <w:t>a clear summary of the facts on which the claim or counter claim is based; and</w:t>
            </w:r>
          </w:p>
        </w:tc>
      </w:tr>
      <w:tr w:rsidRPr="00C96F00" w:rsidR="000D23CF" w:rsidTr="08CD3B05" w14:paraId="56CBBA25" w14:textId="77777777">
        <w:tc>
          <w:tcPr>
            <w:tcW w:w="850" w:type="dxa"/>
          </w:tcPr>
          <w:p w:rsidRPr="00861CE7" w:rsidR="000D23CF" w:rsidP="00310BAB" w:rsidRDefault="000D23CF" w14:paraId="3CEF4B6A" w14:textId="77777777">
            <w:pPr>
              <w:rPr>
                <w:lang w:val="en-US"/>
              </w:rPr>
            </w:pPr>
          </w:p>
        </w:tc>
        <w:tc>
          <w:tcPr>
            <w:tcW w:w="568" w:type="dxa"/>
            <w:shd w:val="clear" w:color="auto" w:fill="auto"/>
          </w:tcPr>
          <w:p w:rsidRPr="00861CE7" w:rsidR="000D23CF" w:rsidP="00310BAB" w:rsidRDefault="000D23CF" w14:paraId="432D029D" w14:textId="77777777">
            <w:r w:rsidRPr="00861CE7">
              <w:t>(b)</w:t>
            </w:r>
          </w:p>
        </w:tc>
        <w:tc>
          <w:tcPr>
            <w:tcW w:w="7088" w:type="dxa"/>
            <w:gridSpan w:val="2"/>
            <w:shd w:val="clear" w:color="auto" w:fill="auto"/>
          </w:tcPr>
          <w:p w:rsidRPr="00861CE7" w:rsidR="000D23CF" w:rsidP="00310BAB" w:rsidRDefault="000D23CF" w14:paraId="30CA2A76" w14:textId="77777777">
            <w:pPr>
              <w:rPr>
                <w:lang w:val="en-US"/>
              </w:rPr>
            </w:pPr>
            <w:r w:rsidRPr="00861CE7">
              <w:rPr>
                <w:lang w:val="en-US"/>
              </w:rPr>
              <w:t>the basis on which the claim or counter claim is made, including the principal contractual terms and/or statutory terms relied on; and</w:t>
            </w:r>
          </w:p>
        </w:tc>
      </w:tr>
      <w:tr w:rsidRPr="00C96F00" w:rsidR="000D23CF" w:rsidTr="08CD3B05" w14:paraId="6B89B2EB" w14:textId="77777777">
        <w:tc>
          <w:tcPr>
            <w:tcW w:w="850" w:type="dxa"/>
          </w:tcPr>
          <w:p w:rsidRPr="00861CE7" w:rsidR="000D23CF" w:rsidP="00310BAB" w:rsidRDefault="000D23CF" w14:paraId="60B11001" w14:textId="77777777">
            <w:pPr>
              <w:rPr>
                <w:lang w:val="en-US"/>
              </w:rPr>
            </w:pPr>
          </w:p>
        </w:tc>
        <w:tc>
          <w:tcPr>
            <w:tcW w:w="568" w:type="dxa"/>
            <w:shd w:val="clear" w:color="auto" w:fill="auto"/>
          </w:tcPr>
          <w:p w:rsidRPr="00861CE7" w:rsidR="000D23CF" w:rsidP="00310BAB" w:rsidRDefault="000D23CF" w14:paraId="03BFEC28" w14:textId="77777777">
            <w:r w:rsidRPr="00861CE7">
              <w:t>(c)</w:t>
            </w:r>
          </w:p>
        </w:tc>
        <w:tc>
          <w:tcPr>
            <w:tcW w:w="7088" w:type="dxa"/>
            <w:gridSpan w:val="2"/>
            <w:shd w:val="clear" w:color="auto" w:fill="auto"/>
          </w:tcPr>
          <w:p w:rsidRPr="00861CE7" w:rsidR="000D23CF" w:rsidP="00310BAB" w:rsidRDefault="000D23CF" w14:paraId="74D35C52" w14:textId="77777777">
            <w:pPr>
              <w:rPr>
                <w:lang w:val="en-US"/>
              </w:rPr>
            </w:pPr>
            <w:r w:rsidRPr="00861CE7">
              <w:rPr>
                <w:lang w:val="en-US"/>
              </w:rPr>
              <w:t>the nature of the relief claimed; and</w:t>
            </w:r>
          </w:p>
        </w:tc>
      </w:tr>
      <w:tr w:rsidRPr="00C96F00" w:rsidR="000D23CF" w:rsidTr="08CD3B05" w14:paraId="47D7A13B" w14:textId="77777777">
        <w:tc>
          <w:tcPr>
            <w:tcW w:w="850" w:type="dxa"/>
          </w:tcPr>
          <w:p w:rsidRPr="00861CE7" w:rsidR="000D23CF" w:rsidP="00310BAB" w:rsidRDefault="000D23CF" w14:paraId="1CA1C866" w14:textId="77777777">
            <w:pPr>
              <w:rPr>
                <w:lang w:val="en-US"/>
              </w:rPr>
            </w:pPr>
          </w:p>
        </w:tc>
        <w:tc>
          <w:tcPr>
            <w:tcW w:w="568" w:type="dxa"/>
            <w:shd w:val="clear" w:color="auto" w:fill="auto"/>
          </w:tcPr>
          <w:p w:rsidRPr="00861CE7" w:rsidR="000D23CF" w:rsidP="00310BAB" w:rsidRDefault="000D23CF" w14:paraId="0591C19B" w14:textId="77777777">
            <w:r w:rsidRPr="00861CE7">
              <w:t>(d)</w:t>
            </w:r>
          </w:p>
        </w:tc>
        <w:tc>
          <w:tcPr>
            <w:tcW w:w="7088" w:type="dxa"/>
            <w:gridSpan w:val="2"/>
            <w:shd w:val="clear" w:color="auto" w:fill="auto"/>
          </w:tcPr>
          <w:p w:rsidRPr="00861CE7" w:rsidR="000D23CF" w:rsidP="00310BAB" w:rsidRDefault="000D23CF" w14:paraId="43BD14E6" w14:textId="77777777">
            <w:pPr>
              <w:rPr>
                <w:lang w:val="en-US"/>
              </w:rPr>
            </w:pPr>
            <w:r w:rsidRPr="00861CE7">
              <w:rPr>
                <w:lang w:val="en-US"/>
              </w:rPr>
              <w:t>where a claim or counter claim has been made previously and rejected by the other PARTY, and the PARTY making the claim or counter claim is able to identify the reason(s) for such rejection, the grounds of belief as to why the claim or counter claim was wrongly rejected.</w:t>
            </w:r>
          </w:p>
        </w:tc>
      </w:tr>
      <w:tr w:rsidRPr="00C96F00" w:rsidR="000D23CF" w:rsidTr="08CD3B05" w14:paraId="11728E9D" w14:textId="77777777">
        <w:tc>
          <w:tcPr>
            <w:tcW w:w="850" w:type="dxa"/>
          </w:tcPr>
          <w:p w:rsidRPr="00861CE7" w:rsidR="000D23CF" w:rsidP="00310BAB" w:rsidRDefault="000D23CF" w14:paraId="365140EE" w14:textId="77777777">
            <w:r w:rsidRPr="00861CE7">
              <w:t>31.6</w:t>
            </w:r>
          </w:p>
        </w:tc>
        <w:tc>
          <w:tcPr>
            <w:tcW w:w="7656" w:type="dxa"/>
            <w:gridSpan w:val="3"/>
            <w:shd w:val="clear" w:color="auto" w:fill="auto"/>
            <w:hideMark/>
          </w:tcPr>
          <w:p w:rsidRPr="00861CE7" w:rsidR="000D23CF" w:rsidP="00310BAB" w:rsidRDefault="000D23CF" w14:paraId="6634C4E6" w14:textId="77777777">
            <w:pPr>
              <w:rPr>
                <w:lang w:val="en-US"/>
              </w:rPr>
            </w:pPr>
            <w:r w:rsidRPr="00861CE7">
              <w:rPr>
                <w:szCs w:val="18"/>
                <w:lang w:val="en-US"/>
              </w:rPr>
              <w:t>Whilst</w:t>
            </w:r>
            <w:r w:rsidRPr="00861CE7">
              <w:rPr>
                <w:lang w:val="en-US"/>
              </w:rPr>
              <w:t xml:space="preserve"> any matter or matters are in dispute, the CONTRACTOR shall proceed with the execution and completion of the WORK and both PARTIES shall comply with all the provisions of the CONTRACT.</w:t>
            </w:r>
          </w:p>
        </w:tc>
      </w:tr>
      <w:tr w:rsidRPr="00C96F00" w:rsidR="000D23CF" w:rsidTr="08CD3B05" w14:paraId="698A4783" w14:textId="77777777">
        <w:tc>
          <w:tcPr>
            <w:tcW w:w="850" w:type="dxa"/>
          </w:tcPr>
          <w:p w:rsidRPr="00861CE7" w:rsidR="000D23CF" w:rsidP="00310BAB" w:rsidRDefault="000D23CF" w14:paraId="72D5D574" w14:textId="77777777">
            <w:pPr>
              <w:rPr>
                <w:lang w:val="en-US"/>
              </w:rPr>
            </w:pPr>
          </w:p>
        </w:tc>
        <w:tc>
          <w:tcPr>
            <w:tcW w:w="7656" w:type="dxa"/>
            <w:gridSpan w:val="3"/>
            <w:shd w:val="clear" w:color="auto" w:fill="auto"/>
            <w:hideMark/>
          </w:tcPr>
          <w:p w:rsidRPr="00861CE7" w:rsidR="000D23CF" w:rsidP="00310BAB" w:rsidRDefault="000D23CF" w14:paraId="106ABABB" w14:textId="77777777">
            <w:pPr>
              <w:rPr>
                <w:lang w:val="en-US"/>
              </w:rPr>
            </w:pPr>
          </w:p>
        </w:tc>
      </w:tr>
      <w:tr w:rsidRPr="00861CE7" w:rsidR="000D23CF" w:rsidTr="08CD3B05" w14:paraId="371FC500" w14:textId="77777777">
        <w:tc>
          <w:tcPr>
            <w:tcW w:w="8506" w:type="dxa"/>
            <w:gridSpan w:val="4"/>
          </w:tcPr>
          <w:p w:rsidRPr="00861CE7" w:rsidR="000D23CF" w:rsidP="00310BAB" w:rsidRDefault="000D23CF" w14:paraId="78E6538A" w14:textId="5BF1AAAB">
            <w:pPr>
              <w:pStyle w:val="Kop1"/>
              <w:rPr>
                <w:lang w:val="en-US"/>
              </w:rPr>
            </w:pPr>
            <w:bookmarkStart w:name="_Toc397584941" w:id="89"/>
            <w:bookmarkStart w:name="_Toc479107416" w:id="90"/>
            <w:r w:rsidRPr="00861CE7">
              <w:rPr>
                <w:lang w:val="en-US"/>
              </w:rPr>
              <w:t>32 RIGHTS OF THIRD PARTIES</w:t>
            </w:r>
            <w:bookmarkEnd w:id="89"/>
            <w:bookmarkEnd w:id="90"/>
          </w:p>
        </w:tc>
      </w:tr>
      <w:tr w:rsidRPr="00C96F00" w:rsidR="000D23CF" w:rsidTr="08CD3B05" w14:paraId="45A3B3F8" w14:textId="77777777">
        <w:tc>
          <w:tcPr>
            <w:tcW w:w="850" w:type="dxa"/>
          </w:tcPr>
          <w:p w:rsidRPr="00861CE7" w:rsidR="000D23CF" w:rsidP="00310BAB" w:rsidRDefault="000D23CF" w14:paraId="58D5722E" w14:textId="77777777">
            <w:r w:rsidRPr="00861CE7">
              <w:t>32.1</w:t>
            </w:r>
          </w:p>
        </w:tc>
        <w:tc>
          <w:tcPr>
            <w:tcW w:w="7656" w:type="dxa"/>
            <w:gridSpan w:val="3"/>
            <w:shd w:val="clear" w:color="auto" w:fill="auto"/>
            <w:hideMark/>
          </w:tcPr>
          <w:p w:rsidRPr="00861CE7" w:rsidR="000D23CF" w:rsidP="00310BAB" w:rsidRDefault="000D23CF" w14:paraId="0F8A3F1B" w14:textId="612D3B0F">
            <w:pPr>
              <w:rPr>
                <w:lang w:val="en-US"/>
              </w:rPr>
            </w:pPr>
            <w:r w:rsidRPr="00861CE7">
              <w:rPr>
                <w:lang w:val="en-US"/>
              </w:rPr>
              <w:t>Subject to Clause 32.3, the PARTIES intend that no provision of the CONTRACT shall confer any benefit on, nor be enforceable by any person who is not a PARTY to the CONTRACT.</w:t>
            </w:r>
          </w:p>
        </w:tc>
      </w:tr>
      <w:tr w:rsidRPr="00C96F00" w:rsidR="000D23CF" w:rsidTr="08CD3B05" w14:paraId="41AD5EE1" w14:textId="77777777">
        <w:tc>
          <w:tcPr>
            <w:tcW w:w="850" w:type="dxa"/>
          </w:tcPr>
          <w:p w:rsidRPr="00861CE7" w:rsidR="000D23CF" w:rsidP="00310BAB" w:rsidRDefault="000D23CF" w14:paraId="343BFDAC" w14:textId="77777777">
            <w:r w:rsidRPr="00861CE7">
              <w:t>32.2</w:t>
            </w:r>
          </w:p>
        </w:tc>
        <w:tc>
          <w:tcPr>
            <w:tcW w:w="7656" w:type="dxa"/>
            <w:gridSpan w:val="3"/>
            <w:shd w:val="clear" w:color="auto" w:fill="auto"/>
            <w:hideMark/>
          </w:tcPr>
          <w:p w:rsidRPr="00861CE7" w:rsidR="000D23CF" w:rsidP="00310BAB" w:rsidRDefault="000D23CF" w14:paraId="7C7F7B62" w14:textId="5F15D4F8">
            <w:pPr>
              <w:rPr>
                <w:lang w:val="en-US"/>
              </w:rPr>
            </w:pPr>
            <w:r w:rsidRPr="00861CE7">
              <w:rPr>
                <w:lang w:val="en-US"/>
              </w:rPr>
              <w:t>For the purposes of this Clause</w:t>
            </w:r>
            <w:r w:rsidR="00EE7F00">
              <w:rPr>
                <w:lang w:val="en-US"/>
              </w:rPr>
              <w:t xml:space="preserve"> 32</w:t>
            </w:r>
            <w:r w:rsidRPr="00861CE7">
              <w:rPr>
                <w:lang w:val="en-US"/>
              </w:rPr>
              <w:t>, “Third Party” shall mean any member of the CLIENT (other than the CLIENT, its representatives or its temporary hires) or CONTRACTOR GROUP (other than the CONTRACTOR).</w:t>
            </w:r>
          </w:p>
        </w:tc>
      </w:tr>
      <w:tr w:rsidRPr="00C96F00" w:rsidR="000D23CF" w:rsidTr="08CD3B05" w14:paraId="5FB755D3" w14:textId="77777777">
        <w:tc>
          <w:tcPr>
            <w:tcW w:w="850" w:type="dxa"/>
          </w:tcPr>
          <w:p w:rsidRPr="00861CE7" w:rsidR="000D23CF" w:rsidP="00310BAB" w:rsidRDefault="000D23CF" w14:paraId="331DB661" w14:textId="77777777">
            <w:r w:rsidRPr="00861CE7">
              <w:t>32.3</w:t>
            </w:r>
          </w:p>
        </w:tc>
        <w:tc>
          <w:tcPr>
            <w:tcW w:w="7656" w:type="dxa"/>
            <w:gridSpan w:val="3"/>
            <w:shd w:val="clear" w:color="auto" w:fill="auto"/>
            <w:hideMark/>
          </w:tcPr>
          <w:p w:rsidRPr="00861CE7" w:rsidR="000D23CF" w:rsidP="00310BAB" w:rsidRDefault="000D23CF" w14:paraId="15EA7C82" w14:textId="77777777">
            <w:pPr>
              <w:rPr>
                <w:lang w:val="en-US"/>
              </w:rPr>
            </w:pPr>
            <w:r w:rsidRPr="00861CE7">
              <w:rPr>
                <w:lang w:val="en-US"/>
              </w:rPr>
              <w:t>Subject to the remaining provisions of the CONTRACT,</w:t>
            </w:r>
          </w:p>
        </w:tc>
      </w:tr>
      <w:tr w:rsidRPr="00C96F00" w:rsidR="000D23CF" w:rsidTr="08CD3B05" w14:paraId="6D7A333A" w14:textId="77777777">
        <w:tc>
          <w:tcPr>
            <w:tcW w:w="850" w:type="dxa"/>
          </w:tcPr>
          <w:p w:rsidRPr="00861CE7" w:rsidR="000D23CF" w:rsidP="00310BAB" w:rsidRDefault="000D23CF" w14:paraId="17646E40" w14:textId="77777777">
            <w:pPr>
              <w:rPr>
                <w:lang w:val="en-US"/>
              </w:rPr>
            </w:pPr>
          </w:p>
        </w:tc>
        <w:tc>
          <w:tcPr>
            <w:tcW w:w="568" w:type="dxa"/>
            <w:shd w:val="clear" w:color="auto" w:fill="auto"/>
          </w:tcPr>
          <w:p w:rsidRPr="00861CE7" w:rsidR="000D23CF" w:rsidP="00310BAB" w:rsidRDefault="000D23CF" w14:paraId="02E644A0" w14:textId="77777777">
            <w:r w:rsidRPr="00861CE7">
              <w:t>(a)</w:t>
            </w:r>
          </w:p>
        </w:tc>
        <w:tc>
          <w:tcPr>
            <w:tcW w:w="7088" w:type="dxa"/>
            <w:gridSpan w:val="2"/>
            <w:shd w:val="clear" w:color="auto" w:fill="auto"/>
          </w:tcPr>
          <w:p w:rsidRPr="00861CE7" w:rsidR="000D23CF" w:rsidP="00310BAB" w:rsidRDefault="000D23CF" w14:paraId="56E36A84" w14:textId="77777777">
            <w:pPr>
              <w:rPr>
                <w:lang w:val="en-US"/>
              </w:rPr>
            </w:pPr>
            <w:r w:rsidRPr="00861CE7">
              <w:rPr>
                <w:lang w:val="en-US"/>
              </w:rPr>
              <w:t>Clause 17.7, Clause 17.8, Clause 19, Clause 20 and Clause 21 are intended to be enforceable by a Third Party; and</w:t>
            </w:r>
          </w:p>
        </w:tc>
      </w:tr>
      <w:tr w:rsidRPr="00C96F00" w:rsidR="000D23CF" w:rsidTr="08CD3B05" w14:paraId="448A1A95" w14:textId="77777777">
        <w:tc>
          <w:tcPr>
            <w:tcW w:w="850" w:type="dxa"/>
          </w:tcPr>
          <w:p w:rsidRPr="00861CE7" w:rsidR="000D23CF" w:rsidP="00310BAB" w:rsidRDefault="000D23CF" w14:paraId="040C30C9" w14:textId="77777777">
            <w:pPr>
              <w:rPr>
                <w:lang w:val="en-US"/>
              </w:rPr>
            </w:pPr>
          </w:p>
        </w:tc>
        <w:tc>
          <w:tcPr>
            <w:tcW w:w="568" w:type="dxa"/>
            <w:shd w:val="clear" w:color="auto" w:fill="auto"/>
          </w:tcPr>
          <w:p w:rsidRPr="00861CE7" w:rsidR="000D23CF" w:rsidP="00310BAB" w:rsidRDefault="000D23CF" w14:paraId="62B8341B" w14:textId="77777777">
            <w:r w:rsidRPr="00861CE7">
              <w:t>(b)</w:t>
            </w:r>
          </w:p>
        </w:tc>
        <w:tc>
          <w:tcPr>
            <w:tcW w:w="7088" w:type="dxa"/>
            <w:gridSpan w:val="2"/>
            <w:shd w:val="clear" w:color="auto" w:fill="auto"/>
          </w:tcPr>
          <w:p w:rsidRPr="00861CE7" w:rsidR="000D23CF" w:rsidP="00310BAB" w:rsidRDefault="000D23CF" w14:paraId="4FB3ECA3" w14:textId="6398241B">
            <w:pPr>
              <w:rPr>
                <w:lang w:val="en-US"/>
              </w:rPr>
            </w:pPr>
            <w:r w:rsidRPr="00861CE7">
              <w:rPr>
                <w:lang w:val="en-US"/>
              </w:rPr>
              <w:t>Clause 29.3 is intended to be enforceable by the AFFILIATES of the CONTRACTOR, by virtue of the Law of The Netherlands.</w:t>
            </w:r>
          </w:p>
        </w:tc>
      </w:tr>
      <w:tr w:rsidRPr="00C96F00" w:rsidR="000D23CF" w:rsidTr="08CD3B05" w14:paraId="37669A8B" w14:textId="77777777">
        <w:tc>
          <w:tcPr>
            <w:tcW w:w="850" w:type="dxa"/>
          </w:tcPr>
          <w:p w:rsidRPr="00861CE7" w:rsidR="000D23CF" w:rsidP="00310BAB" w:rsidRDefault="000D23CF" w14:paraId="012A9927" w14:textId="77777777">
            <w:r w:rsidRPr="00861CE7">
              <w:t>32.4</w:t>
            </w:r>
          </w:p>
        </w:tc>
        <w:tc>
          <w:tcPr>
            <w:tcW w:w="7656" w:type="dxa"/>
            <w:gridSpan w:val="3"/>
            <w:shd w:val="clear" w:color="auto" w:fill="auto"/>
            <w:hideMark/>
          </w:tcPr>
          <w:p w:rsidRPr="00861CE7" w:rsidR="000D23CF" w:rsidP="00310BAB" w:rsidRDefault="000D23CF" w14:paraId="5A422A88" w14:textId="77777777">
            <w:pPr>
              <w:rPr>
                <w:lang w:val="en-US"/>
              </w:rPr>
            </w:pPr>
            <w:r w:rsidRPr="00861CE7">
              <w:rPr>
                <w:lang w:val="en-US"/>
              </w:rPr>
              <w:t>Notwithstanding Clause 32.3, the CONTRACT may be rescinded, amended or varied by the PARTIES to the CONTRACT without notice to or the consent of any Third Party even if, as a result that Third Party’s right to enforce a term of this CONTRACT may be varied or extinguished.</w:t>
            </w:r>
          </w:p>
        </w:tc>
      </w:tr>
      <w:tr w:rsidRPr="00C96F00" w:rsidR="000D23CF" w:rsidTr="08CD3B05" w14:paraId="1D97AE76" w14:textId="77777777">
        <w:tc>
          <w:tcPr>
            <w:tcW w:w="850" w:type="dxa"/>
          </w:tcPr>
          <w:p w:rsidRPr="00861CE7" w:rsidR="000D23CF" w:rsidP="00310BAB" w:rsidRDefault="000D23CF" w14:paraId="7643A474" w14:textId="77777777">
            <w:r w:rsidRPr="00861CE7">
              <w:t>32.5</w:t>
            </w:r>
          </w:p>
        </w:tc>
        <w:tc>
          <w:tcPr>
            <w:tcW w:w="7656" w:type="dxa"/>
            <w:gridSpan w:val="3"/>
            <w:shd w:val="clear" w:color="auto" w:fill="auto"/>
            <w:hideMark/>
          </w:tcPr>
          <w:p w:rsidRPr="00861CE7" w:rsidR="000D23CF" w:rsidP="00310BAB" w:rsidRDefault="000D23CF" w14:paraId="1C08EDCE" w14:textId="77777777">
            <w:pPr>
              <w:rPr>
                <w:lang w:val="en-US"/>
              </w:rPr>
            </w:pPr>
            <w:r w:rsidRPr="00861CE7">
              <w:rPr>
                <w:lang w:val="en-US"/>
              </w:rPr>
              <w:t>The rights of any Third Party under Clause 32.3 shall be subject to the following:-</w:t>
            </w:r>
          </w:p>
        </w:tc>
      </w:tr>
      <w:tr w:rsidRPr="00C96F00" w:rsidR="000D23CF" w:rsidTr="08CD3B05" w14:paraId="7777B081" w14:textId="77777777">
        <w:tc>
          <w:tcPr>
            <w:tcW w:w="850" w:type="dxa"/>
          </w:tcPr>
          <w:p w:rsidRPr="00861CE7" w:rsidR="000D23CF" w:rsidP="00310BAB" w:rsidRDefault="000D23CF" w14:paraId="5F0CA84D" w14:textId="77777777">
            <w:pPr>
              <w:rPr>
                <w:lang w:val="en-US"/>
              </w:rPr>
            </w:pPr>
          </w:p>
        </w:tc>
        <w:tc>
          <w:tcPr>
            <w:tcW w:w="568" w:type="dxa"/>
            <w:shd w:val="clear" w:color="auto" w:fill="auto"/>
          </w:tcPr>
          <w:p w:rsidRPr="00861CE7" w:rsidR="000D23CF" w:rsidP="00310BAB" w:rsidRDefault="000D23CF" w14:paraId="03A17E19" w14:textId="77777777">
            <w:r w:rsidRPr="00861CE7">
              <w:t>(a)</w:t>
            </w:r>
          </w:p>
        </w:tc>
        <w:tc>
          <w:tcPr>
            <w:tcW w:w="7088" w:type="dxa"/>
            <w:gridSpan w:val="2"/>
            <w:shd w:val="clear" w:color="auto" w:fill="auto"/>
          </w:tcPr>
          <w:p w:rsidRPr="00861CE7" w:rsidR="000D23CF" w:rsidP="00310BAB" w:rsidRDefault="000D23CF" w14:paraId="656F3CAD" w14:textId="77777777">
            <w:pPr>
              <w:rPr>
                <w:lang w:val="en-US"/>
              </w:rPr>
            </w:pPr>
            <w:r w:rsidRPr="00861CE7">
              <w:rPr>
                <w:lang w:val="en-US"/>
              </w:rPr>
              <w:t>any claim, or reliance on any term of the CONTRACT by a Third Party shall be notified in writing in accordance with the requirements of Clause 19.6 and Clause 29.6 by such Third Party as soon as such Third Party becomes aware that an event is likely to give rise to such a claim and such notification shall contain the following information as a minimum:</w:t>
            </w:r>
          </w:p>
        </w:tc>
      </w:tr>
      <w:tr w:rsidRPr="00C96F00" w:rsidR="000D23CF" w:rsidDel="005124A0" w:rsidTr="08CD3B05" w14:paraId="396406B5" w14:textId="77777777">
        <w:tc>
          <w:tcPr>
            <w:tcW w:w="850" w:type="dxa"/>
          </w:tcPr>
          <w:p w:rsidRPr="00861CE7" w:rsidR="000D23CF" w:rsidP="00310BAB" w:rsidRDefault="000D23CF" w14:paraId="45BB4823" w14:textId="77777777">
            <w:pPr>
              <w:rPr>
                <w:lang w:val="en-US"/>
              </w:rPr>
            </w:pPr>
          </w:p>
        </w:tc>
        <w:tc>
          <w:tcPr>
            <w:tcW w:w="568" w:type="dxa"/>
            <w:shd w:val="clear" w:color="auto" w:fill="auto"/>
          </w:tcPr>
          <w:p w:rsidRPr="00861CE7" w:rsidR="000D23CF" w:rsidP="00310BAB" w:rsidRDefault="000D23CF" w14:paraId="3CCB498C" w14:textId="77777777">
            <w:pPr>
              <w:rPr>
                <w:lang w:val="en-US"/>
              </w:rPr>
            </w:pPr>
          </w:p>
        </w:tc>
        <w:tc>
          <w:tcPr>
            <w:tcW w:w="567" w:type="dxa"/>
            <w:shd w:val="clear" w:color="auto" w:fill="auto"/>
          </w:tcPr>
          <w:p w:rsidRPr="00861CE7" w:rsidR="000D23CF" w:rsidP="00310BAB" w:rsidRDefault="000D23CF" w14:paraId="5DD149BD" w14:textId="77777777">
            <w:r w:rsidRPr="00861CE7">
              <w:t>(i)</w:t>
            </w:r>
          </w:p>
        </w:tc>
        <w:tc>
          <w:tcPr>
            <w:tcW w:w="6521" w:type="dxa"/>
            <w:shd w:val="clear" w:color="auto" w:fill="auto"/>
          </w:tcPr>
          <w:p w:rsidRPr="00861CE7" w:rsidR="000D23CF" w:rsidDel="005124A0" w:rsidP="00310BAB" w:rsidRDefault="000D23CF" w14:paraId="4106B53F" w14:textId="77777777">
            <w:pPr>
              <w:rPr>
                <w:lang w:val="en-US"/>
              </w:rPr>
            </w:pPr>
            <w:r w:rsidRPr="00861CE7">
              <w:rPr>
                <w:lang w:val="en-US"/>
              </w:rPr>
              <w:t>details of the occurrence giving rise to the claim; and</w:t>
            </w:r>
          </w:p>
        </w:tc>
      </w:tr>
      <w:tr w:rsidRPr="00C96F00" w:rsidR="000D23CF" w:rsidDel="005124A0" w:rsidTr="08CD3B05" w14:paraId="373FE578" w14:textId="77777777">
        <w:tc>
          <w:tcPr>
            <w:tcW w:w="850" w:type="dxa"/>
          </w:tcPr>
          <w:p w:rsidRPr="00861CE7" w:rsidR="000D23CF" w:rsidP="00310BAB" w:rsidRDefault="000D23CF" w14:paraId="4D6218E8" w14:textId="77777777">
            <w:pPr>
              <w:rPr>
                <w:lang w:val="en-US"/>
              </w:rPr>
            </w:pPr>
          </w:p>
        </w:tc>
        <w:tc>
          <w:tcPr>
            <w:tcW w:w="568" w:type="dxa"/>
            <w:shd w:val="clear" w:color="auto" w:fill="auto"/>
          </w:tcPr>
          <w:p w:rsidRPr="00861CE7" w:rsidR="000D23CF" w:rsidP="00310BAB" w:rsidRDefault="000D23CF" w14:paraId="47625D3D" w14:textId="77777777">
            <w:pPr>
              <w:rPr>
                <w:lang w:val="en-US"/>
              </w:rPr>
            </w:pPr>
          </w:p>
        </w:tc>
        <w:tc>
          <w:tcPr>
            <w:tcW w:w="567" w:type="dxa"/>
            <w:shd w:val="clear" w:color="auto" w:fill="auto"/>
          </w:tcPr>
          <w:p w:rsidRPr="00861CE7" w:rsidR="000D23CF" w:rsidP="00310BAB" w:rsidRDefault="000D23CF" w14:paraId="239FC8A6" w14:textId="77777777">
            <w:r w:rsidRPr="00861CE7">
              <w:t>(ii)</w:t>
            </w:r>
          </w:p>
        </w:tc>
        <w:tc>
          <w:tcPr>
            <w:tcW w:w="6521" w:type="dxa"/>
            <w:shd w:val="clear" w:color="auto" w:fill="auto"/>
          </w:tcPr>
          <w:p w:rsidRPr="00861CE7" w:rsidR="000D23CF" w:rsidDel="005124A0" w:rsidP="00310BAB" w:rsidRDefault="000D23CF" w14:paraId="43E159D4" w14:textId="77777777">
            <w:pPr>
              <w:rPr>
                <w:lang w:val="en-US"/>
              </w:rPr>
            </w:pPr>
            <w:r w:rsidRPr="00861CE7">
              <w:rPr>
                <w:lang w:val="en-US"/>
              </w:rPr>
              <w:t>the right relied upon by the Third Party under the CONTRACT;</w:t>
            </w:r>
          </w:p>
        </w:tc>
      </w:tr>
      <w:tr w:rsidRPr="00C96F00" w:rsidR="000D23CF" w:rsidTr="08CD3B05" w14:paraId="6EE5FAA4" w14:textId="77777777">
        <w:tc>
          <w:tcPr>
            <w:tcW w:w="850" w:type="dxa"/>
          </w:tcPr>
          <w:p w:rsidRPr="00861CE7" w:rsidR="000D23CF" w:rsidP="00310BAB" w:rsidRDefault="000D23CF" w14:paraId="29530310" w14:textId="77777777">
            <w:pPr>
              <w:rPr>
                <w:lang w:val="en-US"/>
              </w:rPr>
            </w:pPr>
          </w:p>
        </w:tc>
        <w:tc>
          <w:tcPr>
            <w:tcW w:w="568" w:type="dxa"/>
            <w:shd w:val="clear" w:color="auto" w:fill="auto"/>
          </w:tcPr>
          <w:p w:rsidRPr="00861CE7" w:rsidR="000D23CF" w:rsidP="00310BAB" w:rsidRDefault="000D23CF" w14:paraId="70A947D0" w14:textId="77777777">
            <w:r w:rsidRPr="00861CE7">
              <w:t>(b)</w:t>
            </w:r>
          </w:p>
        </w:tc>
        <w:tc>
          <w:tcPr>
            <w:tcW w:w="7088" w:type="dxa"/>
            <w:gridSpan w:val="2"/>
            <w:shd w:val="clear" w:color="auto" w:fill="auto"/>
          </w:tcPr>
          <w:p w:rsidRPr="00861CE7" w:rsidR="000D23CF" w:rsidP="00310BAB" w:rsidRDefault="000D23CF" w14:paraId="2934EFF3" w14:textId="77777777">
            <w:pPr>
              <w:rPr>
                <w:lang w:val="en-US"/>
              </w:rPr>
            </w:pPr>
            <w:r w:rsidRPr="00861CE7">
              <w:rPr>
                <w:lang w:val="en-US"/>
              </w:rPr>
              <w:t>the provisions of Clause 31 shall apply in respect of any claim by a Third Party in that the relevant parties agree to resolve any dispute between them in a prompt and amicable manner by adopting the provisions of Clause 31; and</w:t>
            </w:r>
          </w:p>
        </w:tc>
      </w:tr>
      <w:tr w:rsidRPr="00C96F00" w:rsidR="000D23CF" w:rsidTr="08CD3B05" w14:paraId="060763E8" w14:textId="77777777">
        <w:tc>
          <w:tcPr>
            <w:tcW w:w="850" w:type="dxa"/>
          </w:tcPr>
          <w:p w:rsidRPr="00861CE7" w:rsidR="000D23CF" w:rsidP="00310BAB" w:rsidRDefault="000D23CF" w14:paraId="07CD5CB8" w14:textId="77777777">
            <w:pPr>
              <w:rPr>
                <w:lang w:val="en-US"/>
              </w:rPr>
            </w:pPr>
          </w:p>
        </w:tc>
        <w:tc>
          <w:tcPr>
            <w:tcW w:w="568" w:type="dxa"/>
            <w:shd w:val="clear" w:color="auto" w:fill="auto"/>
          </w:tcPr>
          <w:p w:rsidRPr="00861CE7" w:rsidR="000D23CF" w:rsidP="00310BAB" w:rsidRDefault="000D23CF" w14:paraId="6C6AAB20" w14:textId="77777777">
            <w:r w:rsidRPr="00861CE7">
              <w:t>(c)</w:t>
            </w:r>
          </w:p>
        </w:tc>
        <w:tc>
          <w:tcPr>
            <w:tcW w:w="7088" w:type="dxa"/>
            <w:gridSpan w:val="2"/>
            <w:shd w:val="clear" w:color="auto" w:fill="auto"/>
          </w:tcPr>
          <w:p w:rsidRPr="00861CE7" w:rsidR="000D23CF" w:rsidP="00310BAB" w:rsidRDefault="000D23CF" w14:paraId="5333D1E0" w14:textId="5EADFCDE">
            <w:pPr>
              <w:rPr>
                <w:lang w:val="en-US"/>
              </w:rPr>
            </w:pPr>
            <w:r w:rsidRPr="00861CE7">
              <w:rPr>
                <w:lang w:val="en-US"/>
              </w:rPr>
              <w:t>the Third Party’s written agreement to submit irrevocably to the jurisdiction of the competent Court of The Hague in respect of all matters relating to such rights.</w:t>
            </w:r>
          </w:p>
        </w:tc>
      </w:tr>
      <w:tr w:rsidRPr="00C96F00" w:rsidR="000D23CF" w:rsidTr="08CD3B05" w14:paraId="7D12CC4D" w14:textId="77777777">
        <w:tc>
          <w:tcPr>
            <w:tcW w:w="850" w:type="dxa"/>
          </w:tcPr>
          <w:p w:rsidRPr="00861CE7" w:rsidR="000D23CF" w:rsidP="00310BAB" w:rsidRDefault="000D23CF" w14:paraId="6490737A" w14:textId="77777777">
            <w:r w:rsidRPr="00861CE7">
              <w:t>32.6</w:t>
            </w:r>
          </w:p>
        </w:tc>
        <w:tc>
          <w:tcPr>
            <w:tcW w:w="7656" w:type="dxa"/>
            <w:gridSpan w:val="3"/>
            <w:shd w:val="clear" w:color="auto" w:fill="auto"/>
            <w:hideMark/>
          </w:tcPr>
          <w:p w:rsidRPr="00861CE7" w:rsidR="000D23CF" w:rsidP="00310BAB" w:rsidRDefault="000D23CF" w14:paraId="14AAF201" w14:textId="53CAC16A">
            <w:pPr>
              <w:rPr>
                <w:lang w:val="en-US"/>
              </w:rPr>
            </w:pPr>
            <w:r w:rsidRPr="00861CE7">
              <w:rPr>
                <w:lang w:val="en-US"/>
              </w:rPr>
              <w:t>In enforcing any right to which it is entitled by virtue of the Law of The Netherlands</w:t>
            </w:r>
            <w:r w:rsidRPr="00861CE7" w:rsidDel="00AD6FA1">
              <w:rPr>
                <w:lang w:val="en-US"/>
              </w:rPr>
              <w:t xml:space="preserve"> </w:t>
            </w:r>
            <w:r w:rsidRPr="00861CE7">
              <w:rPr>
                <w:lang w:val="en-US"/>
              </w:rPr>
              <w:t>and the provisions of this CONTRACT, the remedies of a Third Party shall be limited to damages.</w:t>
            </w:r>
          </w:p>
        </w:tc>
      </w:tr>
      <w:tr w:rsidRPr="00C96F00" w:rsidR="000D23CF" w:rsidTr="08CD3B05" w14:paraId="63724D95" w14:textId="77777777">
        <w:tc>
          <w:tcPr>
            <w:tcW w:w="850" w:type="dxa"/>
          </w:tcPr>
          <w:p w:rsidRPr="00861CE7" w:rsidR="000D23CF" w:rsidP="00310BAB" w:rsidRDefault="000D23CF" w14:paraId="5534B22A" w14:textId="77777777">
            <w:r w:rsidRPr="00861CE7">
              <w:t>32.7</w:t>
            </w:r>
          </w:p>
        </w:tc>
        <w:tc>
          <w:tcPr>
            <w:tcW w:w="7656" w:type="dxa"/>
            <w:gridSpan w:val="3"/>
            <w:shd w:val="clear" w:color="auto" w:fill="auto"/>
            <w:hideMark/>
          </w:tcPr>
          <w:p w:rsidRPr="00861CE7" w:rsidR="000D23CF" w:rsidP="00310BAB" w:rsidRDefault="000D23CF" w14:paraId="61A3C967" w14:textId="246AE783">
            <w:pPr>
              <w:rPr>
                <w:lang w:val="en-US"/>
              </w:rPr>
            </w:pPr>
            <w:r w:rsidRPr="00861CE7">
              <w:rPr>
                <w:lang w:val="en-US"/>
              </w:rPr>
              <w:t>A Third Party shall not be entitled to assign any benefit or right conferred on it under this CONTRACT by virtue of the Law of The Netherlands.</w:t>
            </w:r>
          </w:p>
        </w:tc>
      </w:tr>
      <w:tr w:rsidRPr="00C96F00" w:rsidR="000D23CF" w:rsidTr="08CD3B05" w14:paraId="0F438111" w14:textId="77777777">
        <w:tc>
          <w:tcPr>
            <w:tcW w:w="850" w:type="dxa"/>
          </w:tcPr>
          <w:p w:rsidRPr="00861CE7" w:rsidR="000D23CF" w:rsidP="00310BAB" w:rsidRDefault="000D23CF" w14:paraId="33172CD0" w14:textId="77777777">
            <w:pPr>
              <w:rPr>
                <w:lang w:val="en-US"/>
              </w:rPr>
            </w:pPr>
          </w:p>
        </w:tc>
        <w:tc>
          <w:tcPr>
            <w:tcW w:w="7656" w:type="dxa"/>
            <w:gridSpan w:val="3"/>
            <w:shd w:val="clear" w:color="auto" w:fill="auto"/>
            <w:hideMark/>
          </w:tcPr>
          <w:p w:rsidRPr="00861CE7" w:rsidR="000D23CF" w:rsidP="00310BAB" w:rsidRDefault="000D23CF" w14:paraId="1B1EFFAE" w14:textId="77777777">
            <w:pPr>
              <w:rPr>
                <w:lang w:val="en-US"/>
              </w:rPr>
            </w:pPr>
          </w:p>
        </w:tc>
      </w:tr>
      <w:tr w:rsidRPr="00861CE7" w:rsidR="000D23CF" w:rsidTr="08CD3B05" w14:paraId="46EA85F3" w14:textId="77777777">
        <w:tc>
          <w:tcPr>
            <w:tcW w:w="8506" w:type="dxa"/>
            <w:gridSpan w:val="4"/>
          </w:tcPr>
          <w:p w:rsidRPr="00861CE7" w:rsidR="000D23CF" w:rsidP="00310BAB" w:rsidRDefault="000D23CF" w14:paraId="2BBB2E43" w14:textId="0DEF80C3">
            <w:pPr>
              <w:pStyle w:val="Kop1"/>
            </w:pPr>
            <w:bookmarkStart w:name="_Toc397584942" w:id="91"/>
            <w:bookmarkStart w:name="_Toc479107417" w:id="92"/>
            <w:r w:rsidRPr="00861CE7">
              <w:t>33 HEALTH, SAFETY AND ENVIRONMENT</w:t>
            </w:r>
            <w:bookmarkEnd w:id="91"/>
            <w:bookmarkEnd w:id="92"/>
          </w:p>
        </w:tc>
      </w:tr>
      <w:tr w:rsidRPr="00C96F00" w:rsidR="000D23CF" w:rsidTr="08CD3B05" w14:paraId="42A397C0" w14:textId="77777777">
        <w:tc>
          <w:tcPr>
            <w:tcW w:w="850" w:type="dxa"/>
          </w:tcPr>
          <w:p w:rsidRPr="00861CE7" w:rsidR="000D23CF" w:rsidP="00310BAB" w:rsidRDefault="000D23CF" w14:paraId="2E218B4D" w14:textId="77777777">
            <w:r w:rsidRPr="00861CE7">
              <w:t>33.1</w:t>
            </w:r>
          </w:p>
        </w:tc>
        <w:tc>
          <w:tcPr>
            <w:tcW w:w="7656" w:type="dxa"/>
            <w:gridSpan w:val="3"/>
            <w:shd w:val="clear" w:color="auto" w:fill="auto"/>
            <w:hideMark/>
          </w:tcPr>
          <w:p w:rsidRPr="00861CE7" w:rsidR="000D23CF" w:rsidP="00310BAB" w:rsidRDefault="000D23CF" w14:paraId="57E9E283" w14:textId="34404490">
            <w:pPr>
              <w:rPr>
                <w:lang w:val="en-US"/>
              </w:rPr>
            </w:pPr>
            <w:r w:rsidRPr="00861CE7">
              <w:rPr>
                <w:lang w:val="en-US"/>
              </w:rPr>
              <w:t>The CLIENT places prime importance on health, safety and environment (hereinafter “HS&amp;E”) issues and requires that the CONTRACTOR GROUP subscribes to and actively pursues the highest standards of HS&amp;E performance.</w:t>
            </w:r>
          </w:p>
        </w:tc>
      </w:tr>
      <w:tr w:rsidRPr="00C96F00" w:rsidR="000D23CF" w:rsidTr="08CD3B05" w14:paraId="2804CD09" w14:textId="77777777">
        <w:tc>
          <w:tcPr>
            <w:tcW w:w="850" w:type="dxa"/>
          </w:tcPr>
          <w:p w:rsidRPr="00861CE7" w:rsidR="000D23CF" w:rsidP="00310BAB" w:rsidRDefault="000D23CF" w14:paraId="19018AA0" w14:textId="77777777">
            <w:r w:rsidRPr="00861CE7">
              <w:t>33.2</w:t>
            </w:r>
          </w:p>
        </w:tc>
        <w:tc>
          <w:tcPr>
            <w:tcW w:w="7656" w:type="dxa"/>
            <w:gridSpan w:val="3"/>
            <w:shd w:val="clear" w:color="auto" w:fill="auto"/>
            <w:hideMark/>
          </w:tcPr>
          <w:p w:rsidRPr="004F67B7" w:rsidR="000D23CF" w:rsidP="00310BAB" w:rsidRDefault="000D23CF" w14:paraId="6B2FE8D9" w14:textId="6D619019">
            <w:pPr>
              <w:rPr>
                <w:lang w:val="en-US"/>
              </w:rPr>
            </w:pPr>
            <w:r w:rsidRPr="004F67B7">
              <w:rPr>
                <w:lang w:val="en-US"/>
              </w:rPr>
              <w:t xml:space="preserve">The CONTRACTOR shall take full responsibility for the adequacy, stability and safety of all its operations and methods necessary for the performance of the WORK and shall keep strictly to the provisions of Section </w:t>
            </w:r>
            <w:r w:rsidR="00B44207">
              <w:rPr>
                <w:lang w:val="en-US"/>
              </w:rPr>
              <w:t>VI</w:t>
            </w:r>
            <w:r w:rsidRPr="004F67B7">
              <w:rPr>
                <w:lang w:val="en-US"/>
              </w:rPr>
              <w:t>. The CONTRACTOR shall collaborate with the CLIENT in establishing HS&amp;E interface arrangements and the production of a HS&amp;E interface document.</w:t>
            </w:r>
          </w:p>
        </w:tc>
      </w:tr>
      <w:tr w:rsidRPr="00C96F00" w:rsidR="000D23CF" w:rsidTr="08CD3B05" w14:paraId="3725AEAB" w14:textId="77777777">
        <w:tc>
          <w:tcPr>
            <w:tcW w:w="850" w:type="dxa"/>
          </w:tcPr>
          <w:p w:rsidRPr="00861CE7" w:rsidR="000D23CF" w:rsidP="00310BAB" w:rsidRDefault="000D23CF" w14:paraId="5B3AA404" w14:textId="77777777">
            <w:r w:rsidRPr="00861CE7">
              <w:t>33.3</w:t>
            </w:r>
          </w:p>
        </w:tc>
        <w:tc>
          <w:tcPr>
            <w:tcW w:w="7656" w:type="dxa"/>
            <w:gridSpan w:val="3"/>
            <w:shd w:val="clear" w:color="auto" w:fill="auto"/>
            <w:hideMark/>
          </w:tcPr>
          <w:p w:rsidRPr="004F67B7" w:rsidR="000D23CF" w:rsidP="00310BAB" w:rsidRDefault="000D23CF" w14:paraId="73B30DCF" w14:textId="3E6D9F14">
            <w:pPr>
              <w:rPr>
                <w:lang w:val="en-US"/>
              </w:rPr>
            </w:pPr>
            <w:r w:rsidRPr="004F67B7">
              <w:rPr>
                <w:lang w:val="en-US"/>
              </w:rPr>
              <w:t xml:space="preserve">Failure to meet the requirements of Section </w:t>
            </w:r>
            <w:r w:rsidR="00B44207">
              <w:rPr>
                <w:lang w:val="en-US"/>
              </w:rPr>
              <w:t>VI</w:t>
            </w:r>
            <w:r w:rsidRPr="004F67B7" w:rsidR="00B44207">
              <w:rPr>
                <w:lang w:val="en-US"/>
              </w:rPr>
              <w:t xml:space="preserve"> </w:t>
            </w:r>
            <w:r w:rsidRPr="004F67B7">
              <w:rPr>
                <w:lang w:val="en-US"/>
              </w:rPr>
              <w:t>or to satisfy the CLIENT’s reasonable requirements with regard to the control of HS&amp;E risks in any material respect will be regarded as due cause for the CLIENT giving notice to terminate all of any part of the WORK or the CONTRACT in accordance with Clause 24.1(b).</w:t>
            </w:r>
          </w:p>
        </w:tc>
      </w:tr>
      <w:tr w:rsidRPr="00C96F00" w:rsidR="000D23CF" w:rsidTr="08CD3B05" w14:paraId="633C0AEB" w14:textId="77777777">
        <w:tc>
          <w:tcPr>
            <w:tcW w:w="850" w:type="dxa"/>
          </w:tcPr>
          <w:p w:rsidRPr="00861CE7" w:rsidR="000D23CF" w:rsidP="00310BAB" w:rsidRDefault="000D23CF" w14:paraId="3BAAA253" w14:textId="77777777">
            <w:r w:rsidRPr="00861CE7">
              <w:t>33.4</w:t>
            </w:r>
          </w:p>
        </w:tc>
        <w:tc>
          <w:tcPr>
            <w:tcW w:w="7656" w:type="dxa"/>
            <w:gridSpan w:val="3"/>
            <w:shd w:val="clear" w:color="auto" w:fill="auto"/>
            <w:hideMark/>
          </w:tcPr>
          <w:p w:rsidRPr="00861CE7" w:rsidR="000D23CF" w:rsidP="00310BAB" w:rsidRDefault="000D23CF" w14:paraId="1C221994" w14:textId="0E7C9331">
            <w:pPr>
              <w:rPr>
                <w:lang w:val="en-US"/>
              </w:rPr>
            </w:pPr>
            <w:r w:rsidRPr="00861CE7">
              <w:rPr>
                <w:lang w:val="en-US"/>
              </w:rPr>
              <w:t>The CONTRACTOR shall co-operate with the CLIENT in providing an appropriate response to any emergency occurring at the WORKSITE and shall immediately take such action as may be necessary to protect life and make safe property where such is in imminent peril.</w:t>
            </w:r>
          </w:p>
        </w:tc>
      </w:tr>
      <w:tr w:rsidRPr="00C96F00" w:rsidR="000D23CF" w:rsidTr="08CD3B05" w14:paraId="0A19F2C7" w14:textId="77777777">
        <w:tc>
          <w:tcPr>
            <w:tcW w:w="850" w:type="dxa"/>
          </w:tcPr>
          <w:p w:rsidRPr="00861CE7" w:rsidR="000D23CF" w:rsidP="00310BAB" w:rsidRDefault="000D23CF" w14:paraId="117BD681" w14:textId="5C2778DE">
            <w:pPr>
              <w:rPr>
                <w:lang w:val="en-US"/>
              </w:rPr>
            </w:pPr>
            <w:r w:rsidRPr="00861CE7">
              <w:t>33.5</w:t>
            </w:r>
          </w:p>
        </w:tc>
        <w:tc>
          <w:tcPr>
            <w:tcW w:w="7656" w:type="dxa"/>
            <w:gridSpan w:val="3"/>
            <w:shd w:val="clear" w:color="auto" w:fill="auto"/>
          </w:tcPr>
          <w:p w:rsidRPr="00861CE7" w:rsidR="000D23CF" w:rsidP="00310BAB" w:rsidRDefault="000D23CF" w14:paraId="56E0D360" w14:textId="7154D415">
            <w:pPr>
              <w:rPr>
                <w:lang w:val="en-US"/>
              </w:rPr>
            </w:pPr>
            <w:r w:rsidRPr="00861CE7">
              <w:rPr>
                <w:lang w:val="en-US"/>
              </w:rPr>
              <w:t>The CONTRACTOR shall immediately inform the CLIENT of any risk of, or occurrence of an HSE incident.</w:t>
            </w:r>
          </w:p>
        </w:tc>
      </w:tr>
      <w:tr w:rsidRPr="00C96F00" w:rsidR="00161000" w:rsidTr="08CD3B05" w14:paraId="3A2201AD" w14:textId="77777777">
        <w:tc>
          <w:tcPr>
            <w:tcW w:w="850" w:type="dxa"/>
          </w:tcPr>
          <w:p w:rsidRPr="00861CE7" w:rsidR="00161000" w:rsidP="00310BAB" w:rsidRDefault="00161000" w14:paraId="6C55928F" w14:textId="77777777">
            <w:pPr>
              <w:rPr>
                <w:lang w:val="en-US"/>
              </w:rPr>
            </w:pPr>
          </w:p>
        </w:tc>
        <w:tc>
          <w:tcPr>
            <w:tcW w:w="568" w:type="dxa"/>
            <w:gridSpan w:val="3"/>
            <w:shd w:val="clear" w:color="auto" w:fill="auto"/>
          </w:tcPr>
          <w:p w:rsidRPr="00861CE7" w:rsidR="00161000" w:rsidP="00310BAB" w:rsidRDefault="00161000" w14:paraId="29E465CC" w14:textId="5E5917FF">
            <w:pPr>
              <w:rPr>
                <w:lang w:val="en-US"/>
              </w:rPr>
            </w:pPr>
          </w:p>
        </w:tc>
      </w:tr>
      <w:tr w:rsidRPr="00861CE7" w:rsidR="00161000" w:rsidTr="08CD3B05" w14:paraId="2149F8D6" w14:textId="77777777">
        <w:tc>
          <w:tcPr>
            <w:tcW w:w="850" w:type="dxa"/>
            <w:gridSpan w:val="4"/>
          </w:tcPr>
          <w:p w:rsidRPr="00161000" w:rsidR="00161000" w:rsidP="00161000" w:rsidRDefault="00161000" w14:paraId="05EE47ED" w14:textId="77777777">
            <w:pPr>
              <w:pStyle w:val="Kop1"/>
            </w:pPr>
            <w:bookmarkStart w:name="_Toc479107418" w:id="93"/>
            <w:r w:rsidRPr="00861CE7">
              <w:t>34 WRECKS</w:t>
            </w:r>
            <w:bookmarkEnd w:id="93"/>
          </w:p>
        </w:tc>
      </w:tr>
      <w:tr w:rsidRPr="00C96F00" w:rsidR="00161000" w:rsidTr="08CD3B05" w14:paraId="6350BBC5" w14:textId="77777777">
        <w:tc>
          <w:tcPr>
            <w:tcW w:w="850" w:type="dxa"/>
            <w:gridSpan w:val="2"/>
          </w:tcPr>
          <w:p w:rsidRPr="00161000" w:rsidR="00161000" w:rsidP="00310BAB" w:rsidRDefault="00161000" w14:paraId="78A4AF54" w14:textId="77777777"/>
        </w:tc>
        <w:tc>
          <w:tcPr>
            <w:tcW w:w="7088" w:type="dxa"/>
            <w:gridSpan w:val="2"/>
            <w:shd w:val="clear" w:color="auto" w:fill="auto"/>
          </w:tcPr>
          <w:p w:rsidRPr="00861CE7" w:rsidR="00161000" w:rsidP="00161000" w:rsidRDefault="00161000" w14:paraId="1DD3D9A1" w14:textId="68721E2E">
            <w:pPr>
              <w:rPr>
                <w:lang w:val="en-US"/>
              </w:rPr>
            </w:pPr>
            <w:r w:rsidRPr="00861CE7">
              <w:rPr>
                <w:lang w:val="en-US"/>
              </w:rPr>
              <w:t xml:space="preserve">The CONTRACTOR shall be responsible for the removal of, and when appropriate, the marking or lighting of, any wreck or debris arising from or relating to the WORK or the property, equipment, vessels </w:t>
            </w:r>
            <w:r w:rsidRPr="00861CE7">
              <w:rPr>
                <w:szCs w:val="18"/>
                <w:lang w:val="en-US"/>
              </w:rPr>
              <w:t>or</w:t>
            </w:r>
            <w:r w:rsidRPr="00861CE7">
              <w:rPr>
                <w:lang w:val="en-US"/>
              </w:rPr>
              <w:t xml:space="preserve"> any part thereof provided by the CONTRACTOR GROUP in relation to the CONTRACT when such marking or lighting of is required by law or government authority, or where such wreck or debris is interfering with CLIENT operations, or is a hazard to fishing or navigation. </w:t>
            </w:r>
            <w:r w:rsidRPr="00861CE7">
              <w:rPr>
                <w:rFonts w:cs="Calibri"/>
                <w:color w:val="000000"/>
                <w:sz w:val="16"/>
                <w:szCs w:val="16"/>
                <w:lang w:val="en-US"/>
              </w:rPr>
              <w:t xml:space="preserve"> </w:t>
            </w:r>
          </w:p>
        </w:tc>
      </w:tr>
      <w:tr w:rsidRPr="00C96F00" w:rsidR="00161000" w:rsidTr="08CD3B05" w14:paraId="077FE198" w14:textId="77777777">
        <w:tc>
          <w:tcPr>
            <w:tcW w:w="850" w:type="dxa"/>
          </w:tcPr>
          <w:p w:rsidRPr="00861CE7" w:rsidR="00161000" w:rsidP="00310BAB" w:rsidRDefault="00161000" w14:paraId="377E48D0" w14:textId="77777777">
            <w:pPr>
              <w:rPr>
                <w:lang w:val="en-US"/>
              </w:rPr>
            </w:pPr>
          </w:p>
        </w:tc>
        <w:tc>
          <w:tcPr>
            <w:tcW w:w="568" w:type="dxa"/>
            <w:gridSpan w:val="3"/>
            <w:shd w:val="clear" w:color="auto" w:fill="auto"/>
          </w:tcPr>
          <w:p w:rsidRPr="00161000" w:rsidR="00161000" w:rsidP="00310BAB" w:rsidRDefault="00161000" w14:paraId="02BC290F" w14:textId="7CFCC06B">
            <w:pPr>
              <w:rPr>
                <w:lang w:val="en-US"/>
              </w:rPr>
            </w:pPr>
          </w:p>
        </w:tc>
      </w:tr>
      <w:tr w:rsidRPr="00861CE7" w:rsidR="00161000" w:rsidTr="08CD3B05" w14:paraId="7E19976D" w14:textId="77777777">
        <w:tc>
          <w:tcPr>
            <w:tcW w:w="850" w:type="dxa"/>
            <w:gridSpan w:val="4"/>
          </w:tcPr>
          <w:p w:rsidRPr="00161000" w:rsidR="00161000" w:rsidP="00161000" w:rsidRDefault="00161000" w14:paraId="3601CCC6" w14:textId="77777777">
            <w:pPr>
              <w:pStyle w:val="Kop1"/>
            </w:pPr>
            <w:bookmarkStart w:name="_Toc479107419" w:id="94"/>
            <w:r w:rsidRPr="00861CE7">
              <w:t>35 CLIENT APPROVAL</w:t>
            </w:r>
            <w:bookmarkEnd w:id="94"/>
          </w:p>
        </w:tc>
      </w:tr>
      <w:tr w:rsidRPr="00C96F00" w:rsidR="00161000" w:rsidTr="08CD3B05" w14:paraId="7636CE71" w14:textId="77777777">
        <w:tc>
          <w:tcPr>
            <w:tcW w:w="850" w:type="dxa"/>
            <w:gridSpan w:val="2"/>
          </w:tcPr>
          <w:p w:rsidRPr="00161000" w:rsidR="00161000" w:rsidP="00310BAB" w:rsidRDefault="00161000" w14:paraId="486FD000" w14:textId="77777777"/>
        </w:tc>
        <w:tc>
          <w:tcPr>
            <w:tcW w:w="7088" w:type="dxa"/>
            <w:gridSpan w:val="2"/>
            <w:shd w:val="clear" w:color="auto" w:fill="auto"/>
          </w:tcPr>
          <w:p w:rsidRPr="00861CE7" w:rsidR="00161000" w:rsidP="00310BAB" w:rsidRDefault="00161000" w14:paraId="048B7C93" w14:textId="66DB9236">
            <w:pPr>
              <w:rPr>
                <w:lang w:val="en-US"/>
              </w:rPr>
            </w:pPr>
            <w:r w:rsidRPr="00861CE7">
              <w:rPr>
                <w:lang w:val="en-US"/>
              </w:rPr>
              <w:t xml:space="preserve">The CLIENT approval, acceptance, expression of satisfaction in respect of any CONTRACTOR drawings, specifications, plans, designs, work methods, procedures, certification, resource hours or any other document or item of equipment or the safety of any of these, whether or not under any </w:t>
            </w:r>
            <w:r w:rsidRPr="00861CE7">
              <w:rPr>
                <w:szCs w:val="18"/>
                <w:lang w:val="en-US"/>
              </w:rPr>
              <w:t>provision</w:t>
            </w:r>
            <w:r w:rsidRPr="00861CE7">
              <w:rPr>
                <w:lang w:val="en-US"/>
              </w:rPr>
              <w:t xml:space="preserve"> of the CONTRACT or whether it refers to legal or statutory obligations in addition to or outside the CONTRACT shall not remove any of the CONTRACTOR’S responsibilities or liabilities under this CONTRACT. Such CLIENT approval, acceptance or expression of satisfaction, whether written or oral under any part of the CONTRACT shall not cause the CLIENT to assume any responsibility or liability in regard the subject matter of such approval, acceptance or expression of satisfaction. In regard to all aspects of the WORK to be provided hereunder, the CLIENT shall rely totally upon the expertise of the CONTRACTOR. </w:t>
            </w:r>
            <w:r w:rsidRPr="001B064D">
              <w:rPr>
                <w:rFonts w:cs="Calibri"/>
                <w:color w:val="000000"/>
                <w:szCs w:val="18"/>
                <w:lang w:val="en-US"/>
              </w:rPr>
              <w:t>T</w:t>
            </w:r>
            <w:r w:rsidRPr="00861CE7">
              <w:rPr>
                <w:rFonts w:cs="Calibri"/>
                <w:color w:val="000000"/>
                <w:szCs w:val="18"/>
                <w:lang w:val="en-US"/>
              </w:rPr>
              <w:t xml:space="preserve">he CLIENT'S OFFSHORE REPRESENTATIVES will have the </w:t>
            </w:r>
            <w:r w:rsidRPr="001B064D">
              <w:rPr>
                <w:rFonts w:cs="Calibri"/>
                <w:color w:val="000000"/>
                <w:szCs w:val="18"/>
                <w:lang w:val="en-US"/>
              </w:rPr>
              <w:t xml:space="preserve">adequate qualifications </w:t>
            </w:r>
            <w:r w:rsidRPr="00861CE7">
              <w:rPr>
                <w:rFonts w:cs="Calibri"/>
                <w:color w:val="000000"/>
                <w:szCs w:val="18"/>
                <w:lang w:val="en-US"/>
              </w:rPr>
              <w:t xml:space="preserve">to fully execute their role as delegated by the CLIENT, including the ability to confirm that the CONTRACTOR has followed the procedures as outlined in the plans specified in </w:t>
            </w:r>
            <w:r w:rsidRPr="004F67B7">
              <w:rPr>
                <w:rFonts w:cs="Calibri"/>
                <w:color w:val="000000"/>
                <w:szCs w:val="18"/>
                <w:lang w:val="en-US"/>
              </w:rPr>
              <w:t xml:space="preserve">Sections </w:t>
            </w:r>
            <w:r>
              <w:rPr>
                <w:rFonts w:cs="Calibri"/>
                <w:color w:val="000000"/>
                <w:szCs w:val="18"/>
                <w:lang w:val="en-US"/>
              </w:rPr>
              <w:t>V</w:t>
            </w:r>
            <w:r w:rsidRPr="004F67B7">
              <w:rPr>
                <w:rFonts w:cs="Calibri"/>
                <w:color w:val="000000"/>
                <w:szCs w:val="18"/>
                <w:lang w:val="en-US"/>
              </w:rPr>
              <w:t xml:space="preserve"> to </w:t>
            </w:r>
            <w:r>
              <w:rPr>
                <w:rFonts w:cs="Calibri"/>
                <w:color w:val="000000"/>
                <w:szCs w:val="18"/>
                <w:lang w:val="en-US"/>
              </w:rPr>
              <w:t>VII</w:t>
            </w:r>
            <w:r w:rsidRPr="004F67B7">
              <w:rPr>
                <w:rFonts w:cs="Calibri"/>
                <w:color w:val="000000"/>
                <w:szCs w:val="18"/>
                <w:lang w:val="en-US"/>
              </w:rPr>
              <w:t>.</w:t>
            </w:r>
          </w:p>
        </w:tc>
      </w:tr>
      <w:tr w:rsidRPr="00C96F00" w:rsidR="000D23CF" w:rsidTr="08CD3B05" w14:paraId="4E7E6799" w14:textId="77777777">
        <w:tc>
          <w:tcPr>
            <w:tcW w:w="850" w:type="dxa"/>
          </w:tcPr>
          <w:p w:rsidRPr="00861CE7" w:rsidR="000D23CF" w:rsidP="00310BAB" w:rsidRDefault="000D23CF" w14:paraId="62C25CD5" w14:textId="77777777">
            <w:pPr>
              <w:rPr>
                <w:lang w:val="en-US"/>
              </w:rPr>
            </w:pPr>
          </w:p>
        </w:tc>
        <w:tc>
          <w:tcPr>
            <w:tcW w:w="7656" w:type="dxa"/>
            <w:gridSpan w:val="3"/>
            <w:shd w:val="clear" w:color="auto" w:fill="auto"/>
          </w:tcPr>
          <w:p w:rsidRPr="00861CE7" w:rsidR="000D23CF" w:rsidP="00310BAB" w:rsidRDefault="000D23CF" w14:paraId="5570411A" w14:textId="77777777">
            <w:pPr>
              <w:rPr>
                <w:lang w:val="en-US"/>
              </w:rPr>
            </w:pPr>
          </w:p>
        </w:tc>
      </w:tr>
      <w:tr w:rsidRPr="00861CE7" w:rsidR="000D23CF" w:rsidTr="08CD3B05" w14:paraId="142C5CAF" w14:textId="77777777">
        <w:tc>
          <w:tcPr>
            <w:tcW w:w="8506" w:type="dxa"/>
            <w:gridSpan w:val="4"/>
          </w:tcPr>
          <w:p w:rsidRPr="00861CE7" w:rsidR="000D23CF" w:rsidP="00310BAB" w:rsidRDefault="000D23CF" w14:paraId="62593AA9" w14:textId="26562EED">
            <w:pPr>
              <w:pStyle w:val="Kop1"/>
            </w:pPr>
            <w:bookmarkStart w:name="_Toc479107420" w:id="95"/>
            <w:r w:rsidRPr="00861CE7">
              <w:t>36 DISCREPANCIES</w:t>
            </w:r>
            <w:bookmarkEnd w:id="95"/>
          </w:p>
        </w:tc>
      </w:tr>
      <w:tr w:rsidRPr="00C96F00" w:rsidR="000D23CF" w:rsidTr="08CD3B05" w14:paraId="4B0C7775" w14:textId="77777777">
        <w:tc>
          <w:tcPr>
            <w:tcW w:w="850" w:type="dxa"/>
          </w:tcPr>
          <w:p w:rsidRPr="00161000" w:rsidR="000D23CF" w:rsidP="00310BAB" w:rsidRDefault="000D23CF" w14:paraId="04EC5FA6" w14:textId="5E45DD12"/>
        </w:tc>
        <w:tc>
          <w:tcPr>
            <w:tcW w:w="7656" w:type="dxa"/>
            <w:gridSpan w:val="3"/>
            <w:shd w:val="clear" w:color="auto" w:fill="auto"/>
          </w:tcPr>
          <w:p w:rsidRPr="00861CE7" w:rsidR="000D23CF" w:rsidP="00310BAB" w:rsidRDefault="000D23CF" w14:paraId="7B1E0E03" w14:textId="393EF214">
            <w:pPr>
              <w:rPr>
                <w:lang w:val="en-US"/>
              </w:rPr>
            </w:pPr>
            <w:r w:rsidRPr="00861CE7">
              <w:rPr>
                <w:lang w:val="en-US"/>
              </w:rPr>
              <w:t xml:space="preserve">If the CONTRACTOR discovers any discrepancy, ambiguity or contradiction between various parts of the CONTRACT, or any error or omissions, it shall immediately inform the CLIENT </w:t>
            </w:r>
            <w:r w:rsidRPr="00861CE7">
              <w:rPr>
                <w:szCs w:val="18"/>
                <w:lang w:val="en-US"/>
              </w:rPr>
              <w:t>REPRESENTATIVE</w:t>
            </w:r>
            <w:r w:rsidRPr="00861CE7">
              <w:rPr>
                <w:lang w:val="en-US"/>
              </w:rPr>
              <w:t xml:space="preserve"> in </w:t>
            </w:r>
            <w:r w:rsidRPr="00861CE7">
              <w:rPr>
                <w:rFonts w:cs="Calibri"/>
                <w:color w:val="000000"/>
                <w:szCs w:val="18"/>
                <w:lang w:val="en-US"/>
              </w:rPr>
              <w:t>after which a mutual agreeable solution between CLIENT and CONTRACTOR shall be decided by the PARTIES</w:t>
            </w:r>
            <w:r w:rsidRPr="00861CE7">
              <w:rPr>
                <w:szCs w:val="18"/>
                <w:lang w:val="en-US"/>
              </w:rPr>
              <w:t xml:space="preserve">.  </w:t>
            </w:r>
            <w:r w:rsidRPr="00861CE7">
              <w:rPr>
                <w:lang w:val="en-US"/>
              </w:rPr>
              <w:t xml:space="preserve">  Any WORK knowingly performed after such discovery, until authorised in writing by the CLIENT, shall be at the CONTRACTOR’S sole risk and expense.</w:t>
            </w:r>
          </w:p>
        </w:tc>
      </w:tr>
      <w:tr w:rsidRPr="00C96F00" w:rsidR="000D23CF" w:rsidTr="08CD3B05" w14:paraId="22D35BB3" w14:textId="77777777">
        <w:tc>
          <w:tcPr>
            <w:tcW w:w="850" w:type="dxa"/>
          </w:tcPr>
          <w:p w:rsidRPr="00861CE7" w:rsidR="000D23CF" w:rsidP="00310BAB" w:rsidRDefault="000D23CF" w14:paraId="384FB2C6" w14:textId="77777777">
            <w:pPr>
              <w:rPr>
                <w:lang w:val="en-US"/>
              </w:rPr>
            </w:pPr>
          </w:p>
        </w:tc>
        <w:tc>
          <w:tcPr>
            <w:tcW w:w="7656" w:type="dxa"/>
            <w:gridSpan w:val="3"/>
            <w:shd w:val="clear" w:color="auto" w:fill="auto"/>
          </w:tcPr>
          <w:p w:rsidRPr="00861CE7" w:rsidR="000D23CF" w:rsidP="00310BAB" w:rsidRDefault="000D23CF" w14:paraId="648A25A7" w14:textId="77777777">
            <w:pPr>
              <w:rPr>
                <w:lang w:val="en-US"/>
              </w:rPr>
            </w:pPr>
          </w:p>
        </w:tc>
      </w:tr>
      <w:tr w:rsidRPr="00861CE7" w:rsidR="000D23CF" w:rsidTr="08CD3B05" w14:paraId="2052C714" w14:textId="77777777">
        <w:tc>
          <w:tcPr>
            <w:tcW w:w="8506" w:type="dxa"/>
            <w:gridSpan w:val="4"/>
          </w:tcPr>
          <w:p w:rsidRPr="00861CE7" w:rsidR="000D23CF" w:rsidP="00310BAB" w:rsidRDefault="000D23CF" w14:paraId="2171A850" w14:textId="438C03AD">
            <w:pPr>
              <w:pStyle w:val="Kop1"/>
            </w:pPr>
            <w:bookmarkStart w:name="_Toc479107421" w:id="96"/>
            <w:r w:rsidRPr="00861CE7">
              <w:t>37 AMENDMENT TO THE CONTRACT</w:t>
            </w:r>
            <w:bookmarkEnd w:id="96"/>
          </w:p>
        </w:tc>
      </w:tr>
      <w:tr w:rsidRPr="00C96F00" w:rsidR="000D23CF" w:rsidTr="08CD3B05" w14:paraId="29896DA2" w14:textId="77777777">
        <w:tc>
          <w:tcPr>
            <w:tcW w:w="850" w:type="dxa"/>
          </w:tcPr>
          <w:p w:rsidRPr="00861CE7" w:rsidR="000D23CF" w:rsidP="00310BAB" w:rsidRDefault="000D23CF" w14:paraId="22ABFEB8" w14:textId="77777777"/>
        </w:tc>
        <w:tc>
          <w:tcPr>
            <w:tcW w:w="7656" w:type="dxa"/>
            <w:gridSpan w:val="3"/>
            <w:shd w:val="clear" w:color="auto" w:fill="auto"/>
          </w:tcPr>
          <w:p w:rsidRPr="00861CE7" w:rsidR="000D23CF" w:rsidP="00310BAB" w:rsidRDefault="000D23CF" w14:paraId="3B579204" w14:textId="77777777">
            <w:pPr>
              <w:rPr>
                <w:lang w:val="en-US"/>
              </w:rPr>
            </w:pPr>
            <w:r w:rsidRPr="00861CE7">
              <w:rPr>
                <w:lang w:val="en-US"/>
              </w:rPr>
              <w:t xml:space="preserve">No </w:t>
            </w:r>
            <w:r w:rsidRPr="00861CE7">
              <w:rPr>
                <w:szCs w:val="18"/>
                <w:lang w:val="en-US"/>
              </w:rPr>
              <w:t>Amendment</w:t>
            </w:r>
            <w:r w:rsidRPr="00861CE7">
              <w:rPr>
                <w:lang w:val="en-US"/>
              </w:rPr>
              <w:t xml:space="preserve"> to the CONTRACT shall take effect unless and until executed in writing and signed by both PARTIES.</w:t>
            </w:r>
          </w:p>
        </w:tc>
      </w:tr>
      <w:tr w:rsidRPr="00C96F00" w:rsidR="000D23CF" w:rsidTr="08CD3B05" w14:paraId="2742CBB0" w14:textId="77777777">
        <w:tc>
          <w:tcPr>
            <w:tcW w:w="850" w:type="dxa"/>
          </w:tcPr>
          <w:p w:rsidRPr="00861CE7" w:rsidR="000D23CF" w:rsidP="00310BAB" w:rsidRDefault="000D23CF" w14:paraId="183FB2F3" w14:textId="77777777">
            <w:pPr>
              <w:rPr>
                <w:lang w:val="en-US"/>
              </w:rPr>
            </w:pPr>
          </w:p>
        </w:tc>
        <w:tc>
          <w:tcPr>
            <w:tcW w:w="7656" w:type="dxa"/>
            <w:gridSpan w:val="3"/>
            <w:shd w:val="clear" w:color="auto" w:fill="auto"/>
          </w:tcPr>
          <w:p w:rsidRPr="00861CE7" w:rsidR="000D23CF" w:rsidP="00310BAB" w:rsidRDefault="000D23CF" w14:paraId="5EC0D89C" w14:textId="77777777">
            <w:pPr>
              <w:rPr>
                <w:lang w:val="en-US"/>
              </w:rPr>
            </w:pPr>
          </w:p>
        </w:tc>
      </w:tr>
      <w:tr w:rsidRPr="00861CE7" w:rsidR="000D23CF" w:rsidTr="08CD3B05" w14:paraId="622567FE" w14:textId="77777777">
        <w:tc>
          <w:tcPr>
            <w:tcW w:w="8506" w:type="dxa"/>
            <w:gridSpan w:val="4"/>
          </w:tcPr>
          <w:p w:rsidRPr="00861CE7" w:rsidR="000D23CF" w:rsidP="00310BAB" w:rsidRDefault="000D23CF" w14:paraId="488CF1CF" w14:textId="455B2501">
            <w:pPr>
              <w:pStyle w:val="Kop1"/>
            </w:pPr>
            <w:bookmarkStart w:name="_Toc479107422" w:id="97"/>
            <w:r w:rsidRPr="00861CE7">
              <w:t>38 DUTCH STATUTORY REQUIREMENTS</w:t>
            </w:r>
            <w:bookmarkEnd w:id="97"/>
          </w:p>
        </w:tc>
      </w:tr>
      <w:tr w:rsidRPr="00C96F00" w:rsidR="00161000" w:rsidTr="08CD3B05" w14:paraId="7610B689" w14:textId="77777777">
        <w:tc>
          <w:tcPr>
            <w:tcW w:w="850" w:type="dxa"/>
            <w:gridSpan w:val="2"/>
          </w:tcPr>
          <w:p w:rsidRPr="00161000" w:rsidR="00161000" w:rsidP="00310BAB" w:rsidRDefault="00161000" w14:paraId="2B2B2139" w14:textId="77777777"/>
        </w:tc>
        <w:tc>
          <w:tcPr>
            <w:tcW w:w="7088" w:type="dxa"/>
            <w:gridSpan w:val="2"/>
            <w:shd w:val="clear" w:color="auto" w:fill="auto"/>
          </w:tcPr>
          <w:p w:rsidRPr="00861CE7" w:rsidR="00161000" w:rsidP="00310BAB" w:rsidRDefault="00161000" w14:paraId="30A64779" w14:textId="63400745">
            <w:pPr>
              <w:rPr>
                <w:lang w:val="en-US"/>
              </w:rPr>
            </w:pPr>
            <w:r w:rsidRPr="00861CE7">
              <w:rPr>
                <w:lang w:val="en-US"/>
              </w:rPr>
              <w:t xml:space="preserve">The CONTRACTOR represents that it is fully experienced and knowledgeable about applicable Dutch </w:t>
            </w:r>
            <w:r w:rsidRPr="00861CE7">
              <w:rPr>
                <w:szCs w:val="18"/>
                <w:lang w:val="en-US"/>
              </w:rPr>
              <w:t>statutory</w:t>
            </w:r>
            <w:r w:rsidRPr="00861CE7">
              <w:rPr>
                <w:lang w:val="en-US"/>
              </w:rPr>
              <w:t xml:space="preserve"> requirements during the term of the CONTRACT and will keep itself informed of their requirements and those of their successors relating to offshore geophysical and geotechnical surveys and the use of survey vessels.</w:t>
            </w:r>
          </w:p>
        </w:tc>
      </w:tr>
      <w:tr w:rsidRPr="00C96F00" w:rsidR="000D23CF" w:rsidTr="08CD3B05" w14:paraId="4C142CE2" w14:textId="77777777">
        <w:tc>
          <w:tcPr>
            <w:tcW w:w="850" w:type="dxa"/>
          </w:tcPr>
          <w:p w:rsidRPr="00861CE7" w:rsidR="000D23CF" w:rsidP="00310BAB" w:rsidRDefault="000D23CF" w14:paraId="5FAC1AEF" w14:textId="77777777">
            <w:pPr>
              <w:rPr>
                <w:lang w:val="en-US"/>
              </w:rPr>
            </w:pPr>
          </w:p>
        </w:tc>
        <w:tc>
          <w:tcPr>
            <w:tcW w:w="7656" w:type="dxa"/>
            <w:gridSpan w:val="3"/>
            <w:shd w:val="clear" w:color="auto" w:fill="auto"/>
          </w:tcPr>
          <w:p w:rsidRPr="00861CE7" w:rsidR="000D23CF" w:rsidP="00310BAB" w:rsidRDefault="000D23CF" w14:paraId="68923550" w14:textId="77777777">
            <w:pPr>
              <w:rPr>
                <w:lang w:val="en-US"/>
              </w:rPr>
            </w:pPr>
          </w:p>
        </w:tc>
      </w:tr>
      <w:tr w:rsidRPr="00861CE7" w:rsidR="000D23CF" w:rsidTr="08CD3B05" w14:paraId="5C9DADA1" w14:textId="77777777">
        <w:tc>
          <w:tcPr>
            <w:tcW w:w="8506" w:type="dxa"/>
            <w:gridSpan w:val="4"/>
          </w:tcPr>
          <w:p w:rsidRPr="00861CE7" w:rsidR="000D23CF" w:rsidP="00310BAB" w:rsidRDefault="000D23CF" w14:paraId="3D0AA661" w14:textId="3C6C5416">
            <w:pPr>
              <w:pStyle w:val="Kop1"/>
            </w:pPr>
            <w:bookmarkStart w:name="_Toc479107423" w:id="98"/>
            <w:r w:rsidRPr="00861CE7">
              <w:t>39 FIELD DATA</w:t>
            </w:r>
            <w:bookmarkEnd w:id="98"/>
          </w:p>
        </w:tc>
      </w:tr>
      <w:tr w:rsidRPr="00C96F00" w:rsidR="000D23CF" w:rsidTr="08CD3B05" w14:paraId="235EE7AA" w14:textId="77777777">
        <w:tc>
          <w:tcPr>
            <w:tcW w:w="850" w:type="dxa"/>
          </w:tcPr>
          <w:p w:rsidRPr="00861CE7" w:rsidR="000D23CF" w:rsidP="00310BAB" w:rsidRDefault="000D23CF" w14:paraId="281AE3E3" w14:textId="77777777">
            <w:r w:rsidRPr="00861CE7">
              <w:t>39.1</w:t>
            </w:r>
          </w:p>
        </w:tc>
        <w:tc>
          <w:tcPr>
            <w:tcW w:w="7656" w:type="dxa"/>
            <w:gridSpan w:val="3"/>
            <w:shd w:val="clear" w:color="auto" w:fill="auto"/>
          </w:tcPr>
          <w:p w:rsidRPr="00861CE7" w:rsidR="000D23CF" w:rsidP="00310BAB" w:rsidRDefault="000D23CF" w14:paraId="2AA5529C" w14:textId="77777777">
            <w:pPr>
              <w:rPr>
                <w:lang w:val="en-US"/>
              </w:rPr>
            </w:pPr>
            <w:r w:rsidRPr="00861CE7">
              <w:rPr>
                <w:lang w:val="en-US"/>
              </w:rPr>
              <w:t xml:space="preserve">All FIELD DATA obtained by the CONTRACTOR as set out in this CONTRACT shall become the </w:t>
            </w:r>
            <w:r w:rsidRPr="00861CE7">
              <w:rPr>
                <w:szCs w:val="18"/>
                <w:lang w:val="en-US"/>
              </w:rPr>
              <w:t>property</w:t>
            </w:r>
            <w:r w:rsidRPr="00861CE7">
              <w:rPr>
                <w:lang w:val="en-US"/>
              </w:rPr>
              <w:t xml:space="preserve"> of the CLIENT as from the time that any of the FIELD DATA is obtained. On completion of the WORK, the FIELD DATA shall be delivered to the address designated by the CLIENT, or shall be processed by the CONTRACTOR if mutually agreed between the parties.</w:t>
            </w:r>
          </w:p>
        </w:tc>
      </w:tr>
      <w:tr w:rsidRPr="00C96F00" w:rsidR="000D23CF" w:rsidTr="08CD3B05" w14:paraId="28C30C18" w14:textId="77777777">
        <w:tc>
          <w:tcPr>
            <w:tcW w:w="850" w:type="dxa"/>
          </w:tcPr>
          <w:p w:rsidRPr="00861CE7" w:rsidR="000D23CF" w:rsidP="00310BAB" w:rsidRDefault="000D23CF" w14:paraId="0AEA390E" w14:textId="77777777">
            <w:r w:rsidRPr="00861CE7">
              <w:t>39.2</w:t>
            </w:r>
          </w:p>
        </w:tc>
        <w:tc>
          <w:tcPr>
            <w:tcW w:w="7656" w:type="dxa"/>
            <w:gridSpan w:val="3"/>
            <w:shd w:val="clear" w:color="auto" w:fill="auto"/>
          </w:tcPr>
          <w:p w:rsidRPr="00861CE7" w:rsidR="000D23CF" w:rsidP="00310BAB" w:rsidRDefault="000D23CF" w14:paraId="569B8ED3" w14:textId="77777777">
            <w:pPr>
              <w:rPr>
                <w:lang w:val="en-US"/>
              </w:rPr>
            </w:pPr>
            <w:bookmarkStart w:name="_Ref396899535" w:id="99"/>
            <w:r w:rsidRPr="00861CE7">
              <w:rPr>
                <w:lang w:val="en-US"/>
              </w:rPr>
              <w:t xml:space="preserve">The CONTRACTOR shall be responsible for any damage to or loss of the FIELD DATA until such time as </w:t>
            </w:r>
            <w:r w:rsidRPr="00861CE7">
              <w:rPr>
                <w:szCs w:val="18"/>
                <w:lang w:val="en-US"/>
              </w:rPr>
              <w:t>such</w:t>
            </w:r>
            <w:r w:rsidRPr="00861CE7">
              <w:rPr>
                <w:lang w:val="en-US"/>
              </w:rPr>
              <w:t xml:space="preserve"> FIELD DATA are delivered to the address </w:t>
            </w:r>
            <w:r w:rsidRPr="00861CE7">
              <w:rPr>
                <w:lang w:val="en-US"/>
              </w:rPr>
              <w:lastRenderedPageBreak/>
              <w:t>designated by the CLIENT. In the event of any such damage or loss, the CONTRACTOR, at the CLIENT’s option shall:</w:t>
            </w:r>
            <w:bookmarkEnd w:id="99"/>
          </w:p>
        </w:tc>
      </w:tr>
      <w:tr w:rsidRPr="00C96F00" w:rsidR="000D23CF" w:rsidTr="08CD3B05" w14:paraId="6D0CE9C1" w14:textId="77777777">
        <w:tc>
          <w:tcPr>
            <w:tcW w:w="850" w:type="dxa"/>
          </w:tcPr>
          <w:p w:rsidRPr="00861CE7" w:rsidR="000D23CF" w:rsidP="00310BAB" w:rsidRDefault="000D23CF" w14:paraId="5DB3CD95" w14:textId="77777777">
            <w:pPr>
              <w:rPr>
                <w:lang w:val="en-US"/>
              </w:rPr>
            </w:pPr>
          </w:p>
        </w:tc>
        <w:tc>
          <w:tcPr>
            <w:tcW w:w="568" w:type="dxa"/>
            <w:shd w:val="clear" w:color="auto" w:fill="auto"/>
          </w:tcPr>
          <w:p w:rsidRPr="00861CE7" w:rsidR="000D23CF" w:rsidP="00310BAB" w:rsidRDefault="000D23CF" w14:paraId="55E2B74D" w14:textId="77777777">
            <w:r w:rsidRPr="00861CE7">
              <w:t>(a)</w:t>
            </w:r>
          </w:p>
        </w:tc>
        <w:tc>
          <w:tcPr>
            <w:tcW w:w="7088" w:type="dxa"/>
            <w:gridSpan w:val="2"/>
            <w:shd w:val="clear" w:color="auto" w:fill="auto"/>
          </w:tcPr>
          <w:p w:rsidRPr="00861CE7" w:rsidR="000D23CF" w:rsidP="00310BAB" w:rsidRDefault="000D23CF" w14:paraId="759EED92" w14:textId="77777777">
            <w:pPr>
              <w:rPr>
                <w:lang w:val="en-US"/>
              </w:rPr>
            </w:pPr>
            <w:r w:rsidRPr="00861CE7">
              <w:rPr>
                <w:lang w:val="en-US"/>
              </w:rPr>
              <w:t>either re-perform, at the CONTRACTOR’S own expense, that portion of the WORK sufficient to re-acquire or replace the damaged or lost FIELD DATA. Prior thereto, the parties shall consult and prepare a schedule of the re-performance required; or</w:t>
            </w:r>
          </w:p>
        </w:tc>
      </w:tr>
      <w:tr w:rsidRPr="00C96F00" w:rsidR="000D23CF" w:rsidTr="08CD3B05" w14:paraId="56B5323A" w14:textId="77777777">
        <w:tc>
          <w:tcPr>
            <w:tcW w:w="850" w:type="dxa"/>
          </w:tcPr>
          <w:p w:rsidRPr="00861CE7" w:rsidR="000D23CF" w:rsidP="00310BAB" w:rsidRDefault="000D23CF" w14:paraId="23708AB9" w14:textId="77777777">
            <w:pPr>
              <w:rPr>
                <w:lang w:val="en-US"/>
              </w:rPr>
            </w:pPr>
          </w:p>
        </w:tc>
        <w:tc>
          <w:tcPr>
            <w:tcW w:w="568" w:type="dxa"/>
            <w:shd w:val="clear" w:color="auto" w:fill="auto"/>
          </w:tcPr>
          <w:p w:rsidRPr="00861CE7" w:rsidR="000D23CF" w:rsidP="00310BAB" w:rsidRDefault="000D23CF" w14:paraId="2F86AD8E" w14:textId="77777777">
            <w:r w:rsidRPr="00861CE7">
              <w:t>(b)</w:t>
            </w:r>
          </w:p>
        </w:tc>
        <w:tc>
          <w:tcPr>
            <w:tcW w:w="7088" w:type="dxa"/>
            <w:gridSpan w:val="2"/>
            <w:shd w:val="clear" w:color="auto" w:fill="auto"/>
          </w:tcPr>
          <w:p w:rsidRPr="00861CE7" w:rsidR="000D23CF" w:rsidP="00310BAB" w:rsidRDefault="000D23CF" w14:paraId="5CBCEBF6" w14:textId="77777777">
            <w:pPr>
              <w:rPr>
                <w:lang w:val="en-US"/>
              </w:rPr>
            </w:pPr>
            <w:r w:rsidRPr="00861CE7">
              <w:rPr>
                <w:lang w:val="en-US"/>
              </w:rPr>
              <w:t>reimburse the CLIENT for the cost of obtaining similar FIELD DATA from a third party.  Such cost referred to herein shall be limited to the cumulative value of the original CONTRACT.</w:t>
            </w:r>
          </w:p>
        </w:tc>
      </w:tr>
      <w:tr w:rsidRPr="00C96F00" w:rsidR="000D23CF" w:rsidTr="08CD3B05" w14:paraId="4E35755B" w14:textId="77777777">
        <w:tc>
          <w:tcPr>
            <w:tcW w:w="850" w:type="dxa"/>
          </w:tcPr>
          <w:p w:rsidRPr="00161000" w:rsidR="000D23CF" w:rsidP="00310BAB" w:rsidRDefault="000D23CF" w14:paraId="0054D090" w14:textId="77777777">
            <w:pPr>
              <w:rPr>
                <w:lang w:val="en-US"/>
              </w:rPr>
            </w:pPr>
          </w:p>
        </w:tc>
        <w:tc>
          <w:tcPr>
            <w:tcW w:w="568" w:type="dxa"/>
            <w:shd w:val="clear" w:color="auto" w:fill="auto"/>
          </w:tcPr>
          <w:p w:rsidRPr="00161000" w:rsidR="000D23CF" w:rsidP="00310BAB" w:rsidRDefault="000D23CF" w14:paraId="50D1D098" w14:textId="3D8918AC">
            <w:r w:rsidRPr="00161000">
              <w:t>(</w:t>
            </w:r>
            <w:r w:rsidRPr="00861CE7">
              <w:t>c</w:t>
            </w:r>
            <w:r w:rsidRPr="00161000">
              <w:t>)</w:t>
            </w:r>
          </w:p>
        </w:tc>
        <w:tc>
          <w:tcPr>
            <w:tcW w:w="7088" w:type="dxa"/>
            <w:gridSpan w:val="2"/>
            <w:shd w:val="clear" w:color="auto" w:fill="auto"/>
          </w:tcPr>
          <w:p w:rsidRPr="00861CE7" w:rsidR="000D23CF" w:rsidP="00310BAB" w:rsidRDefault="000D23CF" w14:paraId="1C3C3E79" w14:textId="4F845D45">
            <w:pPr>
              <w:rPr>
                <w:lang w:val="en-US"/>
              </w:rPr>
            </w:pPr>
            <w:r w:rsidRPr="00861CE7">
              <w:rPr>
                <w:lang w:val="en-US"/>
              </w:rPr>
              <w:t>For the avoidance of doubt, the provisions of this Clause 39 shall apply to the damaged or lost FIELD DATA irrespective of whether the FIELD DATA has been damaged or lost offshore, onshore or in transit, or before or after any laboratory testing as required by this CONTRACT.</w:t>
            </w:r>
          </w:p>
        </w:tc>
      </w:tr>
      <w:tr w:rsidRPr="00C96F00" w:rsidR="000D23CF" w:rsidTr="08CD3B05" w14:paraId="12482301" w14:textId="77777777">
        <w:tc>
          <w:tcPr>
            <w:tcW w:w="850" w:type="dxa"/>
          </w:tcPr>
          <w:p w:rsidRPr="00861CE7" w:rsidR="000D23CF" w:rsidP="00310BAB" w:rsidRDefault="000D23CF" w14:paraId="73E4163F" w14:textId="77777777">
            <w:pPr>
              <w:rPr>
                <w:lang w:val="en-US"/>
              </w:rPr>
            </w:pPr>
          </w:p>
        </w:tc>
        <w:tc>
          <w:tcPr>
            <w:tcW w:w="7656" w:type="dxa"/>
            <w:gridSpan w:val="3"/>
            <w:shd w:val="clear" w:color="auto" w:fill="auto"/>
          </w:tcPr>
          <w:p w:rsidRPr="00861CE7" w:rsidR="000D23CF" w:rsidP="00310BAB" w:rsidRDefault="000D23CF" w14:paraId="10366833" w14:textId="77777777">
            <w:pPr>
              <w:rPr>
                <w:lang w:val="en-US"/>
              </w:rPr>
            </w:pPr>
          </w:p>
        </w:tc>
      </w:tr>
      <w:tr w:rsidRPr="00861CE7" w:rsidR="000D23CF" w:rsidTr="08CD3B05" w14:paraId="10D5F64A" w14:textId="77777777">
        <w:tc>
          <w:tcPr>
            <w:tcW w:w="8506" w:type="dxa"/>
            <w:gridSpan w:val="4"/>
          </w:tcPr>
          <w:p w:rsidRPr="00861CE7" w:rsidR="000D23CF" w:rsidP="00310BAB" w:rsidRDefault="000D23CF" w14:paraId="747392DC" w14:textId="3E0457AD">
            <w:pPr>
              <w:pStyle w:val="Kop1"/>
            </w:pPr>
            <w:bookmarkStart w:name="_Toc479107424" w:id="100"/>
            <w:r w:rsidRPr="00861CE7">
              <w:t>40 FAILURE OF CONTRACTORS EQUIPMENT</w:t>
            </w:r>
            <w:bookmarkEnd w:id="100"/>
          </w:p>
        </w:tc>
      </w:tr>
      <w:tr w:rsidRPr="00C96F00" w:rsidR="000D23CF" w:rsidTr="08CD3B05" w14:paraId="01913015" w14:textId="77777777">
        <w:tc>
          <w:tcPr>
            <w:tcW w:w="850" w:type="dxa"/>
          </w:tcPr>
          <w:p w:rsidRPr="00161000" w:rsidR="000D23CF" w:rsidP="00310BAB" w:rsidRDefault="000D23CF" w14:paraId="7B562BCD" w14:textId="718BAD69"/>
        </w:tc>
        <w:tc>
          <w:tcPr>
            <w:tcW w:w="7656" w:type="dxa"/>
            <w:gridSpan w:val="3"/>
            <w:shd w:val="clear" w:color="auto" w:fill="auto"/>
          </w:tcPr>
          <w:p w:rsidRPr="00861CE7" w:rsidR="000D23CF" w:rsidP="00310BAB" w:rsidRDefault="000D23CF" w14:paraId="33DB5D25" w14:textId="5F5604B0">
            <w:pPr>
              <w:rPr>
                <w:lang w:val="en-US"/>
              </w:rPr>
            </w:pPr>
            <w:r w:rsidRPr="00861CE7">
              <w:rPr>
                <w:lang w:val="en-US"/>
              </w:rPr>
              <w:t xml:space="preserve">In the event that any item of the CONTRACTOR’S equipment, whether owned, leased or hired suffers a failure that prevents offshore operations continuing the CONTRACTOR shall go on standby, unless otherwise agreed with the CLIENT, until such time that the said equipment is </w:t>
            </w:r>
            <w:r w:rsidRPr="00861CE7">
              <w:rPr>
                <w:szCs w:val="18"/>
                <w:lang w:val="en-US"/>
              </w:rPr>
              <w:t>repaired</w:t>
            </w:r>
            <w:r w:rsidRPr="00861CE7">
              <w:rPr>
                <w:lang w:val="en-US"/>
              </w:rPr>
              <w:t xml:space="preserve"> or replaced and operations can be re-commenced, subject to Clause 42. Any such standby shall be at the cost of the CONTRACTOR and CONTRACTOR is not entitled to any adjustments to the schedule of KEY DATES.</w:t>
            </w:r>
            <w:r w:rsidRPr="00861CE7">
              <w:rPr>
                <w:rFonts w:cs="Calibri"/>
                <w:color w:val="000000"/>
                <w:szCs w:val="18"/>
                <w:lang w:val="en-US"/>
              </w:rPr>
              <w:t xml:space="preserve"> </w:t>
            </w:r>
            <w:r>
              <w:rPr>
                <w:rFonts w:cs="Calibri"/>
                <w:color w:val="000000"/>
                <w:szCs w:val="18"/>
                <w:lang w:val="en-US"/>
              </w:rPr>
              <w:t>F</w:t>
            </w:r>
            <w:r w:rsidRPr="00861CE7">
              <w:rPr>
                <w:rFonts w:cs="Calibri"/>
                <w:color w:val="000000"/>
                <w:szCs w:val="18"/>
                <w:lang w:val="en-US"/>
              </w:rPr>
              <w:t>ailure of equipment shall not be treated as  a Force Majeure.</w:t>
            </w:r>
          </w:p>
        </w:tc>
      </w:tr>
      <w:tr w:rsidRPr="00C96F00" w:rsidR="000D23CF" w:rsidTr="08CD3B05" w14:paraId="1EAAF357" w14:textId="77777777">
        <w:tc>
          <w:tcPr>
            <w:tcW w:w="850" w:type="dxa"/>
          </w:tcPr>
          <w:p w:rsidRPr="00161000" w:rsidR="000D23CF" w:rsidP="00310BAB" w:rsidRDefault="000D23CF" w14:paraId="39EE4EBA" w14:textId="77777777">
            <w:pPr>
              <w:rPr>
                <w:lang w:val="en-US"/>
              </w:rPr>
            </w:pPr>
          </w:p>
        </w:tc>
        <w:tc>
          <w:tcPr>
            <w:tcW w:w="7656" w:type="dxa"/>
            <w:gridSpan w:val="3"/>
            <w:shd w:val="clear" w:color="auto" w:fill="auto"/>
          </w:tcPr>
          <w:p w:rsidRPr="00861CE7" w:rsidR="000D23CF" w:rsidP="00310BAB" w:rsidRDefault="000D23CF" w14:paraId="064EF8C9" w14:textId="77777777">
            <w:pPr>
              <w:rPr>
                <w:lang w:val="en-US"/>
              </w:rPr>
            </w:pPr>
          </w:p>
        </w:tc>
      </w:tr>
      <w:tr w:rsidRPr="00861CE7" w:rsidR="000D23CF" w:rsidTr="08CD3B05" w14:paraId="5D5C3CAF" w14:textId="77777777">
        <w:tc>
          <w:tcPr>
            <w:tcW w:w="8506" w:type="dxa"/>
            <w:gridSpan w:val="4"/>
          </w:tcPr>
          <w:p w:rsidRPr="00861CE7" w:rsidR="000D23CF" w:rsidP="00310BAB" w:rsidRDefault="000D23CF" w14:paraId="1F460C8D" w14:textId="5539735F">
            <w:pPr>
              <w:pStyle w:val="Kop1"/>
            </w:pPr>
            <w:bookmarkStart w:name="_Toc479107425" w:id="101"/>
            <w:r w:rsidRPr="00861CE7">
              <w:t>41 WEATHER FORECASTING</w:t>
            </w:r>
            <w:bookmarkEnd w:id="101"/>
          </w:p>
        </w:tc>
      </w:tr>
      <w:tr w:rsidRPr="00C96F00" w:rsidR="000D23CF" w:rsidTr="08CD3B05" w14:paraId="4641278A" w14:textId="77777777">
        <w:tc>
          <w:tcPr>
            <w:tcW w:w="850" w:type="dxa"/>
          </w:tcPr>
          <w:p w:rsidRPr="00861CE7" w:rsidR="000D23CF" w:rsidP="00310BAB" w:rsidRDefault="000D23CF" w14:paraId="36910002" w14:textId="77777777"/>
        </w:tc>
        <w:tc>
          <w:tcPr>
            <w:tcW w:w="7656" w:type="dxa"/>
            <w:gridSpan w:val="3"/>
            <w:shd w:val="clear" w:color="auto" w:fill="auto"/>
          </w:tcPr>
          <w:p w:rsidRPr="00861CE7" w:rsidR="000D23CF" w:rsidP="00310BAB" w:rsidRDefault="000D23CF" w14:paraId="73BA1EEC" w14:textId="77777777">
            <w:pPr>
              <w:rPr>
                <w:lang w:val="en-US"/>
              </w:rPr>
            </w:pPr>
            <w:r w:rsidRPr="00861CE7">
              <w:rPr>
                <w:lang w:val="en-US"/>
              </w:rPr>
              <w:t xml:space="preserve">The CONTRACTOR shall obtain and provide the CLIENT every </w:t>
            </w:r>
            <w:r w:rsidR="00611FC3">
              <w:rPr>
                <w:lang w:val="en-US"/>
              </w:rPr>
              <w:t>6</w:t>
            </w:r>
            <w:r w:rsidRPr="00861CE7">
              <w:rPr>
                <w:lang w:val="en-US"/>
              </w:rPr>
              <w:t xml:space="preserve"> hours with all necessary weather forecasting data from an agreed upon Meteorology Agency to help ensure the completion of the WORK in a safe manner and in </w:t>
            </w:r>
            <w:r w:rsidRPr="00861CE7">
              <w:rPr>
                <w:szCs w:val="18"/>
                <w:lang w:val="en-US"/>
              </w:rPr>
              <w:t>accordance</w:t>
            </w:r>
            <w:r w:rsidRPr="00861CE7">
              <w:rPr>
                <w:lang w:val="en-US"/>
              </w:rPr>
              <w:t xml:space="preserve"> with the CONTRACT.</w:t>
            </w:r>
          </w:p>
        </w:tc>
      </w:tr>
      <w:tr w:rsidRPr="00C96F00" w:rsidR="000D23CF" w:rsidTr="08CD3B05" w14:paraId="0F5C5271" w14:textId="77777777">
        <w:tc>
          <w:tcPr>
            <w:tcW w:w="850" w:type="dxa"/>
          </w:tcPr>
          <w:p w:rsidRPr="00861CE7" w:rsidR="000D23CF" w:rsidP="00310BAB" w:rsidRDefault="000D23CF" w14:paraId="4C96B0E0" w14:textId="77777777">
            <w:pPr>
              <w:rPr>
                <w:lang w:val="en-US"/>
              </w:rPr>
            </w:pPr>
          </w:p>
        </w:tc>
        <w:tc>
          <w:tcPr>
            <w:tcW w:w="7656" w:type="dxa"/>
            <w:gridSpan w:val="3"/>
            <w:shd w:val="clear" w:color="auto" w:fill="auto"/>
          </w:tcPr>
          <w:p w:rsidRPr="00861CE7" w:rsidR="000D23CF" w:rsidP="00310BAB" w:rsidRDefault="000D23CF" w14:paraId="4C0C4FC0" w14:textId="77777777">
            <w:pPr>
              <w:rPr>
                <w:lang w:val="en-US"/>
              </w:rPr>
            </w:pPr>
          </w:p>
        </w:tc>
      </w:tr>
      <w:tr w:rsidRPr="00861CE7" w:rsidR="000D23CF" w:rsidTr="08CD3B05" w14:paraId="43670CA7" w14:textId="77777777">
        <w:tc>
          <w:tcPr>
            <w:tcW w:w="8506" w:type="dxa"/>
            <w:gridSpan w:val="4"/>
          </w:tcPr>
          <w:p w:rsidRPr="00861CE7" w:rsidR="000D23CF" w:rsidP="00310BAB" w:rsidRDefault="000D23CF" w14:paraId="63D37CC9" w14:textId="4994B81F">
            <w:pPr>
              <w:pStyle w:val="Kop1"/>
            </w:pPr>
            <w:bookmarkStart w:name="_Toc479107426" w:id="102"/>
            <w:r w:rsidRPr="00861CE7">
              <w:t>42 LIQUIDATED DAMAGES</w:t>
            </w:r>
            <w:bookmarkEnd w:id="102"/>
            <w:r w:rsidRPr="00861CE7">
              <w:t xml:space="preserve"> </w:t>
            </w:r>
          </w:p>
        </w:tc>
      </w:tr>
      <w:tr w:rsidRPr="00C96F00" w:rsidR="000D23CF" w:rsidTr="08CD3B05" w14:paraId="753B48AE" w14:textId="77777777">
        <w:tc>
          <w:tcPr>
            <w:tcW w:w="850" w:type="dxa"/>
          </w:tcPr>
          <w:p w:rsidRPr="00861CE7" w:rsidR="000D23CF" w:rsidP="00310BAB" w:rsidRDefault="000D23CF" w14:paraId="635D3024" w14:textId="77777777"/>
        </w:tc>
        <w:tc>
          <w:tcPr>
            <w:tcW w:w="568" w:type="dxa"/>
            <w:shd w:val="clear" w:color="auto" w:fill="auto"/>
          </w:tcPr>
          <w:p w:rsidRPr="00861CE7" w:rsidR="000D23CF" w:rsidP="00310BAB" w:rsidRDefault="000D23CF" w14:paraId="090CCE3E" w14:textId="77777777">
            <w:r w:rsidRPr="00861CE7">
              <w:t>(a)</w:t>
            </w:r>
          </w:p>
        </w:tc>
        <w:tc>
          <w:tcPr>
            <w:tcW w:w="7088" w:type="dxa"/>
            <w:gridSpan w:val="2"/>
            <w:shd w:val="clear" w:color="auto" w:fill="auto"/>
          </w:tcPr>
          <w:p w:rsidRPr="00861CE7" w:rsidR="000D23CF" w:rsidP="00310BAB" w:rsidRDefault="000D23CF" w14:paraId="4B50C8FC" w14:textId="3712DBB0">
            <w:pPr>
              <w:rPr>
                <w:lang w:val="en-US"/>
              </w:rPr>
            </w:pPr>
            <w:r w:rsidRPr="00861CE7">
              <w:rPr>
                <w:szCs w:val="18"/>
                <w:lang w:val="en-US"/>
              </w:rPr>
              <w:t>If the CONTRACTOR fails to complete in accordance with the dates</w:t>
            </w:r>
            <w:r w:rsidR="00C235A6">
              <w:rPr>
                <w:szCs w:val="18"/>
                <w:lang w:val="en-US"/>
              </w:rPr>
              <w:t xml:space="preserve"> </w:t>
            </w:r>
            <w:r w:rsidR="00C96F00">
              <w:rPr>
                <w:szCs w:val="18"/>
                <w:lang w:val="en-US"/>
              </w:rPr>
              <w:t>as presented</w:t>
            </w:r>
            <w:r w:rsidR="003016E6">
              <w:rPr>
                <w:b/>
                <w:szCs w:val="18"/>
                <w:lang w:val="en-US"/>
              </w:rPr>
              <w:t xml:space="preserve"> </w:t>
            </w:r>
            <w:r w:rsidRPr="00861CE7">
              <w:rPr>
                <w:szCs w:val="18"/>
                <w:lang w:val="en-US"/>
              </w:rPr>
              <w:t>in the schedule of KEY DATES</w:t>
            </w:r>
            <w:r w:rsidR="00160443">
              <w:rPr>
                <w:szCs w:val="18"/>
                <w:lang w:val="en-US"/>
              </w:rPr>
              <w:t xml:space="preserve"> </w:t>
            </w:r>
            <w:r w:rsidRPr="00584D03" w:rsidR="00C235A6">
              <w:rPr>
                <w:szCs w:val="18"/>
                <w:lang w:val="en-US"/>
              </w:rPr>
              <w:t>in</w:t>
            </w:r>
            <w:r w:rsidR="00C235A6">
              <w:rPr>
                <w:b/>
                <w:szCs w:val="18"/>
                <w:lang w:val="en-US"/>
              </w:rPr>
              <w:t xml:space="preserve"> </w:t>
            </w:r>
            <w:r w:rsidR="00C235A6">
              <w:rPr>
                <w:szCs w:val="18"/>
                <w:lang w:val="en-US"/>
              </w:rPr>
              <w:t xml:space="preserve">Chapter </w:t>
            </w:r>
            <w:r w:rsidR="00C96F00">
              <w:rPr>
                <w:szCs w:val="18"/>
                <w:lang w:val="en-US"/>
              </w:rPr>
              <w:t>5</w:t>
            </w:r>
            <w:r w:rsidR="00C235A6">
              <w:rPr>
                <w:szCs w:val="18"/>
                <w:lang w:val="en-US"/>
              </w:rPr>
              <w:t xml:space="preserve"> of Annex 6 – </w:t>
            </w:r>
            <w:r w:rsidRPr="004F67B7" w:rsidR="00C235A6">
              <w:rPr>
                <w:szCs w:val="18"/>
                <w:lang w:val="en-US"/>
              </w:rPr>
              <w:t xml:space="preserve">Section </w:t>
            </w:r>
            <w:r w:rsidR="00C96F00">
              <w:rPr>
                <w:szCs w:val="18"/>
                <w:lang w:val="en-US"/>
              </w:rPr>
              <w:t>III</w:t>
            </w:r>
            <w:r w:rsidR="00B44207">
              <w:rPr>
                <w:szCs w:val="18"/>
                <w:lang w:val="en-US"/>
              </w:rPr>
              <w:t xml:space="preserve"> </w:t>
            </w:r>
            <w:r w:rsidR="00C235A6">
              <w:rPr>
                <w:szCs w:val="18"/>
                <w:lang w:val="en-US"/>
              </w:rPr>
              <w:t>(</w:t>
            </w:r>
            <w:r w:rsidR="00C96F00">
              <w:rPr>
                <w:szCs w:val="18"/>
                <w:lang w:val="en-US"/>
              </w:rPr>
              <w:t>Remuneration</w:t>
            </w:r>
            <w:r w:rsidR="00C235A6">
              <w:rPr>
                <w:szCs w:val="18"/>
                <w:lang w:val="en-US"/>
              </w:rPr>
              <w:t xml:space="preserve">) </w:t>
            </w:r>
            <w:r w:rsidRPr="00861CE7">
              <w:rPr>
                <w:szCs w:val="18"/>
                <w:lang w:val="en-US"/>
              </w:rPr>
              <w:t>and in compliance with the requirements of the CONTRACT</w:t>
            </w:r>
            <w:r w:rsidR="00160443">
              <w:rPr>
                <w:szCs w:val="18"/>
                <w:lang w:val="en-US"/>
              </w:rPr>
              <w:t xml:space="preserve">, </w:t>
            </w:r>
            <w:r w:rsidRPr="00861CE7">
              <w:rPr>
                <w:szCs w:val="18"/>
                <w:lang w:val="en-US"/>
              </w:rPr>
              <w:t xml:space="preserve">the CONTRACTOR shall be liable to the CLIENT for Liquidated Damages. The amounts of such Liquidated Damages shall be </w:t>
            </w:r>
            <w:r w:rsidRPr="00861CE7">
              <w:rPr>
                <w:rFonts w:cs="Arial"/>
                <w:szCs w:val="18"/>
                <w:lang w:val="en-GB"/>
              </w:rPr>
              <w:t>0.</w:t>
            </w:r>
            <w:r w:rsidR="00161000">
              <w:rPr>
                <w:rFonts w:cs="Arial"/>
                <w:szCs w:val="18"/>
                <w:lang w:val="en-GB"/>
              </w:rPr>
              <w:t>2</w:t>
            </w:r>
            <w:r w:rsidRPr="00861CE7">
              <w:rPr>
                <w:rFonts w:cs="Arial"/>
                <w:szCs w:val="18"/>
                <w:lang w:val="en-GB"/>
              </w:rPr>
              <w:t>%</w:t>
            </w:r>
            <w:r w:rsidR="00161000">
              <w:rPr>
                <w:rFonts w:cs="Arial"/>
                <w:szCs w:val="18"/>
                <w:lang w:val="en-GB"/>
              </w:rPr>
              <w:t xml:space="preserve"> for Lot 1 and </w:t>
            </w:r>
            <w:r w:rsidR="00C96F00">
              <w:rPr>
                <w:rFonts w:cs="Arial"/>
                <w:szCs w:val="18"/>
                <w:lang w:val="en-GB"/>
              </w:rPr>
              <w:t>0.1</w:t>
            </w:r>
            <w:r w:rsidR="00161000">
              <w:rPr>
                <w:rFonts w:cs="Arial"/>
                <w:szCs w:val="18"/>
                <w:lang w:val="en-GB"/>
              </w:rPr>
              <w:t>% for Lot 2</w:t>
            </w:r>
            <w:r w:rsidRPr="00861CE7">
              <w:rPr>
                <w:rFonts w:cs="Arial"/>
                <w:szCs w:val="18"/>
                <w:lang w:val="en-GB"/>
              </w:rPr>
              <w:t xml:space="preserve"> of the CONTRACT PRICE for each day that it fails to perform the WORK as agreed</w:t>
            </w:r>
            <w:r w:rsidRPr="00861CE7">
              <w:rPr>
                <w:szCs w:val="18"/>
                <w:lang w:val="en-US"/>
              </w:rPr>
              <w:t>.</w:t>
            </w:r>
            <w:r w:rsidR="006278BB">
              <w:rPr>
                <w:szCs w:val="18"/>
                <w:lang w:val="en-US"/>
              </w:rPr>
              <w:t xml:space="preserve"> </w:t>
            </w:r>
            <w:r w:rsidR="00F66058">
              <w:rPr>
                <w:szCs w:val="18"/>
                <w:lang w:val="en-US"/>
              </w:rPr>
              <w:t xml:space="preserve">For clarity, </w:t>
            </w:r>
            <w:r w:rsidRPr="00861CE7" w:rsidR="00B8278F">
              <w:rPr>
                <w:szCs w:val="18"/>
                <w:lang w:val="en-US"/>
              </w:rPr>
              <w:t>Liquidated Damages</w:t>
            </w:r>
            <w:r w:rsidR="00B8278F">
              <w:rPr>
                <w:szCs w:val="18"/>
                <w:lang w:val="en-US"/>
              </w:rPr>
              <w:t xml:space="preserve"> </w:t>
            </w:r>
            <w:r w:rsidR="00D12975">
              <w:rPr>
                <w:szCs w:val="18"/>
                <w:lang w:val="en-US"/>
              </w:rPr>
              <w:t xml:space="preserve">shall </w:t>
            </w:r>
            <w:r w:rsidR="00B8278F">
              <w:rPr>
                <w:szCs w:val="18"/>
                <w:lang w:val="en-US"/>
              </w:rPr>
              <w:t xml:space="preserve">apply </w:t>
            </w:r>
            <w:r w:rsidR="00F95A60">
              <w:rPr>
                <w:szCs w:val="18"/>
                <w:lang w:val="en-US"/>
              </w:rPr>
              <w:t>to</w:t>
            </w:r>
            <w:r w:rsidR="00B8278F">
              <w:rPr>
                <w:szCs w:val="18"/>
                <w:lang w:val="en-US"/>
              </w:rPr>
              <w:t xml:space="preserve"> all </w:t>
            </w:r>
            <w:r w:rsidR="00D12975">
              <w:rPr>
                <w:szCs w:val="18"/>
                <w:lang w:val="en-US"/>
              </w:rPr>
              <w:t>dates</w:t>
            </w:r>
            <w:r w:rsidR="00F95A60">
              <w:rPr>
                <w:szCs w:val="18"/>
                <w:lang w:val="en-US"/>
              </w:rPr>
              <w:t xml:space="preserve"> marked </w:t>
            </w:r>
            <w:r w:rsidR="00B8278F">
              <w:rPr>
                <w:szCs w:val="18"/>
                <w:lang w:val="en-US"/>
              </w:rPr>
              <w:t xml:space="preserve">individually. </w:t>
            </w:r>
            <w:r w:rsidR="002442A4">
              <w:rPr>
                <w:szCs w:val="18"/>
                <w:lang w:val="en-US"/>
              </w:rPr>
              <w:t xml:space="preserve">It is the responsibility of the CONTRACTOR to </w:t>
            </w:r>
            <w:r w:rsidR="009004A0">
              <w:rPr>
                <w:szCs w:val="18"/>
                <w:lang w:val="en-US"/>
              </w:rPr>
              <w:t>minimize</w:t>
            </w:r>
            <w:r w:rsidR="002442A4">
              <w:rPr>
                <w:szCs w:val="18"/>
                <w:lang w:val="en-US"/>
              </w:rPr>
              <w:t xml:space="preserve"> knock</w:t>
            </w:r>
            <w:r w:rsidR="009004A0">
              <w:rPr>
                <w:szCs w:val="18"/>
                <w:lang w:val="en-US"/>
              </w:rPr>
              <w:t>-on effects of each delay.</w:t>
            </w:r>
          </w:p>
        </w:tc>
      </w:tr>
      <w:tr w:rsidRPr="00C96F00" w:rsidR="000D23CF" w:rsidTr="08CD3B05" w14:paraId="54B78169" w14:textId="77777777">
        <w:tc>
          <w:tcPr>
            <w:tcW w:w="850" w:type="dxa"/>
          </w:tcPr>
          <w:p w:rsidRPr="00861CE7" w:rsidR="000D23CF" w:rsidP="00310BAB" w:rsidRDefault="000D23CF" w14:paraId="7E6032F1" w14:textId="77777777">
            <w:pPr>
              <w:rPr>
                <w:lang w:val="en-US"/>
              </w:rPr>
            </w:pPr>
          </w:p>
        </w:tc>
        <w:tc>
          <w:tcPr>
            <w:tcW w:w="568" w:type="dxa"/>
            <w:shd w:val="clear" w:color="auto" w:fill="auto"/>
          </w:tcPr>
          <w:p w:rsidRPr="00861CE7" w:rsidR="000D23CF" w:rsidP="00310BAB" w:rsidRDefault="000D23CF" w14:paraId="4B8F51F1" w14:textId="77777777">
            <w:pPr>
              <w:rPr>
                <w:lang w:val="en-US"/>
              </w:rPr>
            </w:pPr>
          </w:p>
        </w:tc>
        <w:tc>
          <w:tcPr>
            <w:tcW w:w="7088" w:type="dxa"/>
            <w:gridSpan w:val="2"/>
            <w:shd w:val="clear" w:color="auto" w:fill="auto"/>
          </w:tcPr>
          <w:p w:rsidRPr="00861CE7" w:rsidR="000D23CF" w:rsidP="00310BAB" w:rsidRDefault="000D23CF" w14:paraId="54477745" w14:textId="77777777">
            <w:pPr>
              <w:rPr>
                <w:lang w:val="en-US"/>
              </w:rPr>
            </w:pPr>
            <w:r w:rsidRPr="00861CE7">
              <w:rPr>
                <w:rFonts w:cs="Arial"/>
                <w:szCs w:val="18"/>
                <w:lang w:val="en-GB"/>
              </w:rPr>
              <w:t>If, other than through Force Majeure, the CONTRACTOR is permanently unable to perform the WORK as agreed or it is foreseeable that CONTRACTOR will not be able to achieve the COMPLETION DATE within the relevant dates mentioned in in Clause 42 (a), then the Liquidated Damages will be immediately payable in full taking into account the cap  specified in Clause 42 (e) and CLIENT shall be entitled to terminate the CONTRACT under Clause 24.1(b).</w:t>
            </w:r>
          </w:p>
        </w:tc>
      </w:tr>
      <w:tr w:rsidRPr="00C96F00" w:rsidR="000D23CF" w:rsidTr="08CD3B05" w14:paraId="35CF3215" w14:textId="77777777">
        <w:tc>
          <w:tcPr>
            <w:tcW w:w="850" w:type="dxa"/>
          </w:tcPr>
          <w:p w:rsidRPr="00861CE7" w:rsidR="000D23CF" w:rsidP="00310BAB" w:rsidRDefault="000D23CF" w14:paraId="1EEC6FD7" w14:textId="77777777">
            <w:pPr>
              <w:rPr>
                <w:lang w:val="en-US"/>
              </w:rPr>
            </w:pPr>
          </w:p>
        </w:tc>
        <w:tc>
          <w:tcPr>
            <w:tcW w:w="568" w:type="dxa"/>
            <w:shd w:val="clear" w:color="auto" w:fill="auto"/>
          </w:tcPr>
          <w:p w:rsidRPr="00861CE7" w:rsidR="000D23CF" w:rsidP="00310BAB" w:rsidRDefault="000D23CF" w14:paraId="6F8B44A6" w14:textId="77777777">
            <w:r w:rsidRPr="00861CE7">
              <w:t>(b)</w:t>
            </w:r>
          </w:p>
        </w:tc>
        <w:tc>
          <w:tcPr>
            <w:tcW w:w="7088" w:type="dxa"/>
            <w:gridSpan w:val="2"/>
            <w:shd w:val="clear" w:color="auto" w:fill="auto"/>
          </w:tcPr>
          <w:p w:rsidRPr="00861CE7" w:rsidR="000D23CF" w:rsidP="00310BAB" w:rsidRDefault="000D23CF" w14:paraId="4CD58153" w14:textId="77777777">
            <w:pPr>
              <w:rPr>
                <w:lang w:val="en-US"/>
              </w:rPr>
            </w:pPr>
            <w:r w:rsidRPr="00861CE7">
              <w:rPr>
                <w:lang w:val="en-US"/>
              </w:rPr>
              <w:t xml:space="preserve">The Liquidated Damages will be payable to the CLIENT, without prejudice to all other rights and claims, including: </w:t>
            </w:r>
          </w:p>
        </w:tc>
      </w:tr>
      <w:tr w:rsidRPr="00C96F00" w:rsidR="000D23CF" w:rsidTr="08CD3B05" w14:paraId="2888444F" w14:textId="77777777">
        <w:tc>
          <w:tcPr>
            <w:tcW w:w="850" w:type="dxa"/>
          </w:tcPr>
          <w:p w:rsidRPr="00861CE7" w:rsidR="000D23CF" w:rsidP="00310BAB" w:rsidRDefault="000D23CF" w14:paraId="68C11CCE" w14:textId="77777777">
            <w:pPr>
              <w:rPr>
                <w:lang w:val="en-US"/>
              </w:rPr>
            </w:pPr>
          </w:p>
        </w:tc>
        <w:tc>
          <w:tcPr>
            <w:tcW w:w="568" w:type="dxa"/>
            <w:shd w:val="clear" w:color="auto" w:fill="auto"/>
          </w:tcPr>
          <w:p w:rsidRPr="00861CE7" w:rsidR="000D23CF" w:rsidP="00310BAB" w:rsidRDefault="000D23CF" w14:paraId="537AE81F" w14:textId="77777777">
            <w:pPr>
              <w:rPr>
                <w:lang w:val="en-US"/>
              </w:rPr>
            </w:pPr>
          </w:p>
        </w:tc>
        <w:tc>
          <w:tcPr>
            <w:tcW w:w="567" w:type="dxa"/>
            <w:shd w:val="clear" w:color="auto" w:fill="auto"/>
          </w:tcPr>
          <w:p w:rsidRPr="00861CE7" w:rsidR="000D23CF" w:rsidP="00310BAB" w:rsidRDefault="000D23CF" w14:paraId="2D27CC92" w14:textId="77777777">
            <w:r w:rsidRPr="00861CE7">
              <w:t>(i)</w:t>
            </w:r>
          </w:p>
        </w:tc>
        <w:tc>
          <w:tcPr>
            <w:tcW w:w="6521" w:type="dxa"/>
            <w:shd w:val="clear" w:color="auto" w:fill="auto"/>
          </w:tcPr>
          <w:p w:rsidRPr="00861CE7" w:rsidR="000D23CF" w:rsidP="00310BAB" w:rsidRDefault="000D23CF" w14:paraId="6ADFD8AD" w14:textId="77777777">
            <w:pPr>
              <w:rPr>
                <w:lang w:val="en-US"/>
              </w:rPr>
            </w:pPr>
            <w:r w:rsidRPr="00861CE7">
              <w:rPr>
                <w:lang w:val="en-US"/>
              </w:rPr>
              <w:t xml:space="preserve">the right to demand that the WORK be performed as agreed; </w:t>
            </w:r>
          </w:p>
        </w:tc>
      </w:tr>
      <w:tr w:rsidRPr="00C96F00" w:rsidR="000D23CF" w:rsidTr="08CD3B05" w14:paraId="005E86AB" w14:textId="77777777">
        <w:tc>
          <w:tcPr>
            <w:tcW w:w="850" w:type="dxa"/>
          </w:tcPr>
          <w:p w:rsidRPr="00861CE7" w:rsidR="000D23CF" w:rsidP="00310BAB" w:rsidRDefault="000D23CF" w14:paraId="0EB14E10" w14:textId="77777777">
            <w:pPr>
              <w:rPr>
                <w:lang w:val="en-US"/>
              </w:rPr>
            </w:pPr>
          </w:p>
        </w:tc>
        <w:tc>
          <w:tcPr>
            <w:tcW w:w="568" w:type="dxa"/>
            <w:shd w:val="clear" w:color="auto" w:fill="auto"/>
          </w:tcPr>
          <w:p w:rsidRPr="00861CE7" w:rsidR="000D23CF" w:rsidP="00310BAB" w:rsidRDefault="000D23CF" w14:paraId="430C7A9A" w14:textId="77777777">
            <w:pPr>
              <w:rPr>
                <w:lang w:val="en-US"/>
              </w:rPr>
            </w:pPr>
          </w:p>
        </w:tc>
        <w:tc>
          <w:tcPr>
            <w:tcW w:w="567" w:type="dxa"/>
            <w:shd w:val="clear" w:color="auto" w:fill="auto"/>
          </w:tcPr>
          <w:p w:rsidRPr="00861CE7" w:rsidR="000D23CF" w:rsidP="00310BAB" w:rsidRDefault="000D23CF" w14:paraId="50C84807" w14:textId="29B3F1B3">
            <w:r w:rsidRPr="00861CE7">
              <w:t>(ii)</w:t>
            </w:r>
          </w:p>
        </w:tc>
        <w:tc>
          <w:tcPr>
            <w:tcW w:w="6521" w:type="dxa"/>
            <w:shd w:val="clear" w:color="auto" w:fill="auto"/>
          </w:tcPr>
          <w:p w:rsidRPr="00861CE7" w:rsidR="000D23CF" w:rsidP="00310BAB" w:rsidRDefault="000D23CF" w14:paraId="2E800578" w14:textId="77777777">
            <w:pPr>
              <w:rPr>
                <w:lang w:val="en-GB"/>
              </w:rPr>
            </w:pPr>
            <w:r w:rsidRPr="00861CE7">
              <w:rPr>
                <w:lang w:val="en-GB"/>
              </w:rPr>
              <w:t xml:space="preserve">the right to be compensated for damages </w:t>
            </w:r>
            <w:r>
              <w:rPr>
                <w:lang w:val="en-GB"/>
              </w:rPr>
              <w:t>(</w:t>
            </w:r>
            <w:r w:rsidRPr="00861CE7">
              <w:rPr>
                <w:lang w:val="en-GB"/>
              </w:rPr>
              <w:t>iii</w:t>
            </w:r>
            <w:r>
              <w:rPr>
                <w:lang w:val="en-GB"/>
              </w:rPr>
              <w:t>)</w:t>
            </w:r>
            <w:r w:rsidRPr="00861CE7">
              <w:rPr>
                <w:lang w:val="en-GB"/>
              </w:rPr>
              <w:t xml:space="preserve"> the right to terminate the Contract.</w:t>
            </w:r>
          </w:p>
        </w:tc>
      </w:tr>
      <w:tr w:rsidRPr="00C96F00" w:rsidR="000D23CF" w:rsidTr="08CD3B05" w14:paraId="77B40B08" w14:textId="77777777">
        <w:tc>
          <w:tcPr>
            <w:tcW w:w="850" w:type="dxa"/>
          </w:tcPr>
          <w:p w:rsidRPr="00861CE7" w:rsidR="000D23CF" w:rsidP="00310BAB" w:rsidRDefault="000D23CF" w14:paraId="4560F8D5" w14:textId="77777777">
            <w:pPr>
              <w:rPr>
                <w:lang w:val="en-GB"/>
              </w:rPr>
            </w:pPr>
          </w:p>
        </w:tc>
        <w:tc>
          <w:tcPr>
            <w:tcW w:w="568" w:type="dxa"/>
            <w:shd w:val="clear" w:color="auto" w:fill="auto"/>
          </w:tcPr>
          <w:p w:rsidRPr="00861CE7" w:rsidR="000D23CF" w:rsidP="00310BAB" w:rsidRDefault="000D23CF" w14:paraId="3436CB63" w14:textId="77777777">
            <w:r w:rsidRPr="00861CE7">
              <w:t>(c)</w:t>
            </w:r>
          </w:p>
        </w:tc>
        <w:tc>
          <w:tcPr>
            <w:tcW w:w="7088" w:type="dxa"/>
            <w:gridSpan w:val="2"/>
            <w:shd w:val="clear" w:color="auto" w:fill="auto"/>
          </w:tcPr>
          <w:p w:rsidRPr="00861CE7" w:rsidR="000D23CF" w:rsidP="00310BAB" w:rsidRDefault="000D23CF" w14:paraId="35256C2F" w14:textId="77777777">
            <w:pPr>
              <w:rPr>
                <w:lang w:val="en-US"/>
              </w:rPr>
            </w:pPr>
            <w:r w:rsidRPr="00861CE7">
              <w:rPr>
                <w:lang w:val="en-US"/>
              </w:rPr>
              <w:t xml:space="preserve">All amounts of such Liquidated Damages for which the CONTRACTOR may become liable are agreed as a genuine pre-estimate of the losses which may be sustained by the CLIENT in the event that the CONTRACTOR fails in its respective obligations under the CONTRACT. </w:t>
            </w:r>
          </w:p>
        </w:tc>
      </w:tr>
      <w:tr w:rsidRPr="00C96F00" w:rsidR="000D23CF" w:rsidTr="08CD3B05" w14:paraId="22F87FC6" w14:textId="77777777">
        <w:tc>
          <w:tcPr>
            <w:tcW w:w="850" w:type="dxa"/>
          </w:tcPr>
          <w:p w:rsidRPr="00861CE7" w:rsidR="000D23CF" w:rsidP="00310BAB" w:rsidRDefault="000D23CF" w14:paraId="51182871" w14:textId="77777777">
            <w:pPr>
              <w:rPr>
                <w:lang w:val="en-US"/>
              </w:rPr>
            </w:pPr>
          </w:p>
        </w:tc>
        <w:tc>
          <w:tcPr>
            <w:tcW w:w="568" w:type="dxa"/>
            <w:shd w:val="clear" w:color="auto" w:fill="auto"/>
          </w:tcPr>
          <w:p w:rsidRPr="00861CE7" w:rsidR="000D23CF" w:rsidP="00310BAB" w:rsidRDefault="000D23CF" w14:paraId="26D45EAE" w14:textId="77777777">
            <w:r w:rsidRPr="00861CE7">
              <w:t>(d)</w:t>
            </w:r>
          </w:p>
        </w:tc>
        <w:tc>
          <w:tcPr>
            <w:tcW w:w="7088" w:type="dxa"/>
            <w:gridSpan w:val="2"/>
            <w:shd w:val="clear" w:color="auto" w:fill="auto"/>
          </w:tcPr>
          <w:p w:rsidRPr="00861CE7" w:rsidR="000D23CF" w:rsidP="00310BAB" w:rsidRDefault="000D23CF" w14:paraId="3C40F4B4" w14:textId="77777777">
            <w:pPr>
              <w:rPr>
                <w:lang w:val="en-US"/>
              </w:rPr>
            </w:pPr>
            <w:r w:rsidRPr="00861CE7">
              <w:rPr>
                <w:lang w:val="en-US"/>
              </w:rPr>
              <w:t>The Liquidated Damages will be set off against amounts payable by the CLIENT regardless of whether the claim for payment of such amounts has been transferred to a third party.</w:t>
            </w:r>
          </w:p>
        </w:tc>
      </w:tr>
      <w:tr w:rsidRPr="00C96F00" w:rsidR="000D23CF" w:rsidTr="08CD3B05" w14:paraId="25A64B15" w14:textId="77777777">
        <w:tc>
          <w:tcPr>
            <w:tcW w:w="850" w:type="dxa"/>
          </w:tcPr>
          <w:p w:rsidRPr="00861CE7" w:rsidR="000D23CF" w:rsidP="00310BAB" w:rsidRDefault="000D23CF" w14:paraId="324A955D" w14:textId="77777777">
            <w:pPr>
              <w:rPr>
                <w:lang w:val="en-US"/>
              </w:rPr>
            </w:pPr>
          </w:p>
        </w:tc>
        <w:tc>
          <w:tcPr>
            <w:tcW w:w="568" w:type="dxa"/>
            <w:shd w:val="clear" w:color="auto" w:fill="auto"/>
          </w:tcPr>
          <w:p w:rsidRPr="00861CE7" w:rsidR="000D23CF" w:rsidP="00310BAB" w:rsidRDefault="000D23CF" w14:paraId="7250E0BB" w14:textId="77777777">
            <w:r w:rsidRPr="00861CE7">
              <w:t>(e)</w:t>
            </w:r>
          </w:p>
        </w:tc>
        <w:tc>
          <w:tcPr>
            <w:tcW w:w="7088" w:type="dxa"/>
            <w:gridSpan w:val="2"/>
            <w:shd w:val="clear" w:color="auto" w:fill="auto"/>
          </w:tcPr>
          <w:p w:rsidRPr="00861CE7" w:rsidR="000D23CF" w:rsidP="00310BAB" w:rsidRDefault="08CD3B05" w14:paraId="23CA5EDF" w14:textId="6982BF1C">
            <w:pPr>
              <w:rPr>
                <w:lang w:val="en-US"/>
              </w:rPr>
            </w:pPr>
            <w:r w:rsidRPr="08CD3B05">
              <w:rPr>
                <w:lang w:val="en-US"/>
              </w:rPr>
              <w:t xml:space="preserve">For the avoidance of doubt, the Liquidated Damages liability shall not exceed </w:t>
            </w:r>
            <w:r w:rsidR="006D0570">
              <w:rPr>
                <w:lang w:val="en-US"/>
              </w:rPr>
              <w:t>ten</w:t>
            </w:r>
            <w:r w:rsidRPr="08CD3B05">
              <w:rPr>
                <w:lang w:val="en-US"/>
              </w:rPr>
              <w:t xml:space="preserve"> per cent (10%)</w:t>
            </w:r>
            <w:r w:rsidR="006D0570">
              <w:rPr>
                <w:lang w:val="en-US"/>
              </w:rPr>
              <w:t xml:space="preserve"> for lot 1 and five</w:t>
            </w:r>
            <w:r w:rsidRPr="08CD3B05" w:rsidR="006D0570">
              <w:rPr>
                <w:lang w:val="en-US"/>
              </w:rPr>
              <w:t xml:space="preserve"> per cent (</w:t>
            </w:r>
            <w:r w:rsidR="006D0570">
              <w:rPr>
                <w:lang w:val="en-US"/>
              </w:rPr>
              <w:t>5</w:t>
            </w:r>
            <w:r w:rsidRPr="08CD3B05" w:rsidR="006D0570">
              <w:rPr>
                <w:lang w:val="en-US"/>
              </w:rPr>
              <w:t>%)</w:t>
            </w:r>
            <w:r w:rsidR="006D0570">
              <w:rPr>
                <w:lang w:val="en-US"/>
              </w:rPr>
              <w:t xml:space="preserve"> for lot 2</w:t>
            </w:r>
            <w:r w:rsidRPr="08CD3B05">
              <w:rPr>
                <w:lang w:val="en-US"/>
              </w:rPr>
              <w:t xml:space="preserve"> of the CONTRACT PRICE in aggregate.</w:t>
            </w:r>
          </w:p>
        </w:tc>
      </w:tr>
      <w:tr w:rsidRPr="00C96F00" w:rsidR="000D23CF" w:rsidTr="08CD3B05" w14:paraId="6930CBF5" w14:textId="77777777">
        <w:tc>
          <w:tcPr>
            <w:tcW w:w="850" w:type="dxa"/>
          </w:tcPr>
          <w:p w:rsidRPr="00861CE7" w:rsidR="000D23CF" w:rsidP="00310BAB" w:rsidRDefault="000D23CF" w14:paraId="779B35B3" w14:textId="77777777">
            <w:pPr>
              <w:rPr>
                <w:lang w:val="en-US"/>
              </w:rPr>
            </w:pPr>
          </w:p>
        </w:tc>
        <w:tc>
          <w:tcPr>
            <w:tcW w:w="7656" w:type="dxa"/>
            <w:gridSpan w:val="3"/>
            <w:shd w:val="clear" w:color="auto" w:fill="auto"/>
          </w:tcPr>
          <w:p w:rsidRPr="00861CE7" w:rsidR="000D23CF" w:rsidP="00310BAB" w:rsidRDefault="000D23CF" w14:paraId="18680266" w14:textId="77777777">
            <w:pPr>
              <w:rPr>
                <w:lang w:val="en-US"/>
              </w:rPr>
            </w:pPr>
          </w:p>
        </w:tc>
      </w:tr>
      <w:tr w:rsidRPr="00861CE7" w:rsidR="000D23CF" w:rsidTr="08CD3B05" w14:paraId="6DF89262" w14:textId="77777777">
        <w:tc>
          <w:tcPr>
            <w:tcW w:w="8506" w:type="dxa"/>
            <w:gridSpan w:val="4"/>
          </w:tcPr>
          <w:p w:rsidRPr="00861CE7" w:rsidR="000D23CF" w:rsidP="00310BAB" w:rsidRDefault="000D23CF" w14:paraId="100D6C18" w14:textId="5CE6EC4F">
            <w:pPr>
              <w:pStyle w:val="Kop1"/>
            </w:pPr>
            <w:bookmarkStart w:name="_Toc479107427" w:id="103"/>
            <w:r w:rsidRPr="00861CE7">
              <w:t>43 SALVAGE</w:t>
            </w:r>
            <w:bookmarkEnd w:id="103"/>
          </w:p>
        </w:tc>
      </w:tr>
      <w:tr w:rsidRPr="00C96F00" w:rsidR="000D23CF" w:rsidTr="08CD3B05" w14:paraId="1849BB5B" w14:textId="77777777">
        <w:tc>
          <w:tcPr>
            <w:tcW w:w="850" w:type="dxa"/>
          </w:tcPr>
          <w:p w:rsidRPr="00861CE7" w:rsidR="000D23CF" w:rsidP="00310BAB" w:rsidRDefault="000D23CF" w14:paraId="7414A63F" w14:textId="77777777"/>
        </w:tc>
        <w:tc>
          <w:tcPr>
            <w:tcW w:w="568" w:type="dxa"/>
            <w:shd w:val="clear" w:color="auto" w:fill="auto"/>
          </w:tcPr>
          <w:p w:rsidRPr="00861CE7" w:rsidR="000D23CF" w:rsidP="00310BAB" w:rsidRDefault="000D23CF" w14:paraId="573AA769" w14:textId="77777777">
            <w:r w:rsidRPr="00861CE7">
              <w:t>(a)</w:t>
            </w:r>
          </w:p>
        </w:tc>
        <w:tc>
          <w:tcPr>
            <w:tcW w:w="7088" w:type="dxa"/>
            <w:gridSpan w:val="2"/>
            <w:shd w:val="clear" w:color="auto" w:fill="auto"/>
          </w:tcPr>
          <w:p w:rsidRPr="00861CE7" w:rsidR="000D23CF" w:rsidP="00310BAB" w:rsidRDefault="000D23CF" w14:paraId="00354FF9" w14:textId="77777777">
            <w:pPr>
              <w:rPr>
                <w:lang w:val="en-US"/>
              </w:rPr>
            </w:pPr>
            <w:r w:rsidRPr="00861CE7">
              <w:rPr>
                <w:lang w:val="en-US"/>
              </w:rPr>
              <w:t xml:space="preserve">All salvage monies earned by any watercraft or marine vessel utilized in performance of the WORK shall be divided equally between the CONTRACTOR and the CLIENT, after deducting the Master and crew’s share, legal expenses, hire of watercraft or vessel during the time lost due to salvage operations, value of fuel oil consumed, repair to damage incurred, if any, and any other extraordinary loss or expense sustained as a result of </w:t>
            </w:r>
            <w:r w:rsidRPr="00861CE7">
              <w:rPr>
                <w:szCs w:val="18"/>
                <w:lang w:val="en-US"/>
              </w:rPr>
              <w:t>the</w:t>
            </w:r>
            <w:r w:rsidRPr="00861CE7">
              <w:rPr>
                <w:lang w:val="en-US"/>
              </w:rPr>
              <w:t xml:space="preserve"> salvage operations.  No salvage shall be undertaken without the CLIENT’s prior permission, except in the case where, it is alleged, life is in danger.  From the time of the watercraft or vessel leaves port or commences to deviate for the purposes of engaging in salvage operations, any compensation otherwise payable by the CLIENT until the vessel is again in every way ready to resume the WORK, at the position at which the off-hire period commenced.</w:t>
            </w:r>
          </w:p>
        </w:tc>
      </w:tr>
      <w:tr w:rsidRPr="00C96F00" w:rsidR="000D23CF" w:rsidTr="08CD3B05" w14:paraId="7ACCFC17" w14:textId="77777777">
        <w:tc>
          <w:tcPr>
            <w:tcW w:w="850" w:type="dxa"/>
          </w:tcPr>
          <w:p w:rsidRPr="00861CE7" w:rsidR="000D23CF" w:rsidP="00310BAB" w:rsidRDefault="000D23CF" w14:paraId="5FA558DE" w14:textId="77777777">
            <w:pPr>
              <w:rPr>
                <w:lang w:val="en-US"/>
              </w:rPr>
            </w:pPr>
          </w:p>
        </w:tc>
        <w:tc>
          <w:tcPr>
            <w:tcW w:w="568" w:type="dxa"/>
            <w:shd w:val="clear" w:color="auto" w:fill="auto"/>
          </w:tcPr>
          <w:p w:rsidRPr="00861CE7" w:rsidR="000D23CF" w:rsidP="00310BAB" w:rsidRDefault="000D23CF" w14:paraId="654F1771" w14:textId="77777777">
            <w:r w:rsidRPr="00861CE7">
              <w:t>(b)</w:t>
            </w:r>
          </w:p>
        </w:tc>
        <w:tc>
          <w:tcPr>
            <w:tcW w:w="7088" w:type="dxa"/>
            <w:gridSpan w:val="2"/>
            <w:shd w:val="clear" w:color="auto" w:fill="auto"/>
          </w:tcPr>
          <w:p w:rsidRPr="00861CE7" w:rsidR="000D23CF" w:rsidP="00310BAB" w:rsidRDefault="000D23CF" w14:paraId="26433174" w14:textId="77777777">
            <w:pPr>
              <w:rPr>
                <w:lang w:val="en-US"/>
              </w:rPr>
            </w:pPr>
            <w:r w:rsidRPr="00861CE7">
              <w:rPr>
                <w:lang w:val="en-US"/>
              </w:rPr>
              <w:t>No salvage claim may be made by the CONTRACTOR with respect to equipment owned by, leased, hired or borrowed by, or under the control of the CLIENT.</w:t>
            </w:r>
          </w:p>
        </w:tc>
      </w:tr>
      <w:tr w:rsidRPr="00C96F00" w:rsidR="000D23CF" w:rsidTr="08CD3B05" w14:paraId="5ED35D5E" w14:textId="77777777">
        <w:tc>
          <w:tcPr>
            <w:tcW w:w="850" w:type="dxa"/>
          </w:tcPr>
          <w:p w:rsidRPr="00861CE7" w:rsidR="000D23CF" w:rsidP="00310BAB" w:rsidRDefault="000D23CF" w14:paraId="24EFED1A" w14:textId="77777777">
            <w:pPr>
              <w:rPr>
                <w:lang w:val="en-US"/>
              </w:rPr>
            </w:pPr>
          </w:p>
        </w:tc>
        <w:tc>
          <w:tcPr>
            <w:tcW w:w="7656" w:type="dxa"/>
            <w:gridSpan w:val="3"/>
            <w:shd w:val="clear" w:color="auto" w:fill="auto"/>
          </w:tcPr>
          <w:p w:rsidRPr="00861CE7" w:rsidR="000D23CF" w:rsidP="00310BAB" w:rsidRDefault="000D23CF" w14:paraId="2367C3E8" w14:textId="77777777">
            <w:pPr>
              <w:rPr>
                <w:lang w:val="en-US"/>
              </w:rPr>
            </w:pPr>
          </w:p>
        </w:tc>
      </w:tr>
      <w:tr w:rsidRPr="00861CE7" w:rsidR="000D23CF" w:rsidTr="08CD3B05" w14:paraId="574345DF" w14:textId="77777777">
        <w:tc>
          <w:tcPr>
            <w:tcW w:w="8506" w:type="dxa"/>
            <w:gridSpan w:val="4"/>
          </w:tcPr>
          <w:p w:rsidRPr="00861CE7" w:rsidR="000D23CF" w:rsidP="00310BAB" w:rsidRDefault="000D23CF" w14:paraId="6DB1C0ED" w14:textId="20D6E63E">
            <w:pPr>
              <w:pStyle w:val="Kop1"/>
            </w:pPr>
            <w:bookmarkStart w:name="_Toc479107428" w:id="104"/>
            <w:r w:rsidRPr="00861CE7">
              <w:t>44 GROUND RISK</w:t>
            </w:r>
            <w:bookmarkEnd w:id="104"/>
          </w:p>
        </w:tc>
      </w:tr>
      <w:tr w:rsidRPr="00C96F00" w:rsidR="000D23CF" w:rsidTr="08CD3B05" w14:paraId="44934D5D" w14:textId="77777777">
        <w:tc>
          <w:tcPr>
            <w:tcW w:w="850" w:type="dxa"/>
          </w:tcPr>
          <w:p w:rsidRPr="00861CE7" w:rsidR="000D23CF" w:rsidP="00310BAB" w:rsidRDefault="000D23CF" w14:paraId="4ADC6CEE" w14:textId="77777777"/>
        </w:tc>
        <w:tc>
          <w:tcPr>
            <w:tcW w:w="7656" w:type="dxa"/>
            <w:gridSpan w:val="3"/>
            <w:shd w:val="clear" w:color="auto" w:fill="auto"/>
          </w:tcPr>
          <w:p w:rsidRPr="004522A8" w:rsidR="000D23CF" w:rsidP="00310BAB" w:rsidRDefault="000D23CF" w14:paraId="054BB60A" w14:textId="77777777">
            <w:pPr>
              <w:rPr>
                <w:lang w:val="en-US"/>
              </w:rPr>
            </w:pPr>
            <w:r w:rsidRPr="00861CE7">
              <w:rPr>
                <w:lang w:val="en-US"/>
              </w:rPr>
              <w:t>The CONTRACTOR shall take all ground risk in case a jack-up vessel is used for carrying out the soil investigations and such vessel is unable to jack up at the intended borehole or CPT position. In such an event where the jack-up vessel has to abandon a borehole or CPT location and re-position at an alternative position, such alternative location being agreed with the CLIENT OFFSHORE REPRESENTATIVE, then such re-positioning shall be deemed to be included in the CONTRACT PRICE.</w:t>
            </w:r>
            <w:r w:rsidRPr="004522A8">
              <w:rPr>
                <w:lang w:val="en-US"/>
              </w:rPr>
              <w:t xml:space="preserve">  </w:t>
            </w:r>
          </w:p>
        </w:tc>
      </w:tr>
      <w:tr w:rsidRPr="00C96F00" w:rsidR="000D23CF" w:rsidTr="08CD3B05" w14:paraId="49980702" w14:textId="77777777">
        <w:tc>
          <w:tcPr>
            <w:tcW w:w="850" w:type="dxa"/>
          </w:tcPr>
          <w:p w:rsidRPr="004522A8" w:rsidR="000D23CF" w:rsidP="00310BAB" w:rsidRDefault="000D23CF" w14:paraId="620BB74F" w14:textId="77777777">
            <w:pPr>
              <w:spacing w:before="0"/>
              <w:ind w:left="57"/>
              <w:rPr>
                <w:lang w:val="en-US"/>
              </w:rPr>
            </w:pPr>
          </w:p>
        </w:tc>
        <w:tc>
          <w:tcPr>
            <w:tcW w:w="7656" w:type="dxa"/>
            <w:gridSpan w:val="3"/>
            <w:shd w:val="clear" w:color="auto" w:fill="auto"/>
          </w:tcPr>
          <w:p w:rsidRPr="004522A8" w:rsidR="000D23CF" w:rsidP="00310BAB" w:rsidRDefault="000D23CF" w14:paraId="76843952" w14:textId="77777777">
            <w:pPr>
              <w:spacing w:before="0"/>
              <w:rPr>
                <w:lang w:val="en-US"/>
              </w:rPr>
            </w:pPr>
          </w:p>
        </w:tc>
      </w:tr>
    </w:tbl>
    <w:p w:rsidRPr="004522A8" w:rsidR="0085304C" w:rsidP="004522A8" w:rsidRDefault="0085304C" w14:paraId="6851BA41" w14:textId="77777777">
      <w:pPr>
        <w:ind w:left="-1276"/>
        <w:rPr>
          <w:lang w:val="en-US"/>
        </w:rPr>
      </w:pPr>
    </w:p>
    <w:sectPr w:rsidRPr="004522A8" w:rsidR="0085304C" w:rsidSect="001D7017">
      <w:footerReference w:type="even" r:id="rId14"/>
      <w:type w:val="oddPage"/>
      <w:pgSz w:w="11906" w:h="16838" w:orient="portrait" w:code="9"/>
      <w:pgMar w:top="2694" w:right="960" w:bottom="1080" w:left="3220" w:header="200" w:footer="5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C2572" w:rsidRDefault="002C2572" w14:paraId="0E3EF104" w14:textId="77777777">
      <w:r>
        <w:separator/>
      </w:r>
    </w:p>
    <w:p w:rsidR="002C2572" w:rsidRDefault="002C2572" w14:paraId="1FB0CF24" w14:textId="77777777"/>
    <w:p w:rsidR="002C2572" w:rsidRDefault="002C2572" w14:paraId="5D0763C1" w14:textId="77777777"/>
  </w:endnote>
  <w:endnote w:type="continuationSeparator" w:id="0">
    <w:p w:rsidR="002C2572" w:rsidRDefault="002C2572" w14:paraId="0B20500E" w14:textId="77777777">
      <w:r>
        <w:continuationSeparator/>
      </w:r>
    </w:p>
    <w:p w:rsidR="002C2572" w:rsidRDefault="002C2572" w14:paraId="71ABD6DD" w14:textId="77777777"/>
    <w:p w:rsidR="002C2572" w:rsidRDefault="002C2572" w14:paraId="685EDBD0" w14:textId="77777777"/>
  </w:endnote>
  <w:endnote w:type="continuationNotice" w:id="1">
    <w:p w:rsidR="002C2572" w:rsidRDefault="002C2572" w14:paraId="62E6FABE"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ee 3 of 9">
    <w:altName w:val="Courier New"/>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CA44C7" w:rsidTr="00B523B1" w14:paraId="39D05FB6" w14:textId="77777777">
      <w:trPr>
        <w:trHeight w:val="240" w:hRule="exact"/>
      </w:trPr>
      <w:tc>
        <w:tcPr>
          <w:tcW w:w="6260" w:type="dxa"/>
          <w:shd w:val="clear" w:color="auto" w:fill="auto"/>
        </w:tcPr>
        <w:p w:rsidRPr="00C12E90" w:rsidR="00CA44C7" w:rsidP="00701DD0" w:rsidRDefault="00CA44C7" w14:paraId="24E77791" w14:textId="77777777">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r>
            <w:fldChar w:fldCharType="begin"/>
          </w:r>
          <w:r>
            <w:instrText> NUMPAGES   \* MERGEFORMAT </w:instrText>
          </w:r>
          <w:r>
            <w:fldChar w:fldCharType="separate"/>
          </w:r>
          <w:r>
            <w:t>3</w:t>
          </w:r>
          <w:r>
            <w:fldChar w:fldCharType="end"/>
          </w:r>
        </w:p>
      </w:tc>
      <w:tc>
        <w:tcPr>
          <w:tcW w:w="1392" w:type="dxa"/>
        </w:tcPr>
        <w:p w:rsidRPr="006B1455" w:rsidR="00CA44C7" w:rsidP="00B523B1" w:rsidRDefault="00CA44C7" w14:paraId="5EE2B1EB" w14:textId="77777777">
          <w:pPr>
            <w:pStyle w:val="Huisstijl-Paginanummering"/>
            <w:jc w:val="right"/>
          </w:pPr>
        </w:p>
      </w:tc>
    </w:tr>
  </w:tbl>
  <w:p w:rsidRPr="00BC3B53" w:rsidR="00CA44C7" w:rsidP="00B523B1" w:rsidRDefault="00CA44C7" w14:paraId="09F48CB5" w14:textId="77777777">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771" w:type="dxa"/>
      <w:tblLayout w:type="fixed"/>
      <w:tblCellMar>
        <w:left w:w="0" w:type="dxa"/>
        <w:right w:w="0" w:type="dxa"/>
      </w:tblCellMar>
      <w:tblLook w:val="0000" w:firstRow="0" w:lastRow="0" w:firstColumn="0" w:lastColumn="0" w:noHBand="0" w:noVBand="0"/>
    </w:tblPr>
    <w:tblGrid>
      <w:gridCol w:w="6358"/>
      <w:gridCol w:w="1413"/>
    </w:tblGrid>
    <w:tr w:rsidR="00CA44C7" w:rsidTr="001D7017" w14:paraId="4F240F20" w14:textId="77777777">
      <w:trPr>
        <w:trHeight w:val="463" w:hRule="exact"/>
      </w:trPr>
      <w:tc>
        <w:tcPr>
          <w:tcW w:w="6358" w:type="dxa"/>
          <w:shd w:val="clear" w:color="auto" w:fill="auto"/>
        </w:tcPr>
        <w:p w:rsidRPr="00C12E90" w:rsidR="00CA44C7" w:rsidP="002E14E1" w:rsidRDefault="00CA44C7" w14:paraId="315186B6" w14:textId="77777777">
          <w:pPr>
            <w:rPr>
              <w:rStyle w:val="Huisstijl-Rubricering"/>
            </w:rPr>
          </w:pPr>
        </w:p>
      </w:tc>
      <w:tc>
        <w:tcPr>
          <w:tcW w:w="1413" w:type="dxa"/>
        </w:tcPr>
        <w:p w:rsidRPr="006B1455" w:rsidR="00CA44C7" w:rsidP="00CF1126" w:rsidRDefault="00CA44C7" w14:paraId="1FA9C62A" w14:textId="17CE454B">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39</w:t>
          </w:r>
          <w:r>
            <w:fldChar w:fldCharType="end"/>
          </w:r>
          <w:r w:rsidRPr="006B1455">
            <w:t xml:space="preserve"> </w:t>
          </w:r>
          <w:r>
            <w:t>of</w:t>
          </w:r>
          <w:r w:rsidRPr="006B1455">
            <w:t xml:space="preserve"> </w:t>
          </w:r>
          <w:r>
            <w:fldChar w:fldCharType="begin"/>
          </w:r>
          <w:r>
            <w:instrText> NUMPAGES   \* MERGEFORMAT </w:instrText>
          </w:r>
          <w:r>
            <w:fldChar w:fldCharType="separate"/>
          </w:r>
          <w:r>
            <w:t>40</w:t>
          </w:r>
          <w:r>
            <w:fldChar w:fldCharType="end"/>
          </w:r>
        </w:p>
      </w:tc>
    </w:tr>
  </w:tbl>
  <w:p w:rsidRPr="00BC3B53" w:rsidR="00CA44C7" w:rsidP="00B74DD5" w:rsidRDefault="00CA44C7" w14:paraId="35651E9C" w14:textId="77777777">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Pr="00BC3B53" w:rsidR="00CA44C7" w:rsidP="0039744C" w:rsidRDefault="00CA44C7" w14:paraId="5EA44B5B" w14:textId="77777777">
    <w:pPr>
      <w:spacing w:line="240" w:lineRule="auto"/>
      <w:rPr>
        <w:sz w:val="2"/>
        <w:szCs w:val="2"/>
      </w:rPr>
    </w:pPr>
    <w:r>
      <w:rPr>
        <w:noProof/>
        <w:sz w:val="2"/>
        <w:szCs w:val="2"/>
      </w:rPr>
      <mc:AlternateContent>
        <mc:Choice Requires="wps">
          <w:drawing>
            <wp:anchor distT="0" distB="0" distL="114300" distR="114300" simplePos="0" relativeHeight="251656704" behindDoc="0" locked="0" layoutInCell="1" allowOverlap="1" wp14:anchorId="6B8E89B2" wp14:editId="56456A13">
              <wp:simplePos x="0" y="0"/>
              <wp:positionH relativeFrom="page">
                <wp:posOffset>2044700</wp:posOffset>
              </wp:positionH>
              <wp:positionV relativeFrom="page">
                <wp:posOffset>10287000</wp:posOffset>
              </wp:positionV>
              <wp:extent cx="4914900" cy="288290"/>
              <wp:effectExtent l="0" t="0" r="3175"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CA44C7" w:rsidTr="002D2B07" w14:paraId="36D96A4B" w14:textId="77777777">
                            <w:trPr>
                              <w:trHeight w:val="454" w:hRule="exact"/>
                            </w:trPr>
                            <w:tc>
                              <w:tcPr>
                                <w:tcW w:w="2700" w:type="dxa"/>
                                <w:tcBorders>
                                  <w:top w:val="nil"/>
                                  <w:left w:val="nil"/>
                                  <w:bottom w:val="nil"/>
                                  <w:right w:val="nil"/>
                                </w:tcBorders>
                                <w:tcMar>
                                  <w:left w:w="0" w:type="dxa"/>
                                  <w:right w:w="0" w:type="dxa"/>
                                </w:tcMar>
                              </w:tcPr>
                              <w:p w:rsidRPr="00927636" w:rsidR="00CA44C7" w:rsidRDefault="00CA44C7" w14:paraId="2F045CBB" w14:textId="77777777">
                                <w:pPr>
                                  <w:rPr>
                                    <w:rFonts w:ascii="Free 3 of 9" w:hAnsi="Free 3 of 9"/>
                                    <w:sz w:val="56"/>
                                    <w:szCs w:val="56"/>
                                  </w:rPr>
                                </w:pPr>
                                <w:bookmarkStart w:name="Barcode" w:colFirst="0" w:colLast="0" w:id="19"/>
                                <w:bookmarkStart w:name="Barcodetekst" w:colFirst="2" w:colLast="2" w:id="20"/>
                              </w:p>
                            </w:tc>
                            <w:tc>
                              <w:tcPr>
                                <w:tcW w:w="360" w:type="dxa"/>
                                <w:tcBorders>
                                  <w:top w:val="nil"/>
                                  <w:left w:val="nil"/>
                                  <w:bottom w:val="nil"/>
                                  <w:right w:val="nil"/>
                                </w:tcBorders>
                              </w:tcPr>
                              <w:p w:rsidR="00CA44C7" w:rsidRDefault="00CA44C7" w14:paraId="55663272" w14:textId="77777777"/>
                            </w:tc>
                            <w:tc>
                              <w:tcPr>
                                <w:tcW w:w="1620" w:type="dxa"/>
                                <w:tcBorders>
                                  <w:top w:val="nil"/>
                                  <w:left w:val="nil"/>
                                  <w:bottom w:val="nil"/>
                                  <w:right w:val="nil"/>
                                </w:tcBorders>
                              </w:tcPr>
                              <w:p w:rsidR="00CA44C7" w:rsidRDefault="00CA44C7" w14:paraId="4CAA2850" w14:textId="77777777"/>
                            </w:tc>
                          </w:tr>
                          <w:bookmarkEnd w:id="19"/>
                          <w:bookmarkEnd w:id="20"/>
                        </w:tbl>
                        <w:p w:rsidR="00CA44C7" w:rsidP="002D2B07" w:rsidRDefault="00CA44C7" w14:paraId="4DCF81EF" w14:textId="7777777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339BAF1">
            <v:shapetype id="_x0000_t202" coordsize="21600,21600" o:spt="202" path="m,l,21600r21600,l21600,xe" w14:anchorId="6B8E89B2">
              <v:stroke joinstyle="miter"/>
              <v:path gradientshapeok="t" o:connecttype="rect"/>
            </v:shapetype>
            <v:shape id="Text Box 36"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v:textbox inset="2.5mm,0,0,0">
                <w:txbxContent>
                  <w:tbl>
                    <w:tblPr>
                      <w:tblStyle w:val="Tabelraster"/>
                      <w:tblW w:w="4680" w:type="dxa"/>
                      <w:tblLook w:val="01E0" w:firstRow="1" w:lastRow="1" w:firstColumn="1" w:lastColumn="1" w:noHBand="0" w:noVBand="0"/>
                    </w:tblPr>
                    <w:tblGrid>
                      <w:gridCol w:w="2700"/>
                      <w:gridCol w:w="360"/>
                      <w:gridCol w:w="1620"/>
                    </w:tblGrid>
                    <w:tr w:rsidR="00CA44C7" w:rsidTr="002D2B07" w14:paraId="672A6659" w14:textId="77777777">
                      <w:trPr>
                        <w:trHeight w:val="454" w:hRule="exact"/>
                      </w:trPr>
                      <w:tc>
                        <w:tcPr>
                          <w:tcW w:w="2700" w:type="dxa"/>
                          <w:tcBorders>
                            <w:top w:val="nil"/>
                            <w:left w:val="nil"/>
                            <w:bottom w:val="nil"/>
                            <w:right w:val="nil"/>
                          </w:tcBorders>
                          <w:tcMar>
                            <w:left w:w="0" w:type="dxa"/>
                            <w:right w:w="0" w:type="dxa"/>
                          </w:tcMar>
                        </w:tcPr>
                        <w:p w:rsidRPr="00927636" w:rsidR="00CA44C7" w:rsidRDefault="00CA44C7" w14:paraId="0A37501D" w14:textId="77777777">
                          <w:pPr>
                            <w:rPr>
                              <w:rFonts w:ascii="Free 3 of 9" w:hAnsi="Free 3 of 9"/>
                              <w:sz w:val="56"/>
                              <w:szCs w:val="56"/>
                            </w:rPr>
                          </w:pPr>
                        </w:p>
                      </w:tc>
                      <w:tc>
                        <w:tcPr>
                          <w:tcW w:w="360" w:type="dxa"/>
                          <w:tcBorders>
                            <w:top w:val="nil"/>
                            <w:left w:val="nil"/>
                            <w:bottom w:val="nil"/>
                            <w:right w:val="nil"/>
                          </w:tcBorders>
                        </w:tcPr>
                        <w:p w:rsidR="00CA44C7" w:rsidRDefault="00CA44C7" w14:paraId="5DAB6C7B" w14:textId="77777777"/>
                      </w:tc>
                      <w:tc>
                        <w:tcPr>
                          <w:tcW w:w="1620" w:type="dxa"/>
                          <w:tcBorders>
                            <w:top w:val="nil"/>
                            <w:left w:val="nil"/>
                            <w:bottom w:val="nil"/>
                            <w:right w:val="nil"/>
                          </w:tcBorders>
                        </w:tcPr>
                        <w:p w:rsidR="00CA44C7" w:rsidRDefault="00CA44C7" w14:paraId="02EB378F" w14:textId="77777777"/>
                      </w:tc>
                    </w:tr>
                  </w:tbl>
                  <w:p w:rsidR="00CA44C7" w:rsidP="002D2B07" w:rsidRDefault="00CA44C7" w14:paraId="6A05A809" w14:textId="7777777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CA44C7" w:rsidTr="00B523B1" w14:paraId="1B64778E" w14:textId="77777777">
      <w:trPr>
        <w:trHeight w:val="240" w:hRule="exact"/>
      </w:trPr>
      <w:tc>
        <w:tcPr>
          <w:tcW w:w="6260" w:type="dxa"/>
          <w:shd w:val="clear" w:color="auto" w:fill="auto"/>
        </w:tcPr>
        <w:p w:rsidRPr="00C12E90" w:rsidR="00CA44C7" w:rsidP="004B7A11" w:rsidRDefault="00CA44C7" w14:paraId="74433951" w14:textId="77777777">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fldChar w:fldCharType="begin"/>
          </w:r>
          <w:r>
            <w:instrText> NUMPAGES   \* MERGEFORMAT </w:instrText>
          </w:r>
          <w:r>
            <w:fldChar w:fldCharType="separate"/>
          </w:r>
          <w:r>
            <w:t>3</w:t>
          </w:r>
          <w:r>
            <w:fldChar w:fldCharType="end"/>
          </w:r>
        </w:p>
      </w:tc>
      <w:tc>
        <w:tcPr>
          <w:tcW w:w="1392" w:type="dxa"/>
        </w:tcPr>
        <w:p w:rsidRPr="006B1455" w:rsidR="00CA44C7" w:rsidP="00B523B1" w:rsidRDefault="00CA44C7" w14:paraId="51FABE54" w14:textId="77777777">
          <w:pPr>
            <w:pStyle w:val="Huisstijl-Paginanummering"/>
            <w:jc w:val="right"/>
          </w:pPr>
        </w:p>
      </w:tc>
    </w:tr>
  </w:tbl>
  <w:p w:rsidRPr="00BC3B53" w:rsidR="00CA44C7" w:rsidP="00B523B1" w:rsidRDefault="00CA44C7" w14:paraId="784B50A8" w14:textId="77777777">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B35331" w:rsidR="002C2572" w:rsidP="00B35331" w:rsidRDefault="002C2572" w14:paraId="4ACB963C" w14:textId="77777777">
      <w:pPr>
        <w:pStyle w:val="Voettekst"/>
      </w:pPr>
    </w:p>
  </w:footnote>
  <w:footnote w:type="continuationSeparator" w:id="0">
    <w:p w:rsidR="002C2572" w:rsidRDefault="002C2572" w14:paraId="2102867C" w14:textId="77777777">
      <w:r>
        <w:continuationSeparator/>
      </w:r>
    </w:p>
    <w:p w:rsidR="002C2572" w:rsidRDefault="002C2572" w14:paraId="78EE0881" w14:textId="77777777"/>
    <w:p w:rsidR="002C2572" w:rsidRDefault="002C2572" w14:paraId="5EC92550" w14:textId="77777777"/>
  </w:footnote>
  <w:footnote w:type="continuationNotice" w:id="1">
    <w:p w:rsidR="002C2572" w:rsidRDefault="002C2572" w14:paraId="2B6EACA0" w14:textId="777777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4C7" w:rsidRDefault="00CA44C7" w14:paraId="0E0399AC" w14:textId="77777777">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Pr="00275984" w:rsidR="00CA44C7" w:rsidTr="00B523B1" w14:paraId="7C6B763C" w14:textId="77777777">
      <w:trPr>
        <w:trHeight w:val="400"/>
      </w:trPr>
      <w:tc>
        <w:tcPr>
          <w:tcW w:w="7520" w:type="dxa"/>
          <w:shd w:val="clear" w:color="auto" w:fill="auto"/>
        </w:tcPr>
        <w:p w:rsidRPr="002E14E1" w:rsidR="00CA44C7" w:rsidP="00B523B1" w:rsidRDefault="00CA44C7" w14:paraId="3B2B04FF" w14:textId="77777777">
          <w:pPr>
            <w:adjustRightInd w:val="0"/>
            <w:spacing w:line="180" w:lineRule="exact"/>
            <w:rPr>
              <w:sz w:val="13"/>
            </w:rPr>
          </w:pPr>
          <w:bookmarkStart w:name="bmKoptekstRapport2" w:colFirst="0" w:colLast="1" w:id="8"/>
        </w:p>
      </w:tc>
    </w:tr>
    <w:bookmarkEnd w:id="8"/>
  </w:tbl>
  <w:p w:rsidR="00CA44C7" w:rsidP="00B523B1" w:rsidRDefault="00CA44C7" w14:paraId="41A3E690"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44C7" w:rsidP="000D7BB7" w:rsidRDefault="00CA44C7" w14:paraId="39B09B75" w14:textId="7777777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Pr="00275984" w:rsidR="00CA44C7" w:rsidTr="002E14E1" w14:paraId="4B3589BA" w14:textId="77777777">
      <w:trPr>
        <w:trHeight w:val="400"/>
      </w:trPr>
      <w:tc>
        <w:tcPr>
          <w:tcW w:w="7520" w:type="dxa"/>
          <w:shd w:val="clear" w:color="auto" w:fill="auto"/>
        </w:tcPr>
        <w:p w:rsidRPr="002E14E1" w:rsidR="00CA44C7" w:rsidP="007047D9" w:rsidRDefault="00CA44C7" w14:paraId="4748B431" w14:textId="77777777">
          <w:pPr>
            <w:tabs>
              <w:tab w:val="left" w:pos="840"/>
            </w:tabs>
            <w:adjustRightInd w:val="0"/>
            <w:spacing w:line="180" w:lineRule="exact"/>
            <w:rPr>
              <w:sz w:val="13"/>
            </w:rPr>
          </w:pPr>
          <w:bookmarkStart w:name="bmKoptekstRapport" w:colFirst="0" w:colLast="1" w:id="9"/>
          <w:r>
            <w:rPr>
              <w:sz w:val="13"/>
            </w:rPr>
            <w:tab/>
          </w:r>
        </w:p>
      </w:tc>
    </w:tr>
    <w:bookmarkEnd w:id="9"/>
  </w:tbl>
  <w:p w:rsidR="00CA44C7" w:rsidP="000D7BB7" w:rsidRDefault="00CA44C7" w14:paraId="5FF17AD0"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CA44C7" w:rsidP="006E263E" w:rsidRDefault="00CA44C7" w14:paraId="4B9B8857" w14:textId="77777777">
    <w:r>
      <w:rPr>
        <w:noProof/>
      </w:rPr>
      <mc:AlternateContent>
        <mc:Choice Requires="wps">
          <w:drawing>
            <wp:anchor distT="0" distB="0" distL="114300" distR="114300" simplePos="0" relativeHeight="251656192" behindDoc="0" locked="0" layoutInCell="1" allowOverlap="1" wp14:anchorId="53E7E1D7" wp14:editId="01CFD385">
              <wp:simplePos x="0" y="0"/>
              <wp:positionH relativeFrom="page">
                <wp:posOffset>4050665</wp:posOffset>
              </wp:positionH>
              <wp:positionV relativeFrom="page">
                <wp:posOffset>-25400</wp:posOffset>
              </wp:positionV>
              <wp:extent cx="3568700" cy="1590675"/>
              <wp:effectExtent l="2540" t="3175" r="635"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Pr="009C6F44" w:rsidR="00CA44C7" w:rsidTr="00B70711" w14:paraId="5575B56B" w14:textId="77777777">
                            <w:trPr>
                              <w:trHeight w:val="1787"/>
                            </w:trPr>
                            <w:tc>
                              <w:tcPr>
                                <w:tcW w:w="4788" w:type="dxa"/>
                                <w:tcBorders>
                                  <w:top w:val="nil"/>
                                  <w:left w:val="nil"/>
                                  <w:bottom w:val="nil"/>
                                  <w:right w:val="nil"/>
                                </w:tcBorders>
                              </w:tcPr>
                              <w:p w:rsidRPr="009C6F44" w:rsidR="00CA44C7" w:rsidRDefault="00CA44C7" w14:paraId="400330D8" w14:textId="77777777">
                                <w:bookmarkStart w:name="bmLintregel1" w:colFirst="0" w:colLast="1" w:id="10"/>
                              </w:p>
                            </w:tc>
                          </w:tr>
                          <w:bookmarkEnd w:id="10"/>
                        </w:tbl>
                        <w:p w:rsidRPr="009C6F44" w:rsidR="00CA44C7" w:rsidP="00223ACE" w:rsidRDefault="00CA44C7" w14:paraId="1FBDB9BE"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1FD8094">
            <v:shapetype id="_x0000_t202" coordsize="21600,21600" o:spt="202" path="m,l,21600r21600,l21600,xe" w14:anchorId="53E7E1D7">
              <v:stroke joinstyle="miter"/>
              <v:path gradientshapeok="t" o:connecttype="rect"/>
            </v:shapetype>
            <v:shape id="Text Box 38" style="position:absolute;margin-left:318.95pt;margin-top:-2pt;width:281pt;height:125.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v:textbox inset="0,0,0,0">
                <w:txbxContent>
                  <w:tbl>
                    <w:tblPr>
                      <w:tblStyle w:val="Tabelraster"/>
                      <w:tblW w:w="0" w:type="auto"/>
                      <w:tblLook w:val="01E0" w:firstRow="1" w:lastRow="1" w:firstColumn="1" w:lastColumn="1" w:noHBand="0" w:noVBand="0"/>
                    </w:tblPr>
                    <w:tblGrid>
                      <w:gridCol w:w="4788"/>
                    </w:tblGrid>
                    <w:tr w:rsidRPr="009C6F44" w:rsidR="00CA44C7" w:rsidTr="00B70711" w14:paraId="5A39BBE3" w14:textId="77777777">
                      <w:trPr>
                        <w:trHeight w:val="1787"/>
                      </w:trPr>
                      <w:tc>
                        <w:tcPr>
                          <w:tcW w:w="4788" w:type="dxa"/>
                          <w:tcBorders>
                            <w:top w:val="nil"/>
                            <w:left w:val="nil"/>
                            <w:bottom w:val="nil"/>
                            <w:right w:val="nil"/>
                          </w:tcBorders>
                        </w:tcPr>
                        <w:p w:rsidRPr="009C6F44" w:rsidR="00CA44C7" w:rsidRDefault="00CA44C7" w14:paraId="41C8F396" w14:textId="77777777"/>
                      </w:tc>
                    </w:tr>
                  </w:tbl>
                  <w:p w:rsidRPr="009C6F44" w:rsidR="00CA44C7" w:rsidP="00223ACE" w:rsidRDefault="00CA44C7" w14:paraId="72A3D3EC" w14:textId="77777777"/>
                </w:txbxContent>
              </v:textbox>
              <w10:wrap anchorx="page" anchory="page"/>
            </v:shape>
          </w:pict>
        </mc:Fallback>
      </mc:AlternateContent>
    </w:r>
    <w:r>
      <w:rPr>
        <w:noProof/>
      </w:rPr>
      <mc:AlternateContent>
        <mc:Choice Requires="wps">
          <w:drawing>
            <wp:anchor distT="0" distB="0" distL="114300" distR="114300" simplePos="0" relativeHeight="251686912" behindDoc="0" locked="0" layoutInCell="1" allowOverlap="1" wp14:anchorId="1CF243B3" wp14:editId="151BEE38">
              <wp:simplePos x="0" y="0"/>
              <wp:positionH relativeFrom="page">
                <wp:posOffset>3507105</wp:posOffset>
              </wp:positionH>
              <wp:positionV relativeFrom="page">
                <wp:posOffset>-43180</wp:posOffset>
              </wp:positionV>
              <wp:extent cx="4024630" cy="1746250"/>
              <wp:effectExtent l="1905" t="4445" r="2540" b="1905"/>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CA44C7" w:rsidTr="00B70711" w14:paraId="557C86C4" w14:textId="77777777">
                            <w:trPr>
                              <w:trHeight w:val="2140"/>
                            </w:trPr>
                            <w:tc>
                              <w:tcPr>
                                <w:tcW w:w="737" w:type="dxa"/>
                                <w:shd w:val="clear" w:color="auto" w:fill="auto"/>
                              </w:tcPr>
                              <w:p w:rsidRPr="00DC7923" w:rsidR="00CA44C7" w:rsidP="00B70711" w:rsidRDefault="00CA44C7" w14:paraId="1B3F10A1" w14:textId="77777777">
                                <w:pPr>
                                  <w:spacing w:line="240" w:lineRule="auto"/>
                                </w:pPr>
                                <w:bookmarkStart w:name="bmRijkslogo" w:colFirst="0" w:colLast="0" w:id="12"/>
                                <w:r>
                                  <w:rPr>
                                    <w:noProof/>
                                  </w:rPr>
                                  <w:drawing>
                                    <wp:inline distT="0" distB="0" distL="0" distR="0" wp14:anchorId="44D99A60" wp14:editId="6B042EA3">
                                      <wp:extent cx="466725" cy="1333500"/>
                                      <wp:effectExtent l="19050" t="0" r="9525" b="0"/>
                                      <wp:docPr id="9" name="Afbeelding 9"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rsidRPr="00DC7923" w:rsidR="00CA44C7" w:rsidP="00B70711" w:rsidRDefault="00CA44C7" w14:paraId="5D6DB9C4" w14:textId="77777777">
                                <w:pPr>
                                  <w:spacing w:line="240" w:lineRule="auto"/>
                                  <w:rPr>
                                    <w:rFonts w:ascii="Times New Roman" w:hAnsi="Times New Roman"/>
                                    <w:sz w:val="24"/>
                                  </w:rPr>
                                </w:pPr>
                              </w:p>
                            </w:tc>
                          </w:tr>
                          <w:bookmarkEnd w:id="12"/>
                        </w:tbl>
                        <w:p w:rsidRPr="007A2566" w:rsidR="00CA44C7" w:rsidP="00223ACE" w:rsidRDefault="00CA44C7" w14:paraId="254B02FE"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19AD2FA">
            <v:shape id="Text Box 37" style="position:absolute;margin-left:276.15pt;margin-top:-3.4pt;width:316.9pt;height:137.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w14:anchorId="1CF243B3">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CA44C7" w:rsidTr="00B70711" w14:paraId="0D0B940D" w14:textId="77777777">
                      <w:trPr>
                        <w:trHeight w:val="2140"/>
                      </w:trPr>
                      <w:tc>
                        <w:tcPr>
                          <w:tcW w:w="737" w:type="dxa"/>
                          <w:shd w:val="clear" w:color="auto" w:fill="auto"/>
                        </w:tcPr>
                        <w:p w:rsidRPr="00DC7923" w:rsidR="00CA44C7" w:rsidP="00B70711" w:rsidRDefault="00CA44C7" w14:paraId="0E27B00A" w14:textId="77777777">
                          <w:pPr>
                            <w:spacing w:line="240" w:lineRule="auto"/>
                          </w:pPr>
                          <w:r>
                            <w:rPr>
                              <w:noProof/>
                            </w:rPr>
                            <w:drawing>
                              <wp:inline distT="0" distB="0" distL="0" distR="0" wp14:anchorId="1C76179F" wp14:editId="6B042EA3">
                                <wp:extent cx="466725" cy="1333500"/>
                                <wp:effectExtent l="19050" t="0" r="9525" b="0"/>
                                <wp:docPr id="788524675" name="Afbeelding 9"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rsidRPr="00DC7923" w:rsidR="00CA44C7" w:rsidP="00B70711" w:rsidRDefault="00CA44C7" w14:paraId="60061E4C" w14:textId="77777777">
                          <w:pPr>
                            <w:spacing w:line="240" w:lineRule="auto"/>
                            <w:rPr>
                              <w:rFonts w:ascii="Times New Roman" w:hAnsi="Times New Roman"/>
                              <w:sz w:val="24"/>
                            </w:rPr>
                          </w:pPr>
                        </w:p>
                      </w:tc>
                    </w:tr>
                  </w:tbl>
                  <w:p w:rsidRPr="007A2566" w:rsidR="00CA44C7" w:rsidP="00223ACE" w:rsidRDefault="00CA44C7" w14:paraId="44EAFD9C" w14:textId="77777777"/>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CA44C7" w:rsidTr="000A01F6" w14:paraId="769A3C1C" w14:textId="77777777">
      <w:trPr>
        <w:cantSplit/>
        <w:trHeight w:val="3340" w:hRule="exact"/>
      </w:trPr>
      <w:tc>
        <w:tcPr>
          <w:tcW w:w="5640" w:type="dxa"/>
          <w:shd w:val="clear" w:color="auto" w:fill="auto"/>
        </w:tcPr>
        <w:p w:rsidRPr="00BC3B53" w:rsidR="00CA44C7" w:rsidP="00094B45" w:rsidRDefault="00CA44C7" w14:paraId="28CA5E8E" w14:textId="77777777">
          <w:pPr>
            <w:ind w:left="240" w:hanging="240"/>
          </w:pPr>
        </w:p>
      </w:tc>
    </w:tr>
    <w:tr w:rsidRPr="00294859" w:rsidR="00CA44C7" w:rsidTr="00DE6C91" w14:paraId="3B7CA50B" w14:textId="77777777">
      <w:trPr>
        <w:cantSplit/>
        <w:trHeight w:val="227" w:hRule="exact"/>
      </w:trPr>
      <w:tc>
        <w:tcPr>
          <w:tcW w:w="5640" w:type="dxa"/>
          <w:shd w:val="clear" w:color="auto" w:fill="auto"/>
        </w:tcPr>
        <w:p w:rsidRPr="00294859" w:rsidR="00CA44C7" w:rsidP="00094B45" w:rsidRDefault="00CA44C7" w14:paraId="1600E5CD" w14:textId="77777777">
          <w:pPr>
            <w:autoSpaceDE w:val="0"/>
            <w:autoSpaceDN w:val="0"/>
            <w:adjustRightInd w:val="0"/>
            <w:rPr>
              <w:rStyle w:val="Huisstijl-Koptekst"/>
              <w:b/>
            </w:rPr>
          </w:pPr>
          <w:bookmarkStart w:name="bmRubricering" w:id="14"/>
        </w:p>
      </w:tc>
    </w:tr>
    <w:bookmarkEnd w:id="14"/>
  </w:tbl>
  <w:p w:rsidR="00CA44C7" w:rsidRDefault="00CA44C7" w14:paraId="37D459FC" w14:textId="77777777"/>
  <w:tbl>
    <w:tblPr>
      <w:tblW w:w="5640" w:type="dxa"/>
      <w:tblLayout w:type="fixed"/>
      <w:tblCellMar>
        <w:left w:w="0" w:type="dxa"/>
        <w:right w:w="0" w:type="dxa"/>
      </w:tblCellMar>
      <w:tblLook w:val="0000" w:firstRow="0" w:lastRow="0" w:firstColumn="0" w:lastColumn="0" w:noHBand="0" w:noVBand="0"/>
    </w:tblPr>
    <w:tblGrid>
      <w:gridCol w:w="5640"/>
    </w:tblGrid>
    <w:tr w:rsidRPr="00B60860" w:rsidR="00CA44C7" w:rsidTr="00224B2E" w14:paraId="7EB4FA3E" w14:textId="77777777">
      <w:trPr>
        <w:cantSplit/>
        <w:trHeight w:val="1332" w:hRule="exact"/>
      </w:trPr>
      <w:tc>
        <w:tcPr>
          <w:tcW w:w="5640" w:type="dxa"/>
          <w:shd w:val="clear" w:color="auto" w:fill="auto"/>
        </w:tcPr>
        <w:p w:rsidRPr="00B60860" w:rsidR="00CA44C7" w:rsidP="00B849B3" w:rsidRDefault="00CA44C7" w14:paraId="688CDADB" w14:textId="77777777">
          <w:pPr>
            <w:pStyle w:val="Titel"/>
          </w:pPr>
          <w:bookmarkStart w:name="bmTitel" w:id="15"/>
        </w:p>
      </w:tc>
    </w:tr>
    <w:bookmarkEnd w:id="15"/>
    <w:tr w:rsidRPr="00B60860" w:rsidR="00CA44C7" w:rsidTr="00224B2E" w14:paraId="5E49EFF0" w14:textId="77777777">
      <w:trPr>
        <w:cantSplit/>
        <w:trHeight w:val="346" w:hRule="exact"/>
      </w:trPr>
      <w:tc>
        <w:tcPr>
          <w:tcW w:w="5640" w:type="dxa"/>
          <w:shd w:val="clear" w:color="auto" w:fill="auto"/>
        </w:tcPr>
        <w:p w:rsidRPr="00B60860" w:rsidR="00CA44C7" w:rsidP="00B849B3" w:rsidRDefault="00CA44C7" w14:paraId="7FF111EF" w14:textId="77777777"/>
      </w:tc>
    </w:tr>
    <w:tr w:rsidRPr="00B60860" w:rsidR="00CA44C7" w:rsidTr="00B849B3" w14:paraId="2CFE47CC" w14:textId="77777777">
      <w:trPr>
        <w:cantSplit/>
        <w:trHeight w:val="480" w:hRule="exact"/>
      </w:trPr>
      <w:tc>
        <w:tcPr>
          <w:tcW w:w="5640" w:type="dxa"/>
          <w:shd w:val="clear" w:color="auto" w:fill="auto"/>
        </w:tcPr>
        <w:p w:rsidRPr="00B60860" w:rsidR="00CA44C7" w:rsidP="00B849B3" w:rsidRDefault="00CA44C7" w14:paraId="5586BC9A" w14:textId="77777777">
          <w:bookmarkStart w:name="bmVersie" w:id="16"/>
        </w:p>
      </w:tc>
    </w:tr>
    <w:bookmarkEnd w:id="16"/>
  </w:tbl>
  <w:p w:rsidR="00CA44C7" w:rsidRDefault="00CA44C7" w14:paraId="32152D82" w14:textId="77777777"/>
  <w:p w:rsidR="00CA44C7" w:rsidRDefault="00CA44C7" w14:paraId="717FAA3E" w14:textId="77777777"/>
  <w:tbl>
    <w:tblPr>
      <w:tblW w:w="5640" w:type="dxa"/>
      <w:tblLayout w:type="fixed"/>
      <w:tblCellMar>
        <w:left w:w="0" w:type="dxa"/>
        <w:right w:w="0" w:type="dxa"/>
      </w:tblCellMar>
      <w:tblLook w:val="0000" w:firstRow="0" w:lastRow="0" w:firstColumn="0" w:lastColumn="0" w:noHBand="0" w:noVBand="0"/>
    </w:tblPr>
    <w:tblGrid>
      <w:gridCol w:w="1152"/>
      <w:gridCol w:w="4488"/>
    </w:tblGrid>
    <w:tr w:rsidR="00CA44C7" w:rsidTr="00094B45" w14:paraId="697ACF76" w14:textId="77777777">
      <w:trPr>
        <w:cantSplit/>
        <w:trHeight w:val="240"/>
      </w:trPr>
      <w:tc>
        <w:tcPr>
          <w:tcW w:w="1152" w:type="dxa"/>
          <w:shd w:val="clear" w:color="auto" w:fill="auto"/>
        </w:tcPr>
        <w:p w:rsidR="00CA44C7" w:rsidP="008131FC" w:rsidRDefault="00CA44C7" w14:paraId="49B2FA71" w14:textId="799F9A2D">
          <w:bookmarkStart w:name="bmDatumRapport" w:colFirst="1" w:colLast="2" w:id="17"/>
          <w:r>
            <w:t>Date</w:t>
          </w:r>
        </w:p>
      </w:tc>
      <w:tc>
        <w:tcPr>
          <w:tcW w:w="4488" w:type="dxa"/>
          <w:shd w:val="clear" w:color="auto" w:fill="auto"/>
        </w:tcPr>
        <w:p w:rsidRPr="003E7FAE" w:rsidR="00CA44C7" w:rsidP="00861CE7" w:rsidRDefault="00C96F00" w14:paraId="723EACDF" w14:textId="0FDD27B9">
          <w:pPr>
            <w:autoSpaceDE w:val="0"/>
            <w:autoSpaceDN w:val="0"/>
            <w:adjustRightInd w:val="0"/>
            <w:rPr>
              <w:lang w:val="en-GB"/>
            </w:rPr>
          </w:pPr>
          <w:r>
            <w:rPr>
              <w:rFonts w:cs="Verdana"/>
              <w:szCs w:val="18"/>
              <w:lang w:val="en-GB"/>
            </w:rPr>
            <w:t>24</w:t>
          </w:r>
          <w:r w:rsidR="007549DE">
            <w:rPr>
              <w:rFonts w:cs="Verdana"/>
              <w:szCs w:val="18"/>
              <w:lang w:val="en-GB"/>
            </w:rPr>
            <w:t xml:space="preserve"> </w:t>
          </w:r>
          <w:r w:rsidR="002665F4">
            <w:rPr>
              <w:rFonts w:cs="Verdana"/>
              <w:szCs w:val="18"/>
              <w:lang w:val="en-GB"/>
            </w:rPr>
            <w:t>March</w:t>
          </w:r>
          <w:r w:rsidR="007549DE">
            <w:rPr>
              <w:rFonts w:cs="Verdana"/>
              <w:szCs w:val="18"/>
              <w:lang w:val="en-GB"/>
            </w:rPr>
            <w:t xml:space="preserve"> 202</w:t>
          </w:r>
          <w:r w:rsidR="002665F4">
            <w:rPr>
              <w:rFonts w:cs="Verdana"/>
              <w:szCs w:val="18"/>
              <w:lang w:val="en-GB"/>
            </w:rPr>
            <w:t>3</w:t>
          </w:r>
        </w:p>
      </w:tc>
    </w:tr>
    <w:tr w:rsidR="00CA44C7" w:rsidTr="00094B45" w14:paraId="57993B2D" w14:textId="77777777">
      <w:trPr>
        <w:cantSplit/>
        <w:trHeight w:val="240"/>
      </w:trPr>
      <w:tc>
        <w:tcPr>
          <w:tcW w:w="1152" w:type="dxa"/>
          <w:shd w:val="clear" w:color="auto" w:fill="auto"/>
        </w:tcPr>
        <w:p w:rsidR="00CA44C7" w:rsidP="00891692" w:rsidRDefault="00CA44C7" w14:paraId="2775C3CD" w14:textId="77777777">
          <w:bookmarkStart w:name="bmStatus" w:colFirst="1" w:colLast="2" w:id="18"/>
          <w:bookmarkEnd w:id="17"/>
          <w:r>
            <w:t>Status</w:t>
          </w:r>
        </w:p>
      </w:tc>
      <w:tc>
        <w:tcPr>
          <w:tcW w:w="4488" w:type="dxa"/>
          <w:shd w:val="clear" w:color="auto" w:fill="auto"/>
        </w:tcPr>
        <w:p w:rsidRPr="003E7FAE" w:rsidR="00CA44C7" w:rsidP="00891692" w:rsidRDefault="00CA44C7" w14:paraId="6BE55275" w14:textId="77777777">
          <w:pPr>
            <w:autoSpaceDE w:val="0"/>
            <w:autoSpaceDN w:val="0"/>
            <w:adjustRightInd w:val="0"/>
            <w:rPr>
              <w:lang w:val="en-GB"/>
            </w:rPr>
          </w:pPr>
          <w:r w:rsidRPr="003E7FAE">
            <w:rPr>
              <w:lang w:val="en-GB"/>
            </w:rPr>
            <w:t>Final</w:t>
          </w:r>
        </w:p>
      </w:tc>
    </w:tr>
    <w:bookmarkEnd w:id="18"/>
  </w:tbl>
  <w:p w:rsidR="00CA44C7" w:rsidP="0006027D" w:rsidRDefault="00CA44C7" w14:paraId="2C80241C"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BE6E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CE80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8763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34285C2C"/>
    <w:lvl w:ilvl="0">
      <w:start w:val="1"/>
      <w:numFmt w:val="bullet"/>
      <w:lvlText w:val=""/>
      <w:lvlJc w:val="left"/>
      <w:pPr>
        <w:tabs>
          <w:tab w:val="num" w:pos="1492"/>
        </w:tabs>
        <w:ind w:left="1492" w:hanging="360"/>
      </w:pPr>
      <w:rPr>
        <w:rFonts w:hint="default" w:ascii="Symbol" w:hAnsi="Symbol"/>
      </w:rPr>
    </w:lvl>
  </w:abstractNum>
  <w:abstractNum w:abstractNumId="4" w15:restartNumberingAfterBreak="0">
    <w:nsid w:val="FFFFFF81"/>
    <w:multiLevelType w:val="singleLevel"/>
    <w:tmpl w:val="8D9C2350"/>
    <w:lvl w:ilvl="0">
      <w:start w:val="1"/>
      <w:numFmt w:val="bullet"/>
      <w:lvlText w:val=""/>
      <w:lvlJc w:val="left"/>
      <w:pPr>
        <w:tabs>
          <w:tab w:val="num" w:pos="1209"/>
        </w:tabs>
        <w:ind w:left="1209" w:hanging="360"/>
      </w:pPr>
      <w:rPr>
        <w:rFonts w:hint="default" w:ascii="Symbol" w:hAnsi="Symbol"/>
      </w:rPr>
    </w:lvl>
  </w:abstractNum>
  <w:abstractNum w:abstractNumId="5" w15:restartNumberingAfterBreak="0">
    <w:nsid w:val="FFFFFF82"/>
    <w:multiLevelType w:val="singleLevel"/>
    <w:tmpl w:val="4D94AECE"/>
    <w:lvl w:ilvl="0">
      <w:start w:val="1"/>
      <w:numFmt w:val="bullet"/>
      <w:lvlText w:val=""/>
      <w:lvlJc w:val="left"/>
      <w:pPr>
        <w:tabs>
          <w:tab w:val="num" w:pos="926"/>
        </w:tabs>
        <w:ind w:left="926" w:hanging="360"/>
      </w:pPr>
      <w:rPr>
        <w:rFonts w:hint="default" w:ascii="Symbol" w:hAnsi="Symbol"/>
      </w:rPr>
    </w:lvl>
  </w:abstractNum>
  <w:abstractNum w:abstractNumId="6" w15:restartNumberingAfterBreak="0">
    <w:nsid w:val="00403305"/>
    <w:multiLevelType w:val="hybridMultilevel"/>
    <w:tmpl w:val="0FA45564"/>
    <w:lvl w:ilvl="0" w:tplc="C52A7128">
      <w:start w:val="1"/>
      <w:numFmt w:val="lowerRoman"/>
      <w:lvlText w:val="(%1)"/>
      <w:lvlJc w:val="left"/>
      <w:pPr>
        <w:ind w:left="566" w:hanging="360"/>
      </w:pPr>
      <w:rPr>
        <w:rFonts w:hint="default" w:ascii="Verdana" w:hAnsi="Verdana"/>
        <w:b w:val="0"/>
        <w:i w:val="0"/>
        <w:sz w:val="20"/>
        <w:szCs w:val="20"/>
      </w:rPr>
    </w:lvl>
    <w:lvl w:ilvl="1" w:tplc="04130019" w:tentative="1">
      <w:start w:val="1"/>
      <w:numFmt w:val="lowerLetter"/>
      <w:lvlText w:val="%2."/>
      <w:lvlJc w:val="left"/>
      <w:pPr>
        <w:ind w:left="1286" w:hanging="360"/>
      </w:pPr>
    </w:lvl>
    <w:lvl w:ilvl="2" w:tplc="0413001B" w:tentative="1">
      <w:start w:val="1"/>
      <w:numFmt w:val="lowerRoman"/>
      <w:lvlText w:val="%3."/>
      <w:lvlJc w:val="right"/>
      <w:pPr>
        <w:ind w:left="2006" w:hanging="180"/>
      </w:pPr>
    </w:lvl>
    <w:lvl w:ilvl="3" w:tplc="0413000F" w:tentative="1">
      <w:start w:val="1"/>
      <w:numFmt w:val="decimal"/>
      <w:lvlText w:val="%4."/>
      <w:lvlJc w:val="left"/>
      <w:pPr>
        <w:ind w:left="2726" w:hanging="360"/>
      </w:pPr>
    </w:lvl>
    <w:lvl w:ilvl="4" w:tplc="04130019" w:tentative="1">
      <w:start w:val="1"/>
      <w:numFmt w:val="lowerLetter"/>
      <w:lvlText w:val="%5."/>
      <w:lvlJc w:val="left"/>
      <w:pPr>
        <w:ind w:left="3446" w:hanging="360"/>
      </w:pPr>
    </w:lvl>
    <w:lvl w:ilvl="5" w:tplc="0413001B" w:tentative="1">
      <w:start w:val="1"/>
      <w:numFmt w:val="lowerRoman"/>
      <w:lvlText w:val="%6."/>
      <w:lvlJc w:val="right"/>
      <w:pPr>
        <w:ind w:left="4166" w:hanging="180"/>
      </w:pPr>
    </w:lvl>
    <w:lvl w:ilvl="6" w:tplc="0413000F" w:tentative="1">
      <w:start w:val="1"/>
      <w:numFmt w:val="decimal"/>
      <w:lvlText w:val="%7."/>
      <w:lvlJc w:val="left"/>
      <w:pPr>
        <w:ind w:left="4886" w:hanging="360"/>
      </w:pPr>
    </w:lvl>
    <w:lvl w:ilvl="7" w:tplc="04130019" w:tentative="1">
      <w:start w:val="1"/>
      <w:numFmt w:val="lowerLetter"/>
      <w:lvlText w:val="%8."/>
      <w:lvlJc w:val="left"/>
      <w:pPr>
        <w:ind w:left="5606" w:hanging="360"/>
      </w:pPr>
    </w:lvl>
    <w:lvl w:ilvl="8" w:tplc="0413001B" w:tentative="1">
      <w:start w:val="1"/>
      <w:numFmt w:val="lowerRoman"/>
      <w:lvlText w:val="%9."/>
      <w:lvlJc w:val="right"/>
      <w:pPr>
        <w:ind w:left="6326" w:hanging="180"/>
      </w:pPr>
    </w:lvl>
  </w:abstractNum>
  <w:abstractNum w:abstractNumId="7" w15:restartNumberingAfterBreak="0">
    <w:nsid w:val="09385B05"/>
    <w:multiLevelType w:val="hybridMultilevel"/>
    <w:tmpl w:val="2104EBF6"/>
    <w:lvl w:ilvl="0" w:tplc="BABEB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434AC"/>
    <w:multiLevelType w:val="multilevel"/>
    <w:tmpl w:val="BAD28CE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9"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hint="default" w:ascii="Verdana" w:hAnsi="Verdana"/>
        <w:sz w:val="18"/>
        <w:szCs w:val="18"/>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0B4B646B"/>
    <w:multiLevelType w:val="hybridMultilevel"/>
    <w:tmpl w:val="DBDE62F2"/>
    <w:lvl w:ilvl="0" w:tplc="FF1202F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B16BEB"/>
    <w:multiLevelType w:val="hybridMultilevel"/>
    <w:tmpl w:val="A6DE2C82"/>
    <w:lvl w:ilvl="0" w:tplc="EDAC9918">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9B799C"/>
    <w:multiLevelType w:val="hybridMultilevel"/>
    <w:tmpl w:val="508A4D18"/>
    <w:lvl w:ilvl="0" w:tplc="AE6880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C94252"/>
    <w:multiLevelType w:val="hybridMultilevel"/>
    <w:tmpl w:val="5874D5A6"/>
    <w:lvl w:ilvl="0" w:tplc="82A677A4">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3BD43BF"/>
    <w:multiLevelType w:val="hybridMultilevel"/>
    <w:tmpl w:val="207462B6"/>
    <w:lvl w:ilvl="0" w:tplc="55B0DAB0">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4E5F"/>
    <w:multiLevelType w:val="hybridMultilevel"/>
    <w:tmpl w:val="49D837BA"/>
    <w:lvl w:ilvl="0" w:tplc="44E8F2DA">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6786D"/>
    <w:multiLevelType w:val="singleLevel"/>
    <w:tmpl w:val="A524CAC0"/>
    <w:lvl w:ilvl="0">
      <w:start w:val="3"/>
      <w:numFmt w:val="decimal"/>
      <w:lvlText w:val="%1. "/>
      <w:lvlJc w:val="left"/>
      <w:pPr>
        <w:ind w:left="1003" w:hanging="283"/>
      </w:pPr>
      <w:rPr>
        <w:rFonts w:hint="default" w:ascii="Helvetica" w:hAnsi="Helvetica" w:cs="Helvetica"/>
        <w:b w:val="0"/>
        <w:bCs w:val="0"/>
        <w:i w:val="0"/>
        <w:iCs w:val="0"/>
        <w:sz w:val="20"/>
        <w:szCs w:val="20"/>
      </w:rPr>
    </w:lvl>
  </w:abstractNum>
  <w:abstractNum w:abstractNumId="17" w15:restartNumberingAfterBreak="0">
    <w:nsid w:val="2ED4479E"/>
    <w:multiLevelType w:val="hybridMultilevel"/>
    <w:tmpl w:val="928ED9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F07690B"/>
    <w:multiLevelType w:val="hybridMultilevel"/>
    <w:tmpl w:val="29D2DBD0"/>
    <w:lvl w:ilvl="0" w:tplc="AE688024">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3481DA5"/>
    <w:multiLevelType w:val="hybridMultilevel"/>
    <w:tmpl w:val="E8908B28"/>
    <w:lvl w:ilvl="0" w:tplc="700E307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0" w15:restartNumberingAfterBreak="0">
    <w:nsid w:val="369B179D"/>
    <w:multiLevelType w:val="hybridMultilevel"/>
    <w:tmpl w:val="2C263C3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7CC4095"/>
    <w:multiLevelType w:val="hybridMultilevel"/>
    <w:tmpl w:val="CD7ECF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hint="default" w:ascii="Symbol" w:hAnsi="Symbol"/>
        <w:sz w:val="24"/>
      </w:rPr>
    </w:lvl>
    <w:lvl w:ilvl="1" w:tplc="FFFFFFFF">
      <w:start w:val="1"/>
      <w:numFmt w:val="bullet"/>
      <w:lvlText w:val="o"/>
      <w:lvlJc w:val="left"/>
      <w:pPr>
        <w:tabs>
          <w:tab w:val="num" w:pos="2042"/>
        </w:tabs>
        <w:ind w:left="2042" w:hanging="360"/>
      </w:pPr>
      <w:rPr>
        <w:rFonts w:hint="default" w:ascii="Courier New" w:hAnsi="Courier New"/>
      </w:rPr>
    </w:lvl>
    <w:lvl w:ilvl="2" w:tplc="FFFFFFFF">
      <w:start w:val="1"/>
      <w:numFmt w:val="bullet"/>
      <w:lvlText w:val=""/>
      <w:lvlJc w:val="left"/>
      <w:pPr>
        <w:tabs>
          <w:tab w:val="num" w:pos="2762"/>
        </w:tabs>
        <w:ind w:left="2762" w:hanging="360"/>
      </w:pPr>
      <w:rPr>
        <w:rFonts w:hint="default" w:ascii="Wingdings" w:hAnsi="Wingdings"/>
      </w:rPr>
    </w:lvl>
    <w:lvl w:ilvl="3" w:tplc="FFFFFFFF">
      <w:start w:val="1"/>
      <w:numFmt w:val="bullet"/>
      <w:lvlText w:val=""/>
      <w:lvlJc w:val="left"/>
      <w:pPr>
        <w:tabs>
          <w:tab w:val="num" w:pos="3482"/>
        </w:tabs>
        <w:ind w:left="3482" w:hanging="360"/>
      </w:pPr>
      <w:rPr>
        <w:rFonts w:hint="default" w:ascii="Symbol" w:hAnsi="Symbol"/>
      </w:rPr>
    </w:lvl>
    <w:lvl w:ilvl="4" w:tplc="FFFFFFFF" w:tentative="1">
      <w:start w:val="1"/>
      <w:numFmt w:val="bullet"/>
      <w:lvlText w:val="o"/>
      <w:lvlJc w:val="left"/>
      <w:pPr>
        <w:tabs>
          <w:tab w:val="num" w:pos="4202"/>
        </w:tabs>
        <w:ind w:left="4202" w:hanging="360"/>
      </w:pPr>
      <w:rPr>
        <w:rFonts w:hint="default" w:ascii="Courier New" w:hAnsi="Courier New"/>
      </w:rPr>
    </w:lvl>
    <w:lvl w:ilvl="5" w:tplc="FFFFFFFF" w:tentative="1">
      <w:start w:val="1"/>
      <w:numFmt w:val="bullet"/>
      <w:lvlText w:val=""/>
      <w:lvlJc w:val="left"/>
      <w:pPr>
        <w:tabs>
          <w:tab w:val="num" w:pos="4922"/>
        </w:tabs>
        <w:ind w:left="4922" w:hanging="360"/>
      </w:pPr>
      <w:rPr>
        <w:rFonts w:hint="default" w:ascii="Wingdings" w:hAnsi="Wingdings"/>
      </w:rPr>
    </w:lvl>
    <w:lvl w:ilvl="6" w:tplc="FFFFFFFF" w:tentative="1">
      <w:start w:val="1"/>
      <w:numFmt w:val="bullet"/>
      <w:lvlText w:val=""/>
      <w:lvlJc w:val="left"/>
      <w:pPr>
        <w:tabs>
          <w:tab w:val="num" w:pos="5642"/>
        </w:tabs>
        <w:ind w:left="5642" w:hanging="360"/>
      </w:pPr>
      <w:rPr>
        <w:rFonts w:hint="default" w:ascii="Symbol" w:hAnsi="Symbol"/>
      </w:rPr>
    </w:lvl>
    <w:lvl w:ilvl="7" w:tplc="FFFFFFFF" w:tentative="1">
      <w:start w:val="1"/>
      <w:numFmt w:val="bullet"/>
      <w:lvlText w:val="o"/>
      <w:lvlJc w:val="left"/>
      <w:pPr>
        <w:tabs>
          <w:tab w:val="num" w:pos="6362"/>
        </w:tabs>
        <w:ind w:left="6362" w:hanging="360"/>
      </w:pPr>
      <w:rPr>
        <w:rFonts w:hint="default" w:ascii="Courier New" w:hAnsi="Courier New"/>
      </w:rPr>
    </w:lvl>
    <w:lvl w:ilvl="8" w:tplc="FFFFFFFF" w:tentative="1">
      <w:start w:val="1"/>
      <w:numFmt w:val="bullet"/>
      <w:lvlText w:val=""/>
      <w:lvlJc w:val="left"/>
      <w:pPr>
        <w:tabs>
          <w:tab w:val="num" w:pos="7082"/>
        </w:tabs>
        <w:ind w:left="7082" w:hanging="360"/>
      </w:pPr>
      <w:rPr>
        <w:rFonts w:hint="default" w:ascii="Wingdings" w:hAnsi="Wingdings"/>
      </w:rPr>
    </w:lvl>
  </w:abstractNum>
  <w:abstractNum w:abstractNumId="23" w15:restartNumberingAfterBreak="0">
    <w:nsid w:val="43183838"/>
    <w:multiLevelType w:val="hybridMultilevel"/>
    <w:tmpl w:val="207462B6"/>
    <w:lvl w:ilvl="0" w:tplc="55B0DAB0">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EA5AF4"/>
    <w:multiLevelType w:val="hybridMultilevel"/>
    <w:tmpl w:val="589A8E58"/>
    <w:lvl w:ilvl="0" w:tplc="559A7E22">
      <w:start w:val="1"/>
      <w:numFmt w:val="lowerLetter"/>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61ADA"/>
    <w:multiLevelType w:val="hybridMultilevel"/>
    <w:tmpl w:val="99B2DF60"/>
    <w:lvl w:ilvl="0" w:tplc="AE688024">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3F620D"/>
    <w:multiLevelType w:val="hybridMultilevel"/>
    <w:tmpl w:val="A34E7DD8"/>
    <w:lvl w:ilvl="0" w:tplc="C52A7128">
      <w:start w:val="1"/>
      <w:numFmt w:val="lowerRoman"/>
      <w:lvlText w:val="(%1)"/>
      <w:lvlJc w:val="left"/>
      <w:pPr>
        <w:ind w:left="720" w:hanging="360"/>
      </w:pPr>
      <w:rPr>
        <w:rFonts w:hint="default" w:ascii="Verdana" w:hAnsi="Verdana"/>
        <w:b w:val="0"/>
        <w:i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2BD65B6"/>
    <w:multiLevelType w:val="hybridMultilevel"/>
    <w:tmpl w:val="99C6ACE2"/>
    <w:lvl w:ilvl="0" w:tplc="C52A7128">
      <w:start w:val="1"/>
      <w:numFmt w:val="lowerRoman"/>
      <w:lvlText w:val="(%1)"/>
      <w:lvlJc w:val="left"/>
      <w:pPr>
        <w:tabs>
          <w:tab w:val="num" w:pos="1130"/>
        </w:tabs>
        <w:ind w:left="1130" w:hanging="360"/>
      </w:pPr>
      <w:rPr>
        <w:rFonts w:hint="default" w:ascii="Verdana" w:hAnsi="Verdana"/>
        <w:b w:val="0"/>
        <w:i w:val="0"/>
        <w:sz w:val="20"/>
        <w:szCs w:val="20"/>
      </w:rPr>
    </w:lvl>
    <w:lvl w:ilvl="1" w:tplc="04090019" w:tentative="1">
      <w:start w:val="1"/>
      <w:numFmt w:val="lowerLetter"/>
      <w:lvlText w:val="%2."/>
      <w:lvlJc w:val="left"/>
      <w:pPr>
        <w:tabs>
          <w:tab w:val="num" w:pos="1130"/>
        </w:tabs>
        <w:ind w:left="1130" w:hanging="360"/>
      </w:pPr>
    </w:lvl>
    <w:lvl w:ilvl="2" w:tplc="0409001B" w:tentative="1">
      <w:start w:val="1"/>
      <w:numFmt w:val="lowerRoman"/>
      <w:lvlText w:val="%3."/>
      <w:lvlJc w:val="right"/>
      <w:pPr>
        <w:tabs>
          <w:tab w:val="num" w:pos="1850"/>
        </w:tabs>
        <w:ind w:left="1850" w:hanging="180"/>
      </w:pPr>
    </w:lvl>
    <w:lvl w:ilvl="3" w:tplc="0409000F" w:tentative="1">
      <w:start w:val="1"/>
      <w:numFmt w:val="decimal"/>
      <w:lvlText w:val="%4."/>
      <w:lvlJc w:val="left"/>
      <w:pPr>
        <w:tabs>
          <w:tab w:val="num" w:pos="2570"/>
        </w:tabs>
        <w:ind w:left="2570" w:hanging="360"/>
      </w:pPr>
    </w:lvl>
    <w:lvl w:ilvl="4" w:tplc="04090019" w:tentative="1">
      <w:start w:val="1"/>
      <w:numFmt w:val="lowerLetter"/>
      <w:lvlText w:val="%5."/>
      <w:lvlJc w:val="left"/>
      <w:pPr>
        <w:tabs>
          <w:tab w:val="num" w:pos="3290"/>
        </w:tabs>
        <w:ind w:left="3290" w:hanging="360"/>
      </w:pPr>
    </w:lvl>
    <w:lvl w:ilvl="5" w:tplc="0409001B" w:tentative="1">
      <w:start w:val="1"/>
      <w:numFmt w:val="lowerRoman"/>
      <w:lvlText w:val="%6."/>
      <w:lvlJc w:val="right"/>
      <w:pPr>
        <w:tabs>
          <w:tab w:val="num" w:pos="4010"/>
        </w:tabs>
        <w:ind w:left="4010" w:hanging="180"/>
      </w:pPr>
    </w:lvl>
    <w:lvl w:ilvl="6" w:tplc="0409000F" w:tentative="1">
      <w:start w:val="1"/>
      <w:numFmt w:val="decimal"/>
      <w:lvlText w:val="%7."/>
      <w:lvlJc w:val="left"/>
      <w:pPr>
        <w:tabs>
          <w:tab w:val="num" w:pos="4730"/>
        </w:tabs>
        <w:ind w:left="4730" w:hanging="360"/>
      </w:pPr>
    </w:lvl>
    <w:lvl w:ilvl="7" w:tplc="04090019" w:tentative="1">
      <w:start w:val="1"/>
      <w:numFmt w:val="lowerLetter"/>
      <w:lvlText w:val="%8."/>
      <w:lvlJc w:val="left"/>
      <w:pPr>
        <w:tabs>
          <w:tab w:val="num" w:pos="5450"/>
        </w:tabs>
        <w:ind w:left="5450" w:hanging="360"/>
      </w:pPr>
    </w:lvl>
    <w:lvl w:ilvl="8" w:tplc="0409001B" w:tentative="1">
      <w:start w:val="1"/>
      <w:numFmt w:val="lowerRoman"/>
      <w:lvlText w:val="%9."/>
      <w:lvlJc w:val="right"/>
      <w:pPr>
        <w:tabs>
          <w:tab w:val="num" w:pos="6170"/>
        </w:tabs>
        <w:ind w:left="6170" w:hanging="180"/>
      </w:pPr>
    </w:lvl>
  </w:abstractNum>
  <w:abstractNum w:abstractNumId="28" w15:restartNumberingAfterBreak="0">
    <w:nsid w:val="5416166C"/>
    <w:multiLevelType w:val="multilevel"/>
    <w:tmpl w:val="7034FD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C241F87"/>
    <w:multiLevelType w:val="hybridMultilevel"/>
    <w:tmpl w:val="C7048464"/>
    <w:lvl w:ilvl="0" w:tplc="BE48807E">
      <w:start w:val="4"/>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0" w15:restartNumberingAfterBreak="0">
    <w:nsid w:val="5FD11CC6"/>
    <w:multiLevelType w:val="multilevel"/>
    <w:tmpl w:val="BC48CC36"/>
    <w:lvl w:ilvl="0">
      <w:start w:val="1"/>
      <w:numFmt w:val="decimal"/>
      <w:lvlText w:val="%1"/>
      <w:lvlJc w:val="left"/>
      <w:pPr>
        <w:tabs>
          <w:tab w:val="num" w:pos="360"/>
        </w:tabs>
        <w:ind w:left="360" w:hanging="1160"/>
      </w:pPr>
      <w:rPr>
        <w:rFonts w:hint="default" w:ascii="Verdana" w:hAnsi="Verdana"/>
        <w:b/>
        <w:i w:val="0"/>
        <w:sz w:val="18"/>
      </w:rPr>
    </w:lvl>
    <w:lvl w:ilvl="1">
      <w:start w:val="1"/>
      <w:numFmt w:val="decimal"/>
      <w:lvlText w:val="%1.%2"/>
      <w:lvlJc w:val="left"/>
      <w:pPr>
        <w:tabs>
          <w:tab w:val="num" w:pos="0"/>
        </w:tabs>
        <w:ind w:left="0" w:hanging="1160"/>
      </w:pPr>
      <w:rPr>
        <w:rFonts w:hint="default" w:ascii="Verdana" w:hAnsi="Verdana"/>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1" w15:restartNumberingAfterBreak="0">
    <w:nsid w:val="606310C3"/>
    <w:multiLevelType w:val="hybridMultilevel"/>
    <w:tmpl w:val="5DCCC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710EE1"/>
    <w:multiLevelType w:val="multilevel"/>
    <w:tmpl w:val="4866C4CA"/>
    <w:lvl w:ilvl="0">
      <w:start w:val="1"/>
      <w:numFmt w:val="decimal"/>
      <w:lvlText w:val="%1."/>
      <w:lvlJc w:val="left"/>
      <w:pPr>
        <w:tabs>
          <w:tab w:val="num" w:pos="851"/>
        </w:tabs>
        <w:ind w:left="851" w:hanging="851"/>
      </w:pPr>
      <w:rPr>
        <w:rFonts w:hint="default" w:ascii="Arial Narrow" w:hAnsi="Arial Narrow"/>
        <w:b/>
        <w:i w:val="0"/>
        <w:caps/>
        <w:sz w:val="24"/>
        <w:szCs w:val="24"/>
      </w:rPr>
    </w:lvl>
    <w:lvl w:ilvl="1">
      <w:start w:val="1"/>
      <w:numFmt w:val="decimal"/>
      <w:pStyle w:val="ParaNumbering"/>
      <w:lvlText w:val="%1.%2"/>
      <w:lvlJc w:val="left"/>
      <w:pPr>
        <w:tabs>
          <w:tab w:val="num" w:pos="851"/>
        </w:tabs>
        <w:ind w:left="851" w:hanging="851"/>
      </w:pPr>
      <w:rPr>
        <w:rFonts w:hint="default" w:ascii="Verdana" w:hAnsi="Verdana"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hint="default" w:ascii="Arial Narrow" w:hAnsi="Arial Narrow"/>
        <w:b/>
        <w:i w:val="0"/>
        <w:sz w:val="24"/>
      </w:rPr>
    </w:lvl>
    <w:lvl w:ilvl="3">
      <w:start w:val="1"/>
      <w:numFmt w:val="decimal"/>
      <w:lvlText w:val="%1.%2.%3.%4"/>
      <w:lvlJc w:val="left"/>
      <w:pPr>
        <w:tabs>
          <w:tab w:val="num" w:pos="1701"/>
        </w:tabs>
        <w:ind w:left="1701" w:hanging="850"/>
      </w:pPr>
      <w:rPr>
        <w:rFonts w:hint="default" w:ascii="Arial Narrow" w:hAnsi="Arial Narrow"/>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65C09BC"/>
    <w:multiLevelType w:val="multilevel"/>
    <w:tmpl w:val="2D9C3872"/>
    <w:lvl w:ilvl="0">
      <w:start w:val="1"/>
      <w:numFmt w:val="lowerLetter"/>
      <w:lvlText w:val="(%1)"/>
      <w:lvlJc w:val="right"/>
      <w:pPr>
        <w:ind w:left="1140" w:hanging="284"/>
      </w:pPr>
      <w:rPr>
        <w:rFonts w:hint="default"/>
      </w:rPr>
    </w:lvl>
    <w:lvl w:ilvl="1">
      <w:start w:val="1"/>
      <w:numFmt w:val="lowerRoman"/>
      <w:lvlText w:val="(%2)"/>
      <w:lvlJc w:val="left"/>
      <w:pPr>
        <w:ind w:left="1701" w:hanging="561"/>
      </w:pPr>
      <w:rPr>
        <w:rFonts w:hint="default"/>
      </w:rPr>
    </w:lvl>
    <w:lvl w:ilvl="2">
      <w:start w:val="1"/>
      <w:numFmt w:val="lowerRoman"/>
      <w:lvlText w:val="%3."/>
      <w:lvlJc w:val="right"/>
      <w:pPr>
        <w:ind w:left="6505" w:hanging="180"/>
      </w:pPr>
      <w:rPr>
        <w:rFonts w:hint="default"/>
      </w:rPr>
    </w:lvl>
    <w:lvl w:ilvl="3">
      <w:start w:val="1"/>
      <w:numFmt w:val="decimal"/>
      <w:lvlText w:val="%4."/>
      <w:lvlJc w:val="left"/>
      <w:pPr>
        <w:ind w:left="7225" w:hanging="360"/>
      </w:pPr>
      <w:rPr>
        <w:rFonts w:hint="default"/>
      </w:rPr>
    </w:lvl>
    <w:lvl w:ilvl="4">
      <w:start w:val="1"/>
      <w:numFmt w:val="lowerLetter"/>
      <w:lvlText w:val="%5."/>
      <w:lvlJc w:val="left"/>
      <w:pPr>
        <w:ind w:left="7945" w:hanging="360"/>
      </w:pPr>
      <w:rPr>
        <w:rFonts w:hint="default"/>
      </w:rPr>
    </w:lvl>
    <w:lvl w:ilvl="5">
      <w:start w:val="1"/>
      <w:numFmt w:val="lowerRoman"/>
      <w:lvlText w:val="%6."/>
      <w:lvlJc w:val="right"/>
      <w:pPr>
        <w:ind w:left="8665" w:hanging="180"/>
      </w:pPr>
      <w:rPr>
        <w:rFonts w:hint="default"/>
      </w:rPr>
    </w:lvl>
    <w:lvl w:ilvl="6">
      <w:start w:val="1"/>
      <w:numFmt w:val="decimal"/>
      <w:lvlText w:val="%7."/>
      <w:lvlJc w:val="left"/>
      <w:pPr>
        <w:ind w:left="9385" w:hanging="360"/>
      </w:pPr>
      <w:rPr>
        <w:rFonts w:hint="default"/>
      </w:rPr>
    </w:lvl>
    <w:lvl w:ilvl="7">
      <w:start w:val="1"/>
      <w:numFmt w:val="lowerLetter"/>
      <w:lvlText w:val="%8."/>
      <w:lvlJc w:val="left"/>
      <w:pPr>
        <w:ind w:left="10105" w:hanging="360"/>
      </w:pPr>
      <w:rPr>
        <w:rFonts w:hint="default"/>
      </w:rPr>
    </w:lvl>
    <w:lvl w:ilvl="8">
      <w:start w:val="1"/>
      <w:numFmt w:val="lowerRoman"/>
      <w:lvlText w:val="%9."/>
      <w:lvlJc w:val="right"/>
      <w:pPr>
        <w:ind w:left="10825" w:hanging="180"/>
      </w:pPr>
      <w:rPr>
        <w:rFonts w:hint="default"/>
      </w:rPr>
    </w:lvl>
  </w:abstractNum>
  <w:abstractNum w:abstractNumId="34" w15:restartNumberingAfterBreak="0">
    <w:nsid w:val="7F5539B3"/>
    <w:multiLevelType w:val="hybridMultilevel"/>
    <w:tmpl w:val="B5CC012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64892063">
    <w:abstractNumId w:val="9"/>
  </w:num>
  <w:num w:numId="2" w16cid:durableId="1591700519">
    <w:abstractNumId w:val="8"/>
  </w:num>
  <w:num w:numId="3" w16cid:durableId="457186072">
    <w:abstractNumId w:val="30"/>
  </w:num>
  <w:num w:numId="4" w16cid:durableId="2134864702">
    <w:abstractNumId w:val="7"/>
  </w:num>
  <w:num w:numId="5" w16cid:durableId="1558514665">
    <w:abstractNumId w:val="32"/>
  </w:num>
  <w:num w:numId="6" w16cid:durableId="2029674925">
    <w:abstractNumId w:val="27"/>
  </w:num>
  <w:num w:numId="7" w16cid:durableId="1844474143">
    <w:abstractNumId w:val="6"/>
  </w:num>
  <w:num w:numId="8" w16cid:durableId="86076747">
    <w:abstractNumId w:val="26"/>
  </w:num>
  <w:num w:numId="9" w16cid:durableId="1612855782">
    <w:abstractNumId w:val="22"/>
  </w:num>
  <w:num w:numId="10" w16cid:durableId="34233188">
    <w:abstractNumId w:val="17"/>
  </w:num>
  <w:num w:numId="11" w16cid:durableId="60562201">
    <w:abstractNumId w:val="5"/>
  </w:num>
  <w:num w:numId="12" w16cid:durableId="43648903">
    <w:abstractNumId w:val="4"/>
  </w:num>
  <w:num w:numId="13" w16cid:durableId="1094981549">
    <w:abstractNumId w:val="3"/>
  </w:num>
  <w:num w:numId="14" w16cid:durableId="446855170">
    <w:abstractNumId w:val="2"/>
  </w:num>
  <w:num w:numId="15" w16cid:durableId="1608005662">
    <w:abstractNumId w:val="1"/>
  </w:num>
  <w:num w:numId="16" w16cid:durableId="1785418745">
    <w:abstractNumId w:val="0"/>
  </w:num>
  <w:num w:numId="17" w16cid:durableId="543717484">
    <w:abstractNumId w:val="31"/>
  </w:num>
  <w:num w:numId="18" w16cid:durableId="1424299970">
    <w:abstractNumId w:val="24"/>
  </w:num>
  <w:num w:numId="19" w16cid:durableId="1544975230">
    <w:abstractNumId w:val="8"/>
  </w:num>
  <w:num w:numId="20" w16cid:durableId="513375813">
    <w:abstractNumId w:val="8"/>
  </w:num>
  <w:num w:numId="21" w16cid:durableId="1879732578">
    <w:abstractNumId w:val="8"/>
  </w:num>
  <w:num w:numId="22" w16cid:durableId="1457914782">
    <w:abstractNumId w:val="8"/>
  </w:num>
  <w:num w:numId="23" w16cid:durableId="1628048495">
    <w:abstractNumId w:val="8"/>
  </w:num>
  <w:num w:numId="24" w16cid:durableId="1979801095">
    <w:abstractNumId w:val="8"/>
  </w:num>
  <w:num w:numId="25" w16cid:durableId="1124231773">
    <w:abstractNumId w:val="8"/>
  </w:num>
  <w:num w:numId="26" w16cid:durableId="1466120802">
    <w:abstractNumId w:val="8"/>
  </w:num>
  <w:num w:numId="27" w16cid:durableId="265508435">
    <w:abstractNumId w:val="8"/>
  </w:num>
  <w:num w:numId="28" w16cid:durableId="1150828431">
    <w:abstractNumId w:val="8"/>
  </w:num>
  <w:num w:numId="29" w16cid:durableId="191308090">
    <w:abstractNumId w:val="14"/>
  </w:num>
  <w:num w:numId="30" w16cid:durableId="63527619">
    <w:abstractNumId w:val="15"/>
  </w:num>
  <w:num w:numId="31" w16cid:durableId="1707296469">
    <w:abstractNumId w:val="23"/>
  </w:num>
  <w:num w:numId="32" w16cid:durableId="1536191494">
    <w:abstractNumId w:val="16"/>
  </w:num>
  <w:num w:numId="33" w16cid:durableId="423690418">
    <w:abstractNumId w:val="19"/>
  </w:num>
  <w:num w:numId="34" w16cid:durableId="2019769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012317">
    <w:abstractNumId w:val="28"/>
  </w:num>
  <w:num w:numId="36" w16cid:durableId="1240479102">
    <w:abstractNumId w:val="21"/>
  </w:num>
  <w:num w:numId="37" w16cid:durableId="1287616182">
    <w:abstractNumId w:val="33"/>
  </w:num>
  <w:num w:numId="38" w16cid:durableId="88237881">
    <w:abstractNumId w:val="10"/>
  </w:num>
  <w:num w:numId="39" w16cid:durableId="719014871">
    <w:abstractNumId w:val="12"/>
  </w:num>
  <w:num w:numId="40" w16cid:durableId="201987840">
    <w:abstractNumId w:val="34"/>
  </w:num>
  <w:num w:numId="41" w16cid:durableId="1337151787">
    <w:abstractNumId w:val="11"/>
  </w:num>
  <w:num w:numId="42" w16cid:durableId="638800839">
    <w:abstractNumId w:val="20"/>
  </w:num>
  <w:num w:numId="43" w16cid:durableId="407117898">
    <w:abstractNumId w:val="18"/>
  </w:num>
  <w:num w:numId="44" w16cid:durableId="356469586">
    <w:abstractNumId w:val="29"/>
  </w:num>
  <w:num w:numId="45" w16cid:durableId="1723164797">
    <w:abstractNumId w:val="13"/>
  </w:num>
  <w:num w:numId="46" w16cid:durableId="2118524464">
    <w:abstractNumId w:val="25"/>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227"/>
  <w:hyphenationZone w:val="425"/>
  <w:characterSpacingControl w:val="doNotCompress"/>
  <w:hdrShapeDefaults>
    <o:shapedefaults v:ext="edit" spidmax="22529" fill="f" fillcolor="white" stroke="f">
      <v:fill on="f"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registreerdDM" w:val="NEE"/>
    <w:docVar w:name="NieuwDocument" w:val="-1"/>
    <w:docVar w:name="SjabloonMacro" w:val="Rijksrapport"/>
    <w:docVar w:name="Sjabloonnaam" w:val="RijksRapport"/>
  </w:docVars>
  <w:rsids>
    <w:rsidRoot w:val="00564E3F"/>
    <w:rsid w:val="000002A3"/>
    <w:rsid w:val="00001F88"/>
    <w:rsid w:val="00002173"/>
    <w:rsid w:val="00002C37"/>
    <w:rsid w:val="0000392E"/>
    <w:rsid w:val="00003B4A"/>
    <w:rsid w:val="00003D16"/>
    <w:rsid w:val="0001177E"/>
    <w:rsid w:val="00020189"/>
    <w:rsid w:val="00020EE4"/>
    <w:rsid w:val="0002193A"/>
    <w:rsid w:val="0002543E"/>
    <w:rsid w:val="00026447"/>
    <w:rsid w:val="00032AE1"/>
    <w:rsid w:val="00033426"/>
    <w:rsid w:val="00034A84"/>
    <w:rsid w:val="00035E67"/>
    <w:rsid w:val="00036D0A"/>
    <w:rsid w:val="00037202"/>
    <w:rsid w:val="00037EE6"/>
    <w:rsid w:val="00044809"/>
    <w:rsid w:val="00054322"/>
    <w:rsid w:val="000561B8"/>
    <w:rsid w:val="00057B03"/>
    <w:rsid w:val="0006027D"/>
    <w:rsid w:val="00060F74"/>
    <w:rsid w:val="00061A97"/>
    <w:rsid w:val="00065306"/>
    <w:rsid w:val="0007018F"/>
    <w:rsid w:val="000707B2"/>
    <w:rsid w:val="00071F28"/>
    <w:rsid w:val="00080C27"/>
    <w:rsid w:val="00081719"/>
    <w:rsid w:val="00081825"/>
    <w:rsid w:val="00081E37"/>
    <w:rsid w:val="00082BB1"/>
    <w:rsid w:val="0008491B"/>
    <w:rsid w:val="000900DD"/>
    <w:rsid w:val="00094B45"/>
    <w:rsid w:val="00096680"/>
    <w:rsid w:val="000977A0"/>
    <w:rsid w:val="000A01F6"/>
    <w:rsid w:val="000A1267"/>
    <w:rsid w:val="000A454C"/>
    <w:rsid w:val="000A4F8B"/>
    <w:rsid w:val="000B270D"/>
    <w:rsid w:val="000B2A0F"/>
    <w:rsid w:val="000B7281"/>
    <w:rsid w:val="000C13E5"/>
    <w:rsid w:val="000C3F40"/>
    <w:rsid w:val="000C43A2"/>
    <w:rsid w:val="000C4C49"/>
    <w:rsid w:val="000D032B"/>
    <w:rsid w:val="000D1E79"/>
    <w:rsid w:val="000D23CF"/>
    <w:rsid w:val="000D69E9"/>
    <w:rsid w:val="000D7BB7"/>
    <w:rsid w:val="000E0431"/>
    <w:rsid w:val="000E52CE"/>
    <w:rsid w:val="000E53C6"/>
    <w:rsid w:val="000E5485"/>
    <w:rsid w:val="000F1A72"/>
    <w:rsid w:val="000F2632"/>
    <w:rsid w:val="00101869"/>
    <w:rsid w:val="001051A2"/>
    <w:rsid w:val="001063E8"/>
    <w:rsid w:val="0011314E"/>
    <w:rsid w:val="00113664"/>
    <w:rsid w:val="00116A14"/>
    <w:rsid w:val="00117720"/>
    <w:rsid w:val="00123082"/>
    <w:rsid w:val="00123704"/>
    <w:rsid w:val="0012507C"/>
    <w:rsid w:val="00126CD2"/>
    <w:rsid w:val="001270C7"/>
    <w:rsid w:val="001277E7"/>
    <w:rsid w:val="001348DD"/>
    <w:rsid w:val="001376FC"/>
    <w:rsid w:val="0014182E"/>
    <w:rsid w:val="001429A1"/>
    <w:rsid w:val="00142BCD"/>
    <w:rsid w:val="0014786A"/>
    <w:rsid w:val="001516A4"/>
    <w:rsid w:val="00155101"/>
    <w:rsid w:val="00160443"/>
    <w:rsid w:val="00161000"/>
    <w:rsid w:val="00164E1E"/>
    <w:rsid w:val="00167615"/>
    <w:rsid w:val="0017465B"/>
    <w:rsid w:val="00174E1D"/>
    <w:rsid w:val="001802CA"/>
    <w:rsid w:val="00182D43"/>
    <w:rsid w:val="00183B6C"/>
    <w:rsid w:val="00185576"/>
    <w:rsid w:val="00185951"/>
    <w:rsid w:val="001A1BC8"/>
    <w:rsid w:val="001A2505"/>
    <w:rsid w:val="001A4DEB"/>
    <w:rsid w:val="001A5603"/>
    <w:rsid w:val="001B064D"/>
    <w:rsid w:val="001B62EF"/>
    <w:rsid w:val="001B7933"/>
    <w:rsid w:val="001B7D7E"/>
    <w:rsid w:val="001B7E53"/>
    <w:rsid w:val="001C47F8"/>
    <w:rsid w:val="001C793E"/>
    <w:rsid w:val="001D2016"/>
    <w:rsid w:val="001D5178"/>
    <w:rsid w:val="001D7017"/>
    <w:rsid w:val="001E34C6"/>
    <w:rsid w:val="001E4432"/>
    <w:rsid w:val="001E5581"/>
    <w:rsid w:val="001F01E8"/>
    <w:rsid w:val="001F6C14"/>
    <w:rsid w:val="00200300"/>
    <w:rsid w:val="00200A40"/>
    <w:rsid w:val="00206EC3"/>
    <w:rsid w:val="002142DE"/>
    <w:rsid w:val="00216ADD"/>
    <w:rsid w:val="0022275A"/>
    <w:rsid w:val="00223ACE"/>
    <w:rsid w:val="00224B13"/>
    <w:rsid w:val="00224B2E"/>
    <w:rsid w:val="0022655C"/>
    <w:rsid w:val="002329EE"/>
    <w:rsid w:val="00241B78"/>
    <w:rsid w:val="002428E3"/>
    <w:rsid w:val="002442A4"/>
    <w:rsid w:val="0025208D"/>
    <w:rsid w:val="00260BAF"/>
    <w:rsid w:val="002650F7"/>
    <w:rsid w:val="002665F4"/>
    <w:rsid w:val="00267544"/>
    <w:rsid w:val="00267ACC"/>
    <w:rsid w:val="00274EAC"/>
    <w:rsid w:val="00280F74"/>
    <w:rsid w:val="0028546D"/>
    <w:rsid w:val="00286998"/>
    <w:rsid w:val="002944D0"/>
    <w:rsid w:val="00294859"/>
    <w:rsid w:val="00296D05"/>
    <w:rsid w:val="002A4162"/>
    <w:rsid w:val="002A5C08"/>
    <w:rsid w:val="002B153C"/>
    <w:rsid w:val="002B35E9"/>
    <w:rsid w:val="002C2572"/>
    <w:rsid w:val="002C38BF"/>
    <w:rsid w:val="002C6E1B"/>
    <w:rsid w:val="002D04D5"/>
    <w:rsid w:val="002D24A7"/>
    <w:rsid w:val="002D2B07"/>
    <w:rsid w:val="002D3170"/>
    <w:rsid w:val="002D317B"/>
    <w:rsid w:val="002D56FE"/>
    <w:rsid w:val="002E0F69"/>
    <w:rsid w:val="002E14E1"/>
    <w:rsid w:val="002E314D"/>
    <w:rsid w:val="002E7473"/>
    <w:rsid w:val="002F0510"/>
    <w:rsid w:val="002F35DC"/>
    <w:rsid w:val="002F3F9E"/>
    <w:rsid w:val="002F502D"/>
    <w:rsid w:val="002F562C"/>
    <w:rsid w:val="002F5654"/>
    <w:rsid w:val="003016E6"/>
    <w:rsid w:val="00306F00"/>
    <w:rsid w:val="00310BAB"/>
    <w:rsid w:val="00312597"/>
    <w:rsid w:val="00321FD0"/>
    <w:rsid w:val="0032243D"/>
    <w:rsid w:val="00323947"/>
    <w:rsid w:val="00323BDE"/>
    <w:rsid w:val="00325FDE"/>
    <w:rsid w:val="00327B14"/>
    <w:rsid w:val="00331DC4"/>
    <w:rsid w:val="00334AA3"/>
    <w:rsid w:val="003367E4"/>
    <w:rsid w:val="00340508"/>
    <w:rsid w:val="003428BC"/>
    <w:rsid w:val="00342938"/>
    <w:rsid w:val="00344475"/>
    <w:rsid w:val="00345818"/>
    <w:rsid w:val="00352A4C"/>
    <w:rsid w:val="00352D23"/>
    <w:rsid w:val="00353D56"/>
    <w:rsid w:val="003572B3"/>
    <w:rsid w:val="00361007"/>
    <w:rsid w:val="0036223B"/>
    <w:rsid w:val="0036252A"/>
    <w:rsid w:val="00364D9D"/>
    <w:rsid w:val="00372C0D"/>
    <w:rsid w:val="003737A8"/>
    <w:rsid w:val="00374218"/>
    <w:rsid w:val="0037461E"/>
    <w:rsid w:val="00374748"/>
    <w:rsid w:val="0038100A"/>
    <w:rsid w:val="00381DA5"/>
    <w:rsid w:val="00383906"/>
    <w:rsid w:val="00383DA1"/>
    <w:rsid w:val="0038503F"/>
    <w:rsid w:val="003908D1"/>
    <w:rsid w:val="003909DE"/>
    <w:rsid w:val="003952EB"/>
    <w:rsid w:val="0039744C"/>
    <w:rsid w:val="003A06C8"/>
    <w:rsid w:val="003A0D7C"/>
    <w:rsid w:val="003A1CBD"/>
    <w:rsid w:val="003A1F4E"/>
    <w:rsid w:val="003A23CE"/>
    <w:rsid w:val="003A4886"/>
    <w:rsid w:val="003A74F5"/>
    <w:rsid w:val="003B0C9B"/>
    <w:rsid w:val="003B3E11"/>
    <w:rsid w:val="003B58E3"/>
    <w:rsid w:val="003B710C"/>
    <w:rsid w:val="003B7612"/>
    <w:rsid w:val="003B7EE7"/>
    <w:rsid w:val="003C081F"/>
    <w:rsid w:val="003C18C0"/>
    <w:rsid w:val="003C6193"/>
    <w:rsid w:val="003C7E4F"/>
    <w:rsid w:val="003C7F4C"/>
    <w:rsid w:val="003D1AF0"/>
    <w:rsid w:val="003D39EC"/>
    <w:rsid w:val="003D3F2B"/>
    <w:rsid w:val="003E28F6"/>
    <w:rsid w:val="003E3DD5"/>
    <w:rsid w:val="003E7FAE"/>
    <w:rsid w:val="003F339D"/>
    <w:rsid w:val="003F3A78"/>
    <w:rsid w:val="003F44B7"/>
    <w:rsid w:val="003F4A16"/>
    <w:rsid w:val="003F7911"/>
    <w:rsid w:val="00400D1E"/>
    <w:rsid w:val="00401EEF"/>
    <w:rsid w:val="0041202D"/>
    <w:rsid w:val="00413D48"/>
    <w:rsid w:val="00413EC0"/>
    <w:rsid w:val="00414E28"/>
    <w:rsid w:val="00415CFF"/>
    <w:rsid w:val="0042095C"/>
    <w:rsid w:val="004213B0"/>
    <w:rsid w:val="00422FEE"/>
    <w:rsid w:val="004276C6"/>
    <w:rsid w:val="00430857"/>
    <w:rsid w:val="00434447"/>
    <w:rsid w:val="004357E0"/>
    <w:rsid w:val="00436B96"/>
    <w:rsid w:val="00441AC2"/>
    <w:rsid w:val="004429BF"/>
    <w:rsid w:val="00442C33"/>
    <w:rsid w:val="00444278"/>
    <w:rsid w:val="00444425"/>
    <w:rsid w:val="00444592"/>
    <w:rsid w:val="004520E4"/>
    <w:rsid w:val="004522A8"/>
    <w:rsid w:val="0045258A"/>
    <w:rsid w:val="00452AA4"/>
    <w:rsid w:val="00452BCD"/>
    <w:rsid w:val="004558E1"/>
    <w:rsid w:val="00456B63"/>
    <w:rsid w:val="00462757"/>
    <w:rsid w:val="00464FD5"/>
    <w:rsid w:val="00471D17"/>
    <w:rsid w:val="00481065"/>
    <w:rsid w:val="00483BA6"/>
    <w:rsid w:val="00483F0B"/>
    <w:rsid w:val="00485AD7"/>
    <w:rsid w:val="004878E8"/>
    <w:rsid w:val="00492A5E"/>
    <w:rsid w:val="004930AE"/>
    <w:rsid w:val="00494238"/>
    <w:rsid w:val="004A16C4"/>
    <w:rsid w:val="004A6DEA"/>
    <w:rsid w:val="004B02EC"/>
    <w:rsid w:val="004B5452"/>
    <w:rsid w:val="004B5465"/>
    <w:rsid w:val="004B614C"/>
    <w:rsid w:val="004B7A11"/>
    <w:rsid w:val="004C5A21"/>
    <w:rsid w:val="004C6DA6"/>
    <w:rsid w:val="004D21DE"/>
    <w:rsid w:val="004D458D"/>
    <w:rsid w:val="004E0466"/>
    <w:rsid w:val="004E13BE"/>
    <w:rsid w:val="004E32F0"/>
    <w:rsid w:val="004E4FD4"/>
    <w:rsid w:val="004E6B40"/>
    <w:rsid w:val="004F2AC5"/>
    <w:rsid w:val="004F63CE"/>
    <w:rsid w:val="004F67B7"/>
    <w:rsid w:val="005015A3"/>
    <w:rsid w:val="00516022"/>
    <w:rsid w:val="00517396"/>
    <w:rsid w:val="00521CEE"/>
    <w:rsid w:val="0052252D"/>
    <w:rsid w:val="00524872"/>
    <w:rsid w:val="00524A8A"/>
    <w:rsid w:val="00526AF1"/>
    <w:rsid w:val="00531F98"/>
    <w:rsid w:val="0053333F"/>
    <w:rsid w:val="00534880"/>
    <w:rsid w:val="005409B8"/>
    <w:rsid w:val="005431AB"/>
    <w:rsid w:val="005431E9"/>
    <w:rsid w:val="005473B5"/>
    <w:rsid w:val="00552A42"/>
    <w:rsid w:val="005610B1"/>
    <w:rsid w:val="0056214A"/>
    <w:rsid w:val="00562680"/>
    <w:rsid w:val="0056454C"/>
    <w:rsid w:val="00564E3F"/>
    <w:rsid w:val="0057224C"/>
    <w:rsid w:val="00572D84"/>
    <w:rsid w:val="00573041"/>
    <w:rsid w:val="00574BF2"/>
    <w:rsid w:val="005762B6"/>
    <w:rsid w:val="00577216"/>
    <w:rsid w:val="00583969"/>
    <w:rsid w:val="00584E46"/>
    <w:rsid w:val="00585D73"/>
    <w:rsid w:val="00585E2E"/>
    <w:rsid w:val="00586960"/>
    <w:rsid w:val="005903FB"/>
    <w:rsid w:val="00591056"/>
    <w:rsid w:val="0059295B"/>
    <w:rsid w:val="00595A22"/>
    <w:rsid w:val="005974ED"/>
    <w:rsid w:val="00597B89"/>
    <w:rsid w:val="005A03A3"/>
    <w:rsid w:val="005A07AF"/>
    <w:rsid w:val="005B185F"/>
    <w:rsid w:val="005B1C43"/>
    <w:rsid w:val="005B4F97"/>
    <w:rsid w:val="005B77E3"/>
    <w:rsid w:val="005C03DC"/>
    <w:rsid w:val="005C164B"/>
    <w:rsid w:val="005C1A3A"/>
    <w:rsid w:val="005C2E41"/>
    <w:rsid w:val="005C3FE0"/>
    <w:rsid w:val="005C434D"/>
    <w:rsid w:val="005C4609"/>
    <w:rsid w:val="005C4EFC"/>
    <w:rsid w:val="005C70B2"/>
    <w:rsid w:val="005C740C"/>
    <w:rsid w:val="005C7AD1"/>
    <w:rsid w:val="005D0300"/>
    <w:rsid w:val="005D05EF"/>
    <w:rsid w:val="005D284E"/>
    <w:rsid w:val="005D7049"/>
    <w:rsid w:val="005E0D05"/>
    <w:rsid w:val="005E1234"/>
    <w:rsid w:val="005E6A42"/>
    <w:rsid w:val="005E6CB8"/>
    <w:rsid w:val="005E7344"/>
    <w:rsid w:val="005F06A8"/>
    <w:rsid w:val="005F0E31"/>
    <w:rsid w:val="005F2E31"/>
    <w:rsid w:val="005F2F08"/>
    <w:rsid w:val="005F3C27"/>
    <w:rsid w:val="005F707F"/>
    <w:rsid w:val="00601127"/>
    <w:rsid w:val="00603734"/>
    <w:rsid w:val="00604859"/>
    <w:rsid w:val="006048F4"/>
    <w:rsid w:val="00605498"/>
    <w:rsid w:val="0060660A"/>
    <w:rsid w:val="00607D86"/>
    <w:rsid w:val="00611FC3"/>
    <w:rsid w:val="00612294"/>
    <w:rsid w:val="0061432D"/>
    <w:rsid w:val="00616244"/>
    <w:rsid w:val="00617A44"/>
    <w:rsid w:val="00621CA6"/>
    <w:rsid w:val="00625CD0"/>
    <w:rsid w:val="006278BB"/>
    <w:rsid w:val="00627951"/>
    <w:rsid w:val="0063116B"/>
    <w:rsid w:val="00635DE3"/>
    <w:rsid w:val="0063658E"/>
    <w:rsid w:val="0063781F"/>
    <w:rsid w:val="006446CE"/>
    <w:rsid w:val="00645552"/>
    <w:rsid w:val="00645EC4"/>
    <w:rsid w:val="006469F6"/>
    <w:rsid w:val="00647B2D"/>
    <w:rsid w:val="00652188"/>
    <w:rsid w:val="0065643F"/>
    <w:rsid w:val="006614C4"/>
    <w:rsid w:val="00661591"/>
    <w:rsid w:val="00663A23"/>
    <w:rsid w:val="0066632F"/>
    <w:rsid w:val="006665E1"/>
    <w:rsid w:val="00667BAB"/>
    <w:rsid w:val="00677309"/>
    <w:rsid w:val="0068397F"/>
    <w:rsid w:val="00691A39"/>
    <w:rsid w:val="00697D8B"/>
    <w:rsid w:val="006A0E8D"/>
    <w:rsid w:val="006A2B1D"/>
    <w:rsid w:val="006A536F"/>
    <w:rsid w:val="006A662A"/>
    <w:rsid w:val="006B03AF"/>
    <w:rsid w:val="006B681F"/>
    <w:rsid w:val="006C2535"/>
    <w:rsid w:val="006C46E2"/>
    <w:rsid w:val="006C58C2"/>
    <w:rsid w:val="006D0064"/>
    <w:rsid w:val="006D0570"/>
    <w:rsid w:val="006D2179"/>
    <w:rsid w:val="006D4681"/>
    <w:rsid w:val="006D4B0D"/>
    <w:rsid w:val="006D60B4"/>
    <w:rsid w:val="006D75E1"/>
    <w:rsid w:val="006E263E"/>
    <w:rsid w:val="006E3546"/>
    <w:rsid w:val="006E7216"/>
    <w:rsid w:val="006F045E"/>
    <w:rsid w:val="006F0791"/>
    <w:rsid w:val="006F0F93"/>
    <w:rsid w:val="006F35FA"/>
    <w:rsid w:val="006F3ECE"/>
    <w:rsid w:val="006F5A7C"/>
    <w:rsid w:val="00701DD0"/>
    <w:rsid w:val="0070250C"/>
    <w:rsid w:val="00703AEF"/>
    <w:rsid w:val="00704465"/>
    <w:rsid w:val="007047D9"/>
    <w:rsid w:val="00704C3A"/>
    <w:rsid w:val="00705DDE"/>
    <w:rsid w:val="00706AC1"/>
    <w:rsid w:val="007124D4"/>
    <w:rsid w:val="00715237"/>
    <w:rsid w:val="0071571E"/>
    <w:rsid w:val="00715810"/>
    <w:rsid w:val="0071583A"/>
    <w:rsid w:val="00715E2A"/>
    <w:rsid w:val="00715F39"/>
    <w:rsid w:val="00717B86"/>
    <w:rsid w:val="00721405"/>
    <w:rsid w:val="0072269E"/>
    <w:rsid w:val="0072459A"/>
    <w:rsid w:val="00724B89"/>
    <w:rsid w:val="00724FD0"/>
    <w:rsid w:val="007254A5"/>
    <w:rsid w:val="00725748"/>
    <w:rsid w:val="007258E1"/>
    <w:rsid w:val="00731AAA"/>
    <w:rsid w:val="00732A9A"/>
    <w:rsid w:val="007358A5"/>
    <w:rsid w:val="0073720D"/>
    <w:rsid w:val="007402E0"/>
    <w:rsid w:val="00740CA6"/>
    <w:rsid w:val="00742AB9"/>
    <w:rsid w:val="0074630D"/>
    <w:rsid w:val="00747582"/>
    <w:rsid w:val="00754560"/>
    <w:rsid w:val="007549DE"/>
    <w:rsid w:val="00754FBF"/>
    <w:rsid w:val="00756B37"/>
    <w:rsid w:val="0076016D"/>
    <w:rsid w:val="00764F7E"/>
    <w:rsid w:val="007664C5"/>
    <w:rsid w:val="0077423E"/>
    <w:rsid w:val="00775344"/>
    <w:rsid w:val="007777DF"/>
    <w:rsid w:val="00780EE9"/>
    <w:rsid w:val="00783559"/>
    <w:rsid w:val="00787672"/>
    <w:rsid w:val="00792BCB"/>
    <w:rsid w:val="007973E8"/>
    <w:rsid w:val="007A03EA"/>
    <w:rsid w:val="007A13E0"/>
    <w:rsid w:val="007A1E42"/>
    <w:rsid w:val="007A36CE"/>
    <w:rsid w:val="007A3B96"/>
    <w:rsid w:val="007A4105"/>
    <w:rsid w:val="007A474C"/>
    <w:rsid w:val="007B0280"/>
    <w:rsid w:val="007B04A2"/>
    <w:rsid w:val="007B0AD6"/>
    <w:rsid w:val="007B29CB"/>
    <w:rsid w:val="007B4012"/>
    <w:rsid w:val="007B742A"/>
    <w:rsid w:val="007C0AD6"/>
    <w:rsid w:val="007C406E"/>
    <w:rsid w:val="007D09FF"/>
    <w:rsid w:val="007D2240"/>
    <w:rsid w:val="007D41FD"/>
    <w:rsid w:val="007D7AE9"/>
    <w:rsid w:val="007E0B27"/>
    <w:rsid w:val="007E2523"/>
    <w:rsid w:val="007E3A6A"/>
    <w:rsid w:val="007E74D6"/>
    <w:rsid w:val="007F3E6A"/>
    <w:rsid w:val="007F428E"/>
    <w:rsid w:val="007F4C0F"/>
    <w:rsid w:val="007F7FE1"/>
    <w:rsid w:val="00810EB1"/>
    <w:rsid w:val="00811010"/>
    <w:rsid w:val="00812028"/>
    <w:rsid w:val="008131FC"/>
    <w:rsid w:val="00814D03"/>
    <w:rsid w:val="00816074"/>
    <w:rsid w:val="008162BC"/>
    <w:rsid w:val="00816D00"/>
    <w:rsid w:val="00817854"/>
    <w:rsid w:val="00820BCA"/>
    <w:rsid w:val="0082111E"/>
    <w:rsid w:val="00830FCE"/>
    <w:rsid w:val="008315DD"/>
    <w:rsid w:val="0083178B"/>
    <w:rsid w:val="00832507"/>
    <w:rsid w:val="00832CBD"/>
    <w:rsid w:val="00833695"/>
    <w:rsid w:val="00834349"/>
    <w:rsid w:val="00834AB0"/>
    <w:rsid w:val="00836553"/>
    <w:rsid w:val="00837ABF"/>
    <w:rsid w:val="00842CD8"/>
    <w:rsid w:val="00842F26"/>
    <w:rsid w:val="00844579"/>
    <w:rsid w:val="008457D3"/>
    <w:rsid w:val="00845DFF"/>
    <w:rsid w:val="00847F20"/>
    <w:rsid w:val="00851DF1"/>
    <w:rsid w:val="00852B65"/>
    <w:rsid w:val="0085304C"/>
    <w:rsid w:val="00853F04"/>
    <w:rsid w:val="008553C7"/>
    <w:rsid w:val="00857FEB"/>
    <w:rsid w:val="00860B95"/>
    <w:rsid w:val="008616E0"/>
    <w:rsid w:val="00861CE7"/>
    <w:rsid w:val="00862050"/>
    <w:rsid w:val="008646B0"/>
    <w:rsid w:val="00865107"/>
    <w:rsid w:val="0086526A"/>
    <w:rsid w:val="008666D2"/>
    <w:rsid w:val="00867DC1"/>
    <w:rsid w:val="00872815"/>
    <w:rsid w:val="00873560"/>
    <w:rsid w:val="00874F9C"/>
    <w:rsid w:val="0087556D"/>
    <w:rsid w:val="008757E7"/>
    <w:rsid w:val="00887C35"/>
    <w:rsid w:val="00891692"/>
    <w:rsid w:val="008929F1"/>
    <w:rsid w:val="00894762"/>
    <w:rsid w:val="008966A4"/>
    <w:rsid w:val="008B04E1"/>
    <w:rsid w:val="008B3929"/>
    <w:rsid w:val="008B3C2F"/>
    <w:rsid w:val="008B3F76"/>
    <w:rsid w:val="008B4CB3"/>
    <w:rsid w:val="008B54B2"/>
    <w:rsid w:val="008C1DBD"/>
    <w:rsid w:val="008C2A11"/>
    <w:rsid w:val="008C2E94"/>
    <w:rsid w:val="008C46FD"/>
    <w:rsid w:val="008C67AF"/>
    <w:rsid w:val="008D3C15"/>
    <w:rsid w:val="008E63F2"/>
    <w:rsid w:val="008F0C84"/>
    <w:rsid w:val="008F2143"/>
    <w:rsid w:val="008F221B"/>
    <w:rsid w:val="008F2478"/>
    <w:rsid w:val="009004A0"/>
    <w:rsid w:val="00905639"/>
    <w:rsid w:val="00906735"/>
    <w:rsid w:val="00910642"/>
    <w:rsid w:val="0091658B"/>
    <w:rsid w:val="00917821"/>
    <w:rsid w:val="009254B2"/>
    <w:rsid w:val="009311C8"/>
    <w:rsid w:val="00932687"/>
    <w:rsid w:val="00932E98"/>
    <w:rsid w:val="00933376"/>
    <w:rsid w:val="009336FC"/>
    <w:rsid w:val="00937175"/>
    <w:rsid w:val="009407E4"/>
    <w:rsid w:val="00942355"/>
    <w:rsid w:val="0095748C"/>
    <w:rsid w:val="00961FA7"/>
    <w:rsid w:val="009668DE"/>
    <w:rsid w:val="009671F2"/>
    <w:rsid w:val="00967A9E"/>
    <w:rsid w:val="009718F9"/>
    <w:rsid w:val="00972A6E"/>
    <w:rsid w:val="00975112"/>
    <w:rsid w:val="00975202"/>
    <w:rsid w:val="009753D7"/>
    <w:rsid w:val="00977595"/>
    <w:rsid w:val="00977D1F"/>
    <w:rsid w:val="00981768"/>
    <w:rsid w:val="00983333"/>
    <w:rsid w:val="0098381A"/>
    <w:rsid w:val="00984911"/>
    <w:rsid w:val="00985846"/>
    <w:rsid w:val="0099019C"/>
    <w:rsid w:val="00991B5F"/>
    <w:rsid w:val="00993A5A"/>
    <w:rsid w:val="00997B10"/>
    <w:rsid w:val="009A1DDA"/>
    <w:rsid w:val="009A3B71"/>
    <w:rsid w:val="009A3CA0"/>
    <w:rsid w:val="009A42E9"/>
    <w:rsid w:val="009A614F"/>
    <w:rsid w:val="009A61BC"/>
    <w:rsid w:val="009A676D"/>
    <w:rsid w:val="009B424D"/>
    <w:rsid w:val="009B5CAC"/>
    <w:rsid w:val="009B68DE"/>
    <w:rsid w:val="009C1AC6"/>
    <w:rsid w:val="009C4F04"/>
    <w:rsid w:val="009C6903"/>
    <w:rsid w:val="009D3599"/>
    <w:rsid w:val="009E042D"/>
    <w:rsid w:val="009E13FB"/>
    <w:rsid w:val="009E1B5C"/>
    <w:rsid w:val="009E4E66"/>
    <w:rsid w:val="009E6427"/>
    <w:rsid w:val="009F23E7"/>
    <w:rsid w:val="009F3851"/>
    <w:rsid w:val="009F4360"/>
    <w:rsid w:val="009F6CD1"/>
    <w:rsid w:val="00A0015B"/>
    <w:rsid w:val="00A0202E"/>
    <w:rsid w:val="00A028AD"/>
    <w:rsid w:val="00A03596"/>
    <w:rsid w:val="00A06BB5"/>
    <w:rsid w:val="00A107CF"/>
    <w:rsid w:val="00A111F9"/>
    <w:rsid w:val="00A12458"/>
    <w:rsid w:val="00A14768"/>
    <w:rsid w:val="00A14D89"/>
    <w:rsid w:val="00A257D8"/>
    <w:rsid w:val="00A26DE7"/>
    <w:rsid w:val="00A27328"/>
    <w:rsid w:val="00A27EDC"/>
    <w:rsid w:val="00A30927"/>
    <w:rsid w:val="00A30E68"/>
    <w:rsid w:val="00A32042"/>
    <w:rsid w:val="00A34AA0"/>
    <w:rsid w:val="00A41C29"/>
    <w:rsid w:val="00A41D00"/>
    <w:rsid w:val="00A41EFC"/>
    <w:rsid w:val="00A43422"/>
    <w:rsid w:val="00A53069"/>
    <w:rsid w:val="00A55038"/>
    <w:rsid w:val="00A566D1"/>
    <w:rsid w:val="00A56946"/>
    <w:rsid w:val="00A57037"/>
    <w:rsid w:val="00A578D8"/>
    <w:rsid w:val="00A61759"/>
    <w:rsid w:val="00A65312"/>
    <w:rsid w:val="00A6586E"/>
    <w:rsid w:val="00A65FF9"/>
    <w:rsid w:val="00A74B10"/>
    <w:rsid w:val="00A831D5"/>
    <w:rsid w:val="00A9121A"/>
    <w:rsid w:val="00A91AE3"/>
    <w:rsid w:val="00A92140"/>
    <w:rsid w:val="00A93C1E"/>
    <w:rsid w:val="00A94A09"/>
    <w:rsid w:val="00AA040E"/>
    <w:rsid w:val="00AA1BDE"/>
    <w:rsid w:val="00AA6041"/>
    <w:rsid w:val="00AB34A2"/>
    <w:rsid w:val="00AB44EF"/>
    <w:rsid w:val="00AB762B"/>
    <w:rsid w:val="00AB78E0"/>
    <w:rsid w:val="00AC0810"/>
    <w:rsid w:val="00AC49D8"/>
    <w:rsid w:val="00AC523C"/>
    <w:rsid w:val="00AC6194"/>
    <w:rsid w:val="00AD0B0F"/>
    <w:rsid w:val="00AD315D"/>
    <w:rsid w:val="00AD3A3C"/>
    <w:rsid w:val="00AD67DB"/>
    <w:rsid w:val="00AD6FA1"/>
    <w:rsid w:val="00AE0C3D"/>
    <w:rsid w:val="00AE11B7"/>
    <w:rsid w:val="00AE3CB6"/>
    <w:rsid w:val="00AE4FCA"/>
    <w:rsid w:val="00AE6414"/>
    <w:rsid w:val="00AF0612"/>
    <w:rsid w:val="00AF280B"/>
    <w:rsid w:val="00B01571"/>
    <w:rsid w:val="00B03581"/>
    <w:rsid w:val="00B03703"/>
    <w:rsid w:val="00B03F45"/>
    <w:rsid w:val="00B05009"/>
    <w:rsid w:val="00B06C4D"/>
    <w:rsid w:val="00B10F14"/>
    <w:rsid w:val="00B123B1"/>
    <w:rsid w:val="00B12C09"/>
    <w:rsid w:val="00B12E85"/>
    <w:rsid w:val="00B1770C"/>
    <w:rsid w:val="00B20DA6"/>
    <w:rsid w:val="00B216F0"/>
    <w:rsid w:val="00B2294D"/>
    <w:rsid w:val="00B22C93"/>
    <w:rsid w:val="00B2592B"/>
    <w:rsid w:val="00B26CCF"/>
    <w:rsid w:val="00B275C6"/>
    <w:rsid w:val="00B316B9"/>
    <w:rsid w:val="00B35331"/>
    <w:rsid w:val="00B3611B"/>
    <w:rsid w:val="00B36B9B"/>
    <w:rsid w:val="00B44207"/>
    <w:rsid w:val="00B44BAE"/>
    <w:rsid w:val="00B45F35"/>
    <w:rsid w:val="00B51544"/>
    <w:rsid w:val="00B523B1"/>
    <w:rsid w:val="00B531DD"/>
    <w:rsid w:val="00B547AB"/>
    <w:rsid w:val="00B56FAC"/>
    <w:rsid w:val="00B60860"/>
    <w:rsid w:val="00B639C6"/>
    <w:rsid w:val="00B639D1"/>
    <w:rsid w:val="00B6755B"/>
    <w:rsid w:val="00B70711"/>
    <w:rsid w:val="00B71DC2"/>
    <w:rsid w:val="00B71FCC"/>
    <w:rsid w:val="00B727D8"/>
    <w:rsid w:val="00B73546"/>
    <w:rsid w:val="00B743FF"/>
    <w:rsid w:val="00B74DD5"/>
    <w:rsid w:val="00B74F88"/>
    <w:rsid w:val="00B76A6E"/>
    <w:rsid w:val="00B77ADF"/>
    <w:rsid w:val="00B8278F"/>
    <w:rsid w:val="00B849B3"/>
    <w:rsid w:val="00B87961"/>
    <w:rsid w:val="00B93893"/>
    <w:rsid w:val="00BA0400"/>
    <w:rsid w:val="00BA3D4B"/>
    <w:rsid w:val="00BA44F1"/>
    <w:rsid w:val="00BA4FD7"/>
    <w:rsid w:val="00BA755E"/>
    <w:rsid w:val="00BB06E2"/>
    <w:rsid w:val="00BB11DE"/>
    <w:rsid w:val="00BB1670"/>
    <w:rsid w:val="00BB68E3"/>
    <w:rsid w:val="00BB791B"/>
    <w:rsid w:val="00BC12A3"/>
    <w:rsid w:val="00BC2508"/>
    <w:rsid w:val="00BC3B53"/>
    <w:rsid w:val="00BC56F5"/>
    <w:rsid w:val="00BC6744"/>
    <w:rsid w:val="00BC7C3E"/>
    <w:rsid w:val="00BD0343"/>
    <w:rsid w:val="00BD0D84"/>
    <w:rsid w:val="00BD22C1"/>
    <w:rsid w:val="00BE3ED5"/>
    <w:rsid w:val="00BE43AD"/>
    <w:rsid w:val="00BE6F30"/>
    <w:rsid w:val="00BF198F"/>
    <w:rsid w:val="00BF37A3"/>
    <w:rsid w:val="00BF437E"/>
    <w:rsid w:val="00BF575D"/>
    <w:rsid w:val="00BF78C8"/>
    <w:rsid w:val="00C07C49"/>
    <w:rsid w:val="00C10394"/>
    <w:rsid w:val="00C12E90"/>
    <w:rsid w:val="00C146D2"/>
    <w:rsid w:val="00C14764"/>
    <w:rsid w:val="00C17141"/>
    <w:rsid w:val="00C206F1"/>
    <w:rsid w:val="00C235A6"/>
    <w:rsid w:val="00C25A72"/>
    <w:rsid w:val="00C26079"/>
    <w:rsid w:val="00C30789"/>
    <w:rsid w:val="00C3595C"/>
    <w:rsid w:val="00C35A91"/>
    <w:rsid w:val="00C40C60"/>
    <w:rsid w:val="00C42FD6"/>
    <w:rsid w:val="00C44B2A"/>
    <w:rsid w:val="00C51175"/>
    <w:rsid w:val="00C51321"/>
    <w:rsid w:val="00C53426"/>
    <w:rsid w:val="00C538FB"/>
    <w:rsid w:val="00C53E3E"/>
    <w:rsid w:val="00C54D80"/>
    <w:rsid w:val="00C54E63"/>
    <w:rsid w:val="00C55B2D"/>
    <w:rsid w:val="00C602CA"/>
    <w:rsid w:val="00C63108"/>
    <w:rsid w:val="00C6537C"/>
    <w:rsid w:val="00C6773C"/>
    <w:rsid w:val="00C81E81"/>
    <w:rsid w:val="00C876B7"/>
    <w:rsid w:val="00C87E20"/>
    <w:rsid w:val="00C90846"/>
    <w:rsid w:val="00C928EF"/>
    <w:rsid w:val="00C93165"/>
    <w:rsid w:val="00C96F00"/>
    <w:rsid w:val="00CA0A69"/>
    <w:rsid w:val="00CA0E76"/>
    <w:rsid w:val="00CA1F86"/>
    <w:rsid w:val="00CA2B81"/>
    <w:rsid w:val="00CA44C7"/>
    <w:rsid w:val="00CA47D3"/>
    <w:rsid w:val="00CA6006"/>
    <w:rsid w:val="00CB3EC7"/>
    <w:rsid w:val="00CB5A73"/>
    <w:rsid w:val="00CB6E93"/>
    <w:rsid w:val="00CC1C36"/>
    <w:rsid w:val="00CC2733"/>
    <w:rsid w:val="00CC3907"/>
    <w:rsid w:val="00CC6294"/>
    <w:rsid w:val="00CD18A4"/>
    <w:rsid w:val="00CD2433"/>
    <w:rsid w:val="00CD3080"/>
    <w:rsid w:val="00CD3658"/>
    <w:rsid w:val="00CD5ACE"/>
    <w:rsid w:val="00CD604A"/>
    <w:rsid w:val="00CD6791"/>
    <w:rsid w:val="00CE0808"/>
    <w:rsid w:val="00CE2EA9"/>
    <w:rsid w:val="00CE4289"/>
    <w:rsid w:val="00CE74D9"/>
    <w:rsid w:val="00CF053F"/>
    <w:rsid w:val="00CF0A01"/>
    <w:rsid w:val="00CF1126"/>
    <w:rsid w:val="00CF6F0C"/>
    <w:rsid w:val="00CF7C8B"/>
    <w:rsid w:val="00D01099"/>
    <w:rsid w:val="00D02384"/>
    <w:rsid w:val="00D0307B"/>
    <w:rsid w:val="00D074BE"/>
    <w:rsid w:val="00D078E1"/>
    <w:rsid w:val="00D12975"/>
    <w:rsid w:val="00D12A7F"/>
    <w:rsid w:val="00D12FFF"/>
    <w:rsid w:val="00D150C7"/>
    <w:rsid w:val="00D15F8B"/>
    <w:rsid w:val="00D23522"/>
    <w:rsid w:val="00D2589E"/>
    <w:rsid w:val="00D266D7"/>
    <w:rsid w:val="00D274DA"/>
    <w:rsid w:val="00D279AE"/>
    <w:rsid w:val="00D30647"/>
    <w:rsid w:val="00D32C9E"/>
    <w:rsid w:val="00D34D8D"/>
    <w:rsid w:val="00D405AB"/>
    <w:rsid w:val="00D4243F"/>
    <w:rsid w:val="00D43771"/>
    <w:rsid w:val="00D45BBA"/>
    <w:rsid w:val="00D46B18"/>
    <w:rsid w:val="00D477AF"/>
    <w:rsid w:val="00D523A0"/>
    <w:rsid w:val="00D5423B"/>
    <w:rsid w:val="00D54F4E"/>
    <w:rsid w:val="00D55865"/>
    <w:rsid w:val="00D56274"/>
    <w:rsid w:val="00D56AAA"/>
    <w:rsid w:val="00D60BA4"/>
    <w:rsid w:val="00D629A4"/>
    <w:rsid w:val="00D65F75"/>
    <w:rsid w:val="00D70420"/>
    <w:rsid w:val="00D72421"/>
    <w:rsid w:val="00D73E17"/>
    <w:rsid w:val="00D73F97"/>
    <w:rsid w:val="00D75E20"/>
    <w:rsid w:val="00D80CCE"/>
    <w:rsid w:val="00D80E1F"/>
    <w:rsid w:val="00D85718"/>
    <w:rsid w:val="00D93711"/>
    <w:rsid w:val="00DA09B4"/>
    <w:rsid w:val="00DA4D92"/>
    <w:rsid w:val="00DB26E1"/>
    <w:rsid w:val="00DB3DD3"/>
    <w:rsid w:val="00DB4CFA"/>
    <w:rsid w:val="00DB7A7A"/>
    <w:rsid w:val="00DC1712"/>
    <w:rsid w:val="00DD3A61"/>
    <w:rsid w:val="00DD41F7"/>
    <w:rsid w:val="00DE168C"/>
    <w:rsid w:val="00DE525A"/>
    <w:rsid w:val="00DE578A"/>
    <w:rsid w:val="00DE6C91"/>
    <w:rsid w:val="00DE700F"/>
    <w:rsid w:val="00DF1D1E"/>
    <w:rsid w:val="00DF2583"/>
    <w:rsid w:val="00DF4A36"/>
    <w:rsid w:val="00DF54D9"/>
    <w:rsid w:val="00DF7A94"/>
    <w:rsid w:val="00E01605"/>
    <w:rsid w:val="00E01858"/>
    <w:rsid w:val="00E03D32"/>
    <w:rsid w:val="00E04375"/>
    <w:rsid w:val="00E04F1B"/>
    <w:rsid w:val="00E10DC6"/>
    <w:rsid w:val="00E115A9"/>
    <w:rsid w:val="00E11ABE"/>
    <w:rsid w:val="00E11F8E"/>
    <w:rsid w:val="00E145EA"/>
    <w:rsid w:val="00E14ED7"/>
    <w:rsid w:val="00E1586B"/>
    <w:rsid w:val="00E15EAA"/>
    <w:rsid w:val="00E1652B"/>
    <w:rsid w:val="00E16948"/>
    <w:rsid w:val="00E25133"/>
    <w:rsid w:val="00E25752"/>
    <w:rsid w:val="00E25D56"/>
    <w:rsid w:val="00E33F2E"/>
    <w:rsid w:val="00E364EF"/>
    <w:rsid w:val="00E36CDC"/>
    <w:rsid w:val="00E36DB7"/>
    <w:rsid w:val="00E37774"/>
    <w:rsid w:val="00E426A4"/>
    <w:rsid w:val="00E42D22"/>
    <w:rsid w:val="00E43E49"/>
    <w:rsid w:val="00E463C3"/>
    <w:rsid w:val="00E50A17"/>
    <w:rsid w:val="00E51C68"/>
    <w:rsid w:val="00E533AB"/>
    <w:rsid w:val="00E573BF"/>
    <w:rsid w:val="00E62FA9"/>
    <w:rsid w:val="00E634E3"/>
    <w:rsid w:val="00E656E0"/>
    <w:rsid w:val="00E659A6"/>
    <w:rsid w:val="00E70AE2"/>
    <w:rsid w:val="00E72E6A"/>
    <w:rsid w:val="00E74AFD"/>
    <w:rsid w:val="00E75054"/>
    <w:rsid w:val="00E75253"/>
    <w:rsid w:val="00E76485"/>
    <w:rsid w:val="00E8013E"/>
    <w:rsid w:val="00E8019F"/>
    <w:rsid w:val="00E81004"/>
    <w:rsid w:val="00E8775B"/>
    <w:rsid w:val="00E9071C"/>
    <w:rsid w:val="00E913A3"/>
    <w:rsid w:val="00E91EF2"/>
    <w:rsid w:val="00E95546"/>
    <w:rsid w:val="00EA110D"/>
    <w:rsid w:val="00EA3522"/>
    <w:rsid w:val="00EA75C1"/>
    <w:rsid w:val="00EA7B9E"/>
    <w:rsid w:val="00EB0065"/>
    <w:rsid w:val="00EB1BD4"/>
    <w:rsid w:val="00EB7550"/>
    <w:rsid w:val="00EC024E"/>
    <w:rsid w:val="00EC237D"/>
    <w:rsid w:val="00EC37F7"/>
    <w:rsid w:val="00EC695C"/>
    <w:rsid w:val="00ED0247"/>
    <w:rsid w:val="00ED0657"/>
    <w:rsid w:val="00ED6C49"/>
    <w:rsid w:val="00EE1A75"/>
    <w:rsid w:val="00EE4A1F"/>
    <w:rsid w:val="00EE4BF3"/>
    <w:rsid w:val="00EE7F00"/>
    <w:rsid w:val="00EF0C59"/>
    <w:rsid w:val="00EF1B5A"/>
    <w:rsid w:val="00EF2CCA"/>
    <w:rsid w:val="00EF468C"/>
    <w:rsid w:val="00EF482C"/>
    <w:rsid w:val="00EF7895"/>
    <w:rsid w:val="00F019C4"/>
    <w:rsid w:val="00F037C6"/>
    <w:rsid w:val="00F038DB"/>
    <w:rsid w:val="00F03E1B"/>
    <w:rsid w:val="00F06547"/>
    <w:rsid w:val="00F123AC"/>
    <w:rsid w:val="00F15141"/>
    <w:rsid w:val="00F16EBD"/>
    <w:rsid w:val="00F1727D"/>
    <w:rsid w:val="00F2608D"/>
    <w:rsid w:val="00F36803"/>
    <w:rsid w:val="00F368A9"/>
    <w:rsid w:val="00F40431"/>
    <w:rsid w:val="00F44A2E"/>
    <w:rsid w:val="00F462E9"/>
    <w:rsid w:val="00F46AA1"/>
    <w:rsid w:val="00F47401"/>
    <w:rsid w:val="00F53F91"/>
    <w:rsid w:val="00F557DC"/>
    <w:rsid w:val="00F571AC"/>
    <w:rsid w:val="00F57321"/>
    <w:rsid w:val="00F60E42"/>
    <w:rsid w:val="00F61A72"/>
    <w:rsid w:val="00F66058"/>
    <w:rsid w:val="00F66F13"/>
    <w:rsid w:val="00F67BD5"/>
    <w:rsid w:val="00F722EA"/>
    <w:rsid w:val="00F74073"/>
    <w:rsid w:val="00F75050"/>
    <w:rsid w:val="00F76C3F"/>
    <w:rsid w:val="00F77453"/>
    <w:rsid w:val="00F812C0"/>
    <w:rsid w:val="00F83F4B"/>
    <w:rsid w:val="00F873B3"/>
    <w:rsid w:val="00F87658"/>
    <w:rsid w:val="00F87CF7"/>
    <w:rsid w:val="00F94CCC"/>
    <w:rsid w:val="00F9559D"/>
    <w:rsid w:val="00F95A60"/>
    <w:rsid w:val="00F9664B"/>
    <w:rsid w:val="00F96E8B"/>
    <w:rsid w:val="00F979E7"/>
    <w:rsid w:val="00FA1759"/>
    <w:rsid w:val="00FA4575"/>
    <w:rsid w:val="00FA5DE9"/>
    <w:rsid w:val="00FB06ED"/>
    <w:rsid w:val="00FB455C"/>
    <w:rsid w:val="00FB5ABA"/>
    <w:rsid w:val="00FB5D4C"/>
    <w:rsid w:val="00FB76DB"/>
    <w:rsid w:val="00FC1BFF"/>
    <w:rsid w:val="00FC36AB"/>
    <w:rsid w:val="00FC61CF"/>
    <w:rsid w:val="00FD01A7"/>
    <w:rsid w:val="00FD1727"/>
    <w:rsid w:val="00FD2798"/>
    <w:rsid w:val="00FD2C9A"/>
    <w:rsid w:val="00FD32B5"/>
    <w:rsid w:val="00FE4F08"/>
    <w:rsid w:val="00FE5B6F"/>
    <w:rsid w:val="00FF0D35"/>
    <w:rsid w:val="00FF70DA"/>
    <w:rsid w:val="08CD3B05"/>
    <w:rsid w:val="63F998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white" stroke="f">
      <v:fill on="f" color="white"/>
      <v:stroke on="f"/>
    </o:shapedefaults>
    <o:shapelayout v:ext="edit">
      <o:idmap v:ext="edit" data="1"/>
    </o:shapelayout>
  </w:shapeDefaults>
  <w:decimalSymbol w:val=","/>
  <w:listSeparator w:val=";"/>
  <w14:docId w14:val="71DCEBBD"/>
  <w15:docId w15:val="{CF9FD187-23DF-437E-8460-C9C6A71660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AD315D"/>
    <w:pPr>
      <w:spacing w:before="120" w:line="240" w:lineRule="atLeast"/>
    </w:pPr>
    <w:rPr>
      <w:rFonts w:ascii="Verdana" w:hAnsi="Verdana"/>
      <w:sz w:val="18"/>
      <w:szCs w:val="24"/>
    </w:rPr>
  </w:style>
  <w:style w:type="paragraph" w:styleId="Kop1">
    <w:name w:val="heading 1"/>
    <w:basedOn w:val="Standaard"/>
    <w:next w:val="Standaard"/>
    <w:link w:val="Kop1Char"/>
    <w:qFormat/>
    <w:rsid w:val="004522A8"/>
    <w:pPr>
      <w:spacing w:before="0"/>
      <w:outlineLvl w:val="0"/>
    </w:pPr>
    <w:rPr>
      <w:b/>
      <w:sz w:val="28"/>
      <w:szCs w:val="28"/>
    </w:rPr>
  </w:style>
  <w:style w:type="paragraph" w:styleId="Kop2">
    <w:name w:val="heading 2"/>
    <w:basedOn w:val="Kop1"/>
    <w:next w:val="Standaard"/>
    <w:link w:val="Kop2Char"/>
    <w:qFormat/>
    <w:rsid w:val="00CC2733"/>
    <w:pPr>
      <w:keepNext/>
      <w:numPr>
        <w:ilvl w:val="1"/>
      </w:numPr>
      <w:spacing w:before="360"/>
      <w:ind w:hanging="1162"/>
      <w:outlineLvl w:val="1"/>
    </w:pPr>
    <w:rPr>
      <w:b w:val="0"/>
      <w:bCs/>
      <w:iCs/>
      <w:sz w:val="18"/>
    </w:rPr>
  </w:style>
  <w:style w:type="paragraph" w:styleId="Kop3">
    <w:name w:val="heading 3"/>
    <w:basedOn w:val="Kop1"/>
    <w:next w:val="Standaard"/>
    <w:link w:val="Kop3Char"/>
    <w:qFormat/>
    <w:rsid w:val="00D12FFF"/>
    <w:pPr>
      <w:keepNext/>
      <w:numPr>
        <w:ilvl w:val="2"/>
      </w:numPr>
      <w:spacing w:before="240" w:after="120"/>
      <w:outlineLvl w:val="2"/>
    </w:pPr>
    <w:rPr>
      <w:bCs/>
      <w:sz w:val="18"/>
      <w:szCs w:val="26"/>
    </w:rPr>
  </w:style>
  <w:style w:type="paragraph" w:styleId="Kop4">
    <w:name w:val="heading 4"/>
    <w:basedOn w:val="Kop1"/>
    <w:next w:val="Standaard"/>
    <w:link w:val="Kop4Char"/>
    <w:qFormat/>
    <w:rsid w:val="00775344"/>
    <w:pPr>
      <w:keepNext/>
      <w:numPr>
        <w:ilvl w:val="3"/>
      </w:numPr>
      <w:spacing w:before="240"/>
      <w:outlineLvl w:val="3"/>
    </w:pPr>
    <w:rPr>
      <w:bCs/>
      <w:sz w:val="18"/>
    </w:rPr>
  </w:style>
  <w:style w:type="paragraph" w:styleId="Kop5">
    <w:name w:val="heading 5"/>
    <w:basedOn w:val="Standaard"/>
    <w:next w:val="Standaard"/>
    <w:link w:val="Kop5Char"/>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link w:val="Kop6Char"/>
    <w:uiPriority w:val="9"/>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link w:val="Kop8Char"/>
    <w:uiPriority w:val="9"/>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qFormat/>
    <w:rsid w:val="008C67AF"/>
    <w:pPr>
      <w:numPr>
        <w:ilvl w:val="8"/>
        <w:numId w:val="3"/>
      </w:numPr>
      <w:spacing w:before="240" w:after="60"/>
      <w:outlineLvl w:val="8"/>
    </w:pPr>
    <w:rPr>
      <w:rFonts w:ascii="Arial" w:hAnsi="Arial" w:cs="Arial"/>
      <w:sz w:val="22"/>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Inhoudsopgave" w:customStyle="1">
    <w:name w:val="Kop-Inhoudsopgave"/>
    <w:basedOn w:val="Kopzondernummering"/>
    <w:next w:val="Standaard"/>
    <w:rsid w:val="00F57321"/>
  </w:style>
  <w:style w:type="paragraph" w:styleId="Kopzondernummering" w:customStyle="1">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styleId="Lijstnummering2Char" w:customStyle="1">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styleId="Huisstijl-Paginanummering" w:customStyle="1">
    <w:name w:val="Huisstijl-Paginanummering"/>
    <w:basedOn w:val="Standaard"/>
    <w:rsid w:val="00E50A17"/>
    <w:pPr>
      <w:spacing w:line="180" w:lineRule="exact"/>
    </w:pPr>
    <w:rPr>
      <w:noProof/>
      <w:sz w:val="13"/>
    </w:rPr>
  </w:style>
  <w:style w:type="character" w:styleId="LijstnummeringChar" w:customStyle="1">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styleId="Huisstijl-Koptekst" w:customStyle="1">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styleId="Huisstijl-Rubricering" w:customStyle="1">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styleId="Huisstijl-TabelTitel" w:customStyle="1">
    <w:name w:val="Huisstijl-TabelTitel"/>
    <w:basedOn w:val="Standaard"/>
    <w:next w:val="Standaard"/>
    <w:rsid w:val="00C6537C"/>
    <w:rPr>
      <w:b/>
      <w:sz w:val="14"/>
    </w:rPr>
  </w:style>
  <w:style w:type="paragraph" w:styleId="Huisstijl-Bijschrift" w:customStyle="1">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Huisstijl-Tabel" w:customStyle="1">
    <w:name w:val="Huisstijl-Tabel"/>
    <w:basedOn w:val="Standaardtabel"/>
    <w:rsid w:val="00CD604A"/>
    <w:rPr>
      <w:rFonts w:ascii="Verdana" w:hAnsi="Verdana"/>
      <w:sz w:val="14"/>
    </w:rPr>
    <w:tblPr>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styleId="Huisstijl-TabelTekst" w:customStyle="1">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Slogan" w:customStyle="1">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uiPriority w:val="99"/>
    <w:rsid w:val="00F812C0"/>
    <w:pPr>
      <w:spacing w:line="240" w:lineRule="auto"/>
    </w:pPr>
    <w:rPr>
      <w:rFonts w:ascii="Tahoma" w:hAnsi="Tahoma" w:cs="Tahoma"/>
      <w:sz w:val="16"/>
      <w:szCs w:val="16"/>
    </w:rPr>
  </w:style>
  <w:style w:type="character" w:styleId="BallontekstChar" w:customStyle="1">
    <w:name w:val="Ballontekst Char"/>
    <w:basedOn w:val="Standaardalinea-lettertype"/>
    <w:link w:val="Ballontekst"/>
    <w:uiPriority w:val="99"/>
    <w:rsid w:val="00F812C0"/>
    <w:rPr>
      <w:rFonts w:ascii="Tahoma" w:hAnsi="Tahoma" w:cs="Tahoma"/>
      <w:sz w:val="16"/>
      <w:szCs w:val="16"/>
    </w:rPr>
  </w:style>
  <w:style w:type="paragraph" w:styleId="Lijstalinea">
    <w:name w:val="List Paragraph"/>
    <w:basedOn w:val="Standaard"/>
    <w:uiPriority w:val="34"/>
    <w:qFormat/>
    <w:rsid w:val="00345818"/>
    <w:pPr>
      <w:ind w:left="720"/>
      <w:contextualSpacing/>
    </w:pPr>
  </w:style>
  <w:style w:type="table" w:styleId="GridTable5Dark-Accent11" w:customStyle="1">
    <w:name w:val="Grid Table 5 Dark - Accent 11"/>
    <w:basedOn w:val="Standaardtabel"/>
    <w:uiPriority w:val="50"/>
    <w:rsid w:val="008929F1"/>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1" w:customStyle="1">
    <w:name w:val="Grid Table 4 - Accent 11"/>
    <w:basedOn w:val="Standaardtabel"/>
    <w:uiPriority w:val="49"/>
    <w:rsid w:val="008929F1"/>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styleId="VoetnoottekstChar" w:customStyle="1">
    <w:name w:val="Voetnoottekst Char"/>
    <w:basedOn w:val="Standaardalinea-lettertype"/>
    <w:link w:val="Voetnoottekst"/>
    <w:uiPriority w:val="99"/>
    <w:semiHidden/>
    <w:rsid w:val="004878E8"/>
    <w:rPr>
      <w:rFonts w:ascii="Verdana" w:hAnsi="Verdana"/>
      <w:sz w:val="13"/>
    </w:rPr>
  </w:style>
  <w:style w:type="character" w:styleId="ENormalChar" w:customStyle="1">
    <w:name w:val="E_Normal Char"/>
    <w:basedOn w:val="Standaardalinea-lettertype"/>
    <w:link w:val="ENormal"/>
    <w:uiPriority w:val="99"/>
    <w:locked/>
    <w:rsid w:val="004878E8"/>
    <w:rPr>
      <w:rFonts w:ascii="Verdana" w:hAnsi="Verdana"/>
      <w:lang w:val="en-GB" w:eastAsia="en-US"/>
    </w:rPr>
  </w:style>
  <w:style w:type="paragraph" w:styleId="ENormal" w:customStyle="1">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spacing w:before="240" w:line="259" w:lineRule="auto"/>
      <w:outlineLvl w:val="9"/>
    </w:pPr>
    <w:rPr>
      <w:rFonts w:asciiTheme="majorHAnsi" w:hAnsiTheme="majorHAnsi" w:eastAsiaTheme="majorEastAsia" w:cstheme="majorBidi"/>
      <w:bCs/>
      <w:color w:val="365F91" w:themeColor="accent1" w:themeShade="BF"/>
      <w:sz w:val="32"/>
      <w:szCs w:val="32"/>
      <w:lang w:val="en-US" w:eastAsia="en-US"/>
    </w:rPr>
  </w:style>
  <w:style w:type="paragraph" w:styleId="ParaNumbering" w:customStyle="1">
    <w:name w:val="Para Numbering"/>
    <w:basedOn w:val="Kop2"/>
    <w:rsid w:val="00C25A72"/>
    <w:pPr>
      <w:keepNext w:val="0"/>
      <w:numPr>
        <w:numId w:val="5"/>
      </w:numPr>
      <w:tabs>
        <w:tab w:val="left" w:pos="1701"/>
        <w:tab w:val="left" w:pos="2552"/>
        <w:tab w:val="left" w:pos="3402"/>
        <w:tab w:val="right" w:pos="9072"/>
      </w:tabs>
      <w:spacing w:before="0" w:after="200" w:line="264" w:lineRule="auto"/>
    </w:pPr>
    <w:rPr>
      <w:rFonts w:ascii="Arial Narrow" w:hAnsi="Arial Narrow"/>
      <w:b/>
      <w:iCs w:val="0"/>
      <w:kern w:val="16"/>
      <w:sz w:val="23"/>
      <w:szCs w:val="23"/>
      <w:lang w:val="en-GB" w:eastAsia="en-US"/>
    </w:rPr>
  </w:style>
  <w:style w:type="paragraph" w:styleId="Bullet" w:customStyle="1">
    <w:name w:val="Bullet"/>
    <w:basedOn w:val="Standaard"/>
    <w:rsid w:val="00874F9C"/>
    <w:pPr>
      <w:numPr>
        <w:numId w:val="9"/>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styleId="Tabletitle" w:customStyle="1">
    <w:name w:val="Table title"/>
    <w:basedOn w:val="Standaard"/>
    <w:next w:val="Standa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character" w:styleId="Verwijzingopmerking">
    <w:name w:val="annotation reference"/>
    <w:basedOn w:val="Standaardalinea-lettertype"/>
    <w:semiHidden/>
    <w:unhideWhenUsed/>
    <w:rsid w:val="00842F26"/>
    <w:rPr>
      <w:sz w:val="16"/>
      <w:szCs w:val="16"/>
    </w:rPr>
  </w:style>
  <w:style w:type="paragraph" w:styleId="Tekstopmerking">
    <w:name w:val="annotation text"/>
    <w:basedOn w:val="Standaard"/>
    <w:link w:val="TekstopmerkingChar"/>
    <w:unhideWhenUsed/>
    <w:rsid w:val="00842F26"/>
    <w:pPr>
      <w:spacing w:line="240" w:lineRule="auto"/>
    </w:pPr>
    <w:rPr>
      <w:sz w:val="20"/>
      <w:szCs w:val="20"/>
    </w:rPr>
  </w:style>
  <w:style w:type="character" w:styleId="TekstopmerkingChar" w:customStyle="1">
    <w:name w:val="Tekst opmerking Char"/>
    <w:basedOn w:val="Standaardalinea-lettertype"/>
    <w:link w:val="Tekstopmerking"/>
    <w:rsid w:val="00842F26"/>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842F26"/>
    <w:rPr>
      <w:b/>
      <w:bCs/>
    </w:rPr>
  </w:style>
  <w:style w:type="character" w:styleId="OnderwerpvanopmerkingChar" w:customStyle="1">
    <w:name w:val="Onderwerp van opmerking Char"/>
    <w:basedOn w:val="TekstopmerkingChar"/>
    <w:link w:val="Onderwerpvanopmerking"/>
    <w:uiPriority w:val="99"/>
    <w:semiHidden/>
    <w:rsid w:val="00842F26"/>
    <w:rPr>
      <w:rFonts w:ascii="Verdana" w:hAnsi="Verdana"/>
      <w:b/>
      <w:bCs/>
    </w:rPr>
  </w:style>
  <w:style w:type="character" w:styleId="GevolgdeHyperlink">
    <w:name w:val="FollowedHyperlink"/>
    <w:basedOn w:val="Standaardalinea-lettertype"/>
    <w:uiPriority w:val="99"/>
    <w:semiHidden/>
    <w:unhideWhenUsed/>
    <w:rsid w:val="004522A8"/>
    <w:rPr>
      <w:color w:val="954F72"/>
      <w:u w:val="single"/>
    </w:rPr>
  </w:style>
  <w:style w:type="paragraph" w:styleId="xl63" w:customStyle="1">
    <w:name w:val="xl63"/>
    <w:basedOn w:val="Standaard"/>
    <w:rsid w:val="004522A8"/>
    <w:pPr>
      <w:spacing w:before="100" w:beforeAutospacing="1" w:after="100" w:afterAutospacing="1" w:line="240" w:lineRule="auto"/>
      <w:ind w:left="574"/>
      <w:textAlignment w:val="top"/>
    </w:pPr>
    <w:rPr>
      <w:rFonts w:ascii="Times New Roman" w:hAnsi="Times New Roman"/>
      <w:color w:val="000000"/>
      <w:sz w:val="24"/>
      <w:lang w:val="en-US" w:eastAsia="en-US"/>
    </w:rPr>
  </w:style>
  <w:style w:type="paragraph" w:styleId="xl64" w:customStyle="1">
    <w:name w:val="xl64"/>
    <w:basedOn w:val="Standaard"/>
    <w:rsid w:val="004522A8"/>
    <w:pPr>
      <w:spacing w:before="100" w:beforeAutospacing="1" w:after="100" w:afterAutospacing="1" w:line="240" w:lineRule="auto"/>
      <w:ind w:left="574"/>
      <w:textAlignment w:val="top"/>
    </w:pPr>
    <w:rPr>
      <w:rFonts w:ascii="Times New Roman" w:hAnsi="Times New Roman"/>
      <w:color w:val="000000"/>
      <w:sz w:val="24"/>
      <w:lang w:val="en-US" w:eastAsia="en-US"/>
    </w:rPr>
  </w:style>
  <w:style w:type="paragraph" w:styleId="xl65" w:customStyle="1">
    <w:name w:val="xl65"/>
    <w:basedOn w:val="Standaard"/>
    <w:rsid w:val="004522A8"/>
    <w:pPr>
      <w:spacing w:before="100" w:beforeAutospacing="1" w:after="100" w:afterAutospacing="1" w:line="240" w:lineRule="auto"/>
      <w:ind w:left="574"/>
      <w:textAlignment w:val="top"/>
    </w:pPr>
    <w:rPr>
      <w:rFonts w:ascii="Times New Roman" w:hAnsi="Times New Roman"/>
      <w:b/>
      <w:bCs/>
      <w:color w:val="000000"/>
      <w:sz w:val="28"/>
      <w:szCs w:val="28"/>
      <w:lang w:val="en-US" w:eastAsia="en-US"/>
    </w:rPr>
  </w:style>
  <w:style w:type="paragraph" w:styleId="xl66" w:customStyle="1">
    <w:name w:val="xl66"/>
    <w:basedOn w:val="Standaard"/>
    <w:rsid w:val="004522A8"/>
    <w:pPr>
      <w:spacing w:before="100" w:beforeAutospacing="1" w:after="100" w:afterAutospacing="1" w:line="240" w:lineRule="auto"/>
      <w:ind w:left="574"/>
      <w:textAlignment w:val="top"/>
    </w:pPr>
    <w:rPr>
      <w:rFonts w:ascii="Times New Roman" w:hAnsi="Times New Roman"/>
      <w:b/>
      <w:bCs/>
      <w:color w:val="000000"/>
      <w:sz w:val="28"/>
      <w:szCs w:val="28"/>
      <w:lang w:val="en-US" w:eastAsia="en-US"/>
    </w:rPr>
  </w:style>
  <w:style w:type="character" w:styleId="Kop1Char" w:customStyle="1">
    <w:name w:val="Kop 1 Char"/>
    <w:basedOn w:val="Standaardalinea-lettertype"/>
    <w:link w:val="Kop1"/>
    <w:rsid w:val="004522A8"/>
    <w:rPr>
      <w:rFonts w:ascii="Verdana" w:hAnsi="Verdana"/>
      <w:b/>
      <w:sz w:val="28"/>
      <w:szCs w:val="28"/>
    </w:rPr>
  </w:style>
  <w:style w:type="character" w:styleId="Kop2Char" w:customStyle="1">
    <w:name w:val="Kop 2 Char"/>
    <w:basedOn w:val="Standaardalinea-lettertype"/>
    <w:link w:val="Kop2"/>
    <w:rsid w:val="004522A8"/>
    <w:rPr>
      <w:rFonts w:ascii="Verdana" w:hAnsi="Verdana" w:cs="Arial"/>
      <w:b/>
      <w:iCs/>
      <w:kern w:val="32"/>
      <w:sz w:val="18"/>
      <w:szCs w:val="28"/>
    </w:rPr>
  </w:style>
  <w:style w:type="character" w:styleId="Kop3Char" w:customStyle="1">
    <w:name w:val="Kop 3 Char"/>
    <w:basedOn w:val="Standaardalinea-lettertype"/>
    <w:link w:val="Kop3"/>
    <w:rsid w:val="004522A8"/>
    <w:rPr>
      <w:rFonts w:ascii="Verdana" w:hAnsi="Verdana" w:cs="Arial"/>
      <w:kern w:val="32"/>
      <w:sz w:val="18"/>
      <w:szCs w:val="26"/>
    </w:rPr>
  </w:style>
  <w:style w:type="character" w:styleId="Kop4Char" w:customStyle="1">
    <w:name w:val="Kop 4 Char"/>
    <w:basedOn w:val="Standaardalinea-lettertype"/>
    <w:link w:val="Kop4"/>
    <w:rsid w:val="004522A8"/>
    <w:rPr>
      <w:rFonts w:ascii="Verdana" w:hAnsi="Verdana" w:cs="Arial"/>
      <w:kern w:val="32"/>
      <w:sz w:val="18"/>
      <w:szCs w:val="28"/>
    </w:rPr>
  </w:style>
  <w:style w:type="character" w:styleId="Kop5Char" w:customStyle="1">
    <w:name w:val="Kop 5 Char"/>
    <w:basedOn w:val="Standaardalinea-lettertype"/>
    <w:link w:val="Kop5"/>
    <w:rsid w:val="004522A8"/>
    <w:rPr>
      <w:rFonts w:ascii="Verdana" w:hAnsi="Verdana"/>
      <w:b/>
      <w:bCs/>
      <w:i/>
      <w:iCs/>
      <w:sz w:val="26"/>
      <w:szCs w:val="26"/>
    </w:rPr>
  </w:style>
  <w:style w:type="character" w:styleId="Kop6Char" w:customStyle="1">
    <w:name w:val="Kop 6 Char"/>
    <w:basedOn w:val="Standaardalinea-lettertype"/>
    <w:link w:val="Kop6"/>
    <w:uiPriority w:val="9"/>
    <w:rsid w:val="004522A8"/>
    <w:rPr>
      <w:b/>
      <w:bCs/>
      <w:sz w:val="22"/>
      <w:szCs w:val="22"/>
    </w:rPr>
  </w:style>
  <w:style w:type="character" w:styleId="Kop7Char" w:customStyle="1">
    <w:name w:val="Kop 7 Char"/>
    <w:basedOn w:val="Standaardalinea-lettertype"/>
    <w:link w:val="Kop7"/>
    <w:uiPriority w:val="9"/>
    <w:rsid w:val="004522A8"/>
    <w:rPr>
      <w:sz w:val="24"/>
      <w:szCs w:val="24"/>
    </w:rPr>
  </w:style>
  <w:style w:type="character" w:styleId="Kop8Char" w:customStyle="1">
    <w:name w:val="Kop 8 Char"/>
    <w:basedOn w:val="Standaardalinea-lettertype"/>
    <w:link w:val="Kop8"/>
    <w:uiPriority w:val="9"/>
    <w:rsid w:val="004522A8"/>
    <w:rPr>
      <w:i/>
      <w:iCs/>
      <w:sz w:val="24"/>
      <w:szCs w:val="24"/>
    </w:rPr>
  </w:style>
  <w:style w:type="character" w:styleId="Kop9Char" w:customStyle="1">
    <w:name w:val="Kop 9 Char"/>
    <w:basedOn w:val="Standaardalinea-lettertype"/>
    <w:link w:val="Kop9"/>
    <w:uiPriority w:val="9"/>
    <w:rsid w:val="004522A8"/>
    <w:rPr>
      <w:rFonts w:ascii="Arial" w:hAnsi="Arial" w:cs="Arial"/>
      <w:sz w:val="22"/>
      <w:szCs w:val="22"/>
    </w:rPr>
  </w:style>
  <w:style w:type="character" w:styleId="Titelvanboek">
    <w:name w:val="Book Title"/>
    <w:basedOn w:val="Standaardalinea-lettertype"/>
    <w:uiPriority w:val="33"/>
    <w:qFormat/>
    <w:rsid w:val="004522A8"/>
    <w:rPr>
      <w:b/>
      <w:bCs/>
      <w:i/>
      <w:iCs/>
      <w:spacing w:val="5"/>
    </w:rPr>
  </w:style>
  <w:style w:type="paragraph" w:styleId="Revisie">
    <w:name w:val="Revision"/>
    <w:hidden/>
    <w:uiPriority w:val="99"/>
    <w:semiHidden/>
    <w:rsid w:val="004522A8"/>
    <w:rPr>
      <w:rFonts w:ascii="Calibri" w:hAnsi="Calibri"/>
      <w:color w:val="000000"/>
      <w:sz w:val="22"/>
      <w:szCs w:val="22"/>
      <w:lang w:val="en-US" w:eastAsia="en-US"/>
    </w:rPr>
  </w:style>
  <w:style w:type="paragraph" w:styleId="Body" w:customStyle="1">
    <w:name w:val="Body"/>
    <w:basedOn w:val="Standaard"/>
    <w:link w:val="BodyChar"/>
    <w:uiPriority w:val="99"/>
    <w:qFormat/>
    <w:rsid w:val="00517396"/>
    <w:pPr>
      <w:tabs>
        <w:tab w:val="left" w:pos="851"/>
        <w:tab w:val="left" w:pos="1843"/>
        <w:tab w:val="left" w:pos="3119"/>
        <w:tab w:val="left" w:pos="4253"/>
      </w:tabs>
      <w:spacing w:before="0" w:after="240" w:line="312" w:lineRule="auto"/>
      <w:jc w:val="both"/>
    </w:pPr>
    <w:rPr>
      <w:sz w:val="20"/>
      <w:szCs w:val="20"/>
      <w:lang w:val="en-GB" w:eastAsia="en-GB"/>
    </w:rPr>
  </w:style>
  <w:style w:type="character" w:styleId="BodyChar" w:customStyle="1">
    <w:name w:val="Body Char"/>
    <w:basedOn w:val="Standaardalinea-lettertype"/>
    <w:link w:val="Body"/>
    <w:rsid w:val="00517396"/>
    <w:rPr>
      <w:rFonts w:ascii="Verdana" w:hAnsi="Verdan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5722">
      <w:bodyDiv w:val="1"/>
      <w:marLeft w:val="0"/>
      <w:marRight w:val="0"/>
      <w:marTop w:val="0"/>
      <w:marBottom w:val="0"/>
      <w:divBdr>
        <w:top w:val="none" w:sz="0" w:space="0" w:color="auto"/>
        <w:left w:val="none" w:sz="0" w:space="0" w:color="auto"/>
        <w:bottom w:val="none" w:sz="0" w:space="0" w:color="auto"/>
        <w:right w:val="none" w:sz="0" w:space="0" w:color="auto"/>
      </w:divBdr>
    </w:div>
    <w:div w:id="224528782">
      <w:bodyDiv w:val="1"/>
      <w:marLeft w:val="0"/>
      <w:marRight w:val="0"/>
      <w:marTop w:val="0"/>
      <w:marBottom w:val="0"/>
      <w:divBdr>
        <w:top w:val="none" w:sz="0" w:space="0" w:color="auto"/>
        <w:left w:val="none" w:sz="0" w:space="0" w:color="auto"/>
        <w:bottom w:val="none" w:sz="0" w:space="0" w:color="auto"/>
        <w:right w:val="none" w:sz="0" w:space="0" w:color="auto"/>
      </w:divBdr>
    </w:div>
    <w:div w:id="883953692">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 Type="http://schemas.openxmlformats.org/officeDocument/2006/relationships/glossaryDocument" Target="glossary/document.xml" Id="Re8933ae36f304cc6"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e2d49fb-fdd6-43ea-b83b-c237f2f3d523}"/>
      </w:docPartPr>
      <w:docPartBody>
        <w:p w14:paraId="78EB1ABC">
          <w:r>
            <w:rPr>
              <w:rStyle w:val="PlaceholderText"/>
            </w:rPr>
            <w:t/>
          </w:r>
        </w:p>
      </w:docPartBody>
    </w:docPart>
  </w:docParts>
</w:glossaryDocument>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F590C-4C68-4DA8-9B29-834E35F7768E}">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Ministerie van EZ</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Maarten Timmerman</dc:creator>
  <lastModifiedBy>Michel Vrolijk</lastModifiedBy>
  <revision>7</revision>
  <lastPrinted>2020-08-31T12:16:00.0000000Z</lastPrinted>
  <dcterms:created xsi:type="dcterms:W3CDTF">2023-02-14T13:40:00.0000000Z</dcterms:created>
  <dcterms:modified xsi:type="dcterms:W3CDTF">2023-03-22T19:28:03.5393226Z</dcterms:modified>
  <category>Rijkshuisstijl</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